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40036">
      <w:pPr>
        <w:pStyle w:val="a4"/>
        <w:shd w:val="clear" w:color="auto" w:fill="auto"/>
        <w:ind w:left="40" w:firstLine="700"/>
      </w:pPr>
      <w:r>
        <w:rPr>
          <w:rStyle w:val="1"/>
          <w:color w:val="000000"/>
          <w:lang w:eastAsia="en-US"/>
        </w:rPr>
        <w:t>Our H</w:t>
      </w:r>
      <w:bookmarkStart w:id="0" w:name="_GoBack"/>
      <w:bookmarkEnd w:id="0"/>
      <w:r>
        <w:rPr>
          <w:rStyle w:val="1"/>
          <w:color w:val="000000"/>
          <w:lang w:eastAsia="en-US"/>
        </w:rPr>
        <w:t>eaven Father is the best Healer.</w:t>
      </w:r>
    </w:p>
    <w:p w:rsidR="00000000" w:rsidRDefault="00440036">
      <w:pPr>
        <w:pStyle w:val="a4"/>
        <w:shd w:val="clear" w:color="auto" w:fill="auto"/>
        <w:ind w:left="40" w:right="20" w:firstLine="700"/>
      </w:pPr>
      <w:r>
        <w:rPr>
          <w:rStyle w:val="1"/>
          <w:color w:val="000000"/>
          <w:lang w:val="ru-RU"/>
        </w:rPr>
        <w:t xml:space="preserve">Так как в школе работает кружок английского языка, то периодически проводятся открытые его занятия, на которые подготовленные учащиеся </w:t>
      </w:r>
      <w:r>
        <w:rPr>
          <w:rStyle w:val="1"/>
          <w:color w:val="000000"/>
          <w:lang w:val="ru-RU"/>
        </w:rPr>
        <w:t>рассказывают о деятельности кружка. После рассказа ученика, кружковцы задают вопросы. Некоторые слова записываются на доске. Фотографии с выступлениями кружковцев помещаются на специальных стендах.</w:t>
      </w:r>
    </w:p>
    <w:p w:rsidR="00000000" w:rsidRDefault="00440036">
      <w:pPr>
        <w:pStyle w:val="a4"/>
        <w:shd w:val="clear" w:color="auto" w:fill="auto"/>
        <w:ind w:right="20" w:firstLine="0"/>
        <w:jc w:val="center"/>
      </w:pPr>
      <w:r>
        <w:rPr>
          <w:rStyle w:val="1"/>
          <w:color w:val="000000"/>
          <w:lang w:eastAsia="en-US"/>
        </w:rPr>
        <w:t>Text: Out -of school Activity.</w:t>
      </w:r>
    </w:p>
    <w:p w:rsidR="00000000" w:rsidRDefault="00440036">
      <w:pPr>
        <w:pStyle w:val="a4"/>
        <w:shd w:val="clear" w:color="auto" w:fill="auto"/>
        <w:ind w:left="40" w:right="20" w:firstLine="0"/>
        <w:sectPr w:rsidR="00000000">
          <w:footerReference w:type="even" r:id="rId8"/>
          <w:footerReference w:type="default" r:id="rId9"/>
          <w:type w:val="continuous"/>
          <w:pgSz w:w="16838" w:h="23810"/>
          <w:pgMar w:top="4431" w:right="3691" w:bottom="5429" w:left="3715" w:header="0" w:footer="3" w:gutter="0"/>
          <w:cols w:space="720"/>
          <w:noEndnote/>
          <w:docGrid w:linePitch="360"/>
        </w:sectPr>
      </w:pPr>
      <w:r>
        <w:rPr>
          <w:rStyle w:val="1"/>
          <w:color w:val="000000"/>
          <w:lang w:eastAsia="en-US"/>
        </w:rPr>
        <w:t>In our school there is an E</w:t>
      </w:r>
      <w:r>
        <w:rPr>
          <w:rStyle w:val="1"/>
          <w:color w:val="000000"/>
          <w:lang w:eastAsia="en-US"/>
        </w:rPr>
        <w:t>nglish circle. Many children go to the circle. At the lessons of the circle we speak English, describe pictures, tell our circle-mates jokes, guess riddles. Also we learn songs, recite English poems, dance. Some students translate the English poetry into R</w:t>
      </w:r>
      <w:r>
        <w:rPr>
          <w:rStyle w:val="1"/>
          <w:color w:val="000000"/>
          <w:lang w:eastAsia="en-US"/>
        </w:rPr>
        <w:t>ussian. For example Lebedeva Irene translated two poems from the journal «Speak out»: «Uncle Joe», «The sea and the sky». Also we make up dialogues. We pay different games, we discuss different themes too make excursions to the museums, named after Sobinov</w:t>
      </w:r>
      <w:r>
        <w:rPr>
          <w:rStyle w:val="1"/>
          <w:color w:val="000000"/>
          <w:lang w:eastAsia="en-US"/>
        </w:rPr>
        <w:t>, to the museum of war glory in school 36, which was founded by the well-known teacher V.S. Latushev. We tell each other about our desires, make different tricks. We bring the photos of our pets for the classes. When the English delegation visited our scho</w:t>
      </w:r>
      <w:r>
        <w:rPr>
          <w:rStyle w:val="1"/>
          <w:color w:val="000000"/>
          <w:lang w:eastAsia="en-US"/>
        </w:rPr>
        <w:t xml:space="preserve">ol last year we gave a good concert for the tourists and spoke English with them. We have different capacities. That’s why we take part in performances. The teacher works much with us, showing us expressions of the face, jesters, how to move and behave on </w:t>
      </w:r>
      <w:r>
        <w:rPr>
          <w:rStyle w:val="1"/>
          <w:color w:val="000000"/>
          <w:lang w:eastAsia="en-US"/>
        </w:rPr>
        <w:t xml:space="preserve">the stage, how to pronounce our roles properly. Being small we staged measures concerning different seasons of the year: Winter, Autumn, Spring, Summer. Later we staged Mother’s day, «Three pigs», «Repka», «Karlson’s birthday», which we made up ourselves. </w:t>
      </w:r>
      <w:r>
        <w:rPr>
          <w:rStyle w:val="1"/>
          <w:color w:val="000000"/>
          <w:lang w:eastAsia="en-US"/>
        </w:rPr>
        <w:t xml:space="preserve">We enjoyed performing «Christmas Party», «Language Competition». It’s interesting to go to the English circle. Thanks to our circle we understand material better. It is interesting to study English because we get to know more knowledge about great Britain </w:t>
      </w:r>
      <w:r>
        <w:rPr>
          <w:rStyle w:val="1"/>
          <w:color w:val="000000"/>
          <w:lang w:eastAsia="en-US"/>
        </w:rPr>
        <w:t>and other English- speaking countries.</w:t>
      </w:r>
    </w:p>
    <w:p w:rsidR="00000000" w:rsidRDefault="00440036">
      <w:pPr>
        <w:pStyle w:val="a4"/>
        <w:shd w:val="clear" w:color="auto" w:fill="auto"/>
        <w:spacing w:line="317" w:lineRule="exact"/>
        <w:ind w:right="20" w:firstLine="0"/>
        <w:jc w:val="center"/>
      </w:pPr>
      <w:r>
        <w:rPr>
          <w:rStyle w:val="1"/>
          <w:color w:val="000000"/>
          <w:lang w:val="ru-RU"/>
        </w:rPr>
        <w:lastRenderedPageBreak/>
        <w:t>Рецензия</w:t>
      </w:r>
    </w:p>
    <w:p w:rsidR="00000000" w:rsidRDefault="00440036">
      <w:pPr>
        <w:pStyle w:val="a4"/>
        <w:shd w:val="clear" w:color="auto" w:fill="auto"/>
        <w:spacing w:line="317" w:lineRule="exact"/>
        <w:ind w:right="20" w:firstLine="0"/>
        <w:jc w:val="center"/>
      </w:pPr>
      <w:r>
        <w:rPr>
          <w:rStyle w:val="1"/>
          <w:color w:val="000000"/>
          <w:lang w:val="ru-RU"/>
        </w:rPr>
        <w:t xml:space="preserve">ка творческую работу руководителя кружка "Изучай английский язык!", учителя иностранного языка средней школы </w:t>
      </w:r>
      <w:r>
        <w:rPr>
          <w:rStyle w:val="1"/>
          <w:color w:val="000000"/>
          <w:lang w:eastAsia="en-US"/>
        </w:rPr>
        <w:t xml:space="preserve">N </w:t>
      </w:r>
      <w:r>
        <w:rPr>
          <w:rStyle w:val="1"/>
          <w:color w:val="000000"/>
          <w:lang w:val="ru-RU"/>
        </w:rPr>
        <w:t>3 г.</w:t>
      </w:r>
      <w:r>
        <w:rPr>
          <w:rStyle w:val="1"/>
          <w:color w:val="000000"/>
          <w:lang w:eastAsia="en-US"/>
        </w:rPr>
        <w:t xml:space="preserve"> </w:t>
      </w:r>
      <w:r>
        <w:rPr>
          <w:rStyle w:val="1"/>
          <w:color w:val="000000"/>
          <w:lang w:val="ru-RU"/>
        </w:rPr>
        <w:t>Ярославля Сороковиковой Раисы Борисовны</w:t>
      </w:r>
    </w:p>
    <w:p w:rsidR="00000000" w:rsidRDefault="00440036">
      <w:pPr>
        <w:pStyle w:val="a4"/>
        <w:shd w:val="clear" w:color="auto" w:fill="auto"/>
        <w:spacing w:line="322" w:lineRule="exact"/>
        <w:ind w:right="20" w:firstLine="0"/>
        <w:jc w:val="center"/>
      </w:pPr>
      <w:r>
        <w:rPr>
          <w:rStyle w:val="1"/>
          <w:color w:val="000000"/>
          <w:lang w:val="ru-RU"/>
        </w:rPr>
        <w:t>по теме:</w:t>
      </w:r>
    </w:p>
    <w:p w:rsidR="00000000" w:rsidRDefault="00440036">
      <w:pPr>
        <w:pStyle w:val="a4"/>
        <w:shd w:val="clear" w:color="auto" w:fill="auto"/>
        <w:spacing w:after="720" w:line="322" w:lineRule="exact"/>
        <w:ind w:left="1540" w:right="280" w:hanging="560"/>
        <w:jc w:val="left"/>
      </w:pPr>
      <w:r>
        <w:rPr>
          <w:rStyle w:val="1"/>
          <w:color w:val="000000"/>
          <w:lang w:val="ru-RU"/>
        </w:rPr>
        <w:t>"Кружок англий</w:t>
      </w:r>
      <w:r>
        <w:rPr>
          <w:rStyle w:val="1"/>
          <w:color w:val="000000"/>
          <w:lang w:val="ru-RU"/>
        </w:rPr>
        <w:t>ского языка как средство активизации познавательной деятельности учащихся"</w:t>
      </w:r>
    </w:p>
    <w:p w:rsidR="00000000" w:rsidRDefault="00440036">
      <w:pPr>
        <w:pStyle w:val="a4"/>
        <w:shd w:val="clear" w:color="auto" w:fill="auto"/>
        <w:spacing w:line="322" w:lineRule="exact"/>
        <w:ind w:left="20" w:right="20" w:firstLine="740"/>
      </w:pPr>
      <w:r>
        <w:rPr>
          <w:rStyle w:val="1"/>
          <w:color w:val="000000"/>
          <w:lang w:val="ru-RU"/>
        </w:rPr>
        <w:t xml:space="preserve">Сороковикова Раиса Борисовна проработала в средней школе </w:t>
      </w:r>
      <w:r>
        <w:rPr>
          <w:rStyle w:val="1"/>
          <w:color w:val="000000"/>
          <w:lang w:eastAsia="en-US"/>
        </w:rPr>
        <w:t xml:space="preserve">N </w:t>
      </w:r>
      <w:r>
        <w:rPr>
          <w:rStyle w:val="1"/>
          <w:color w:val="000000"/>
          <w:lang w:val="ru-RU"/>
        </w:rPr>
        <w:t xml:space="preserve">3 три года из 55 лет педагогического стажа. Придя в школу </w:t>
      </w:r>
      <w:r>
        <w:rPr>
          <w:rStyle w:val="1"/>
          <w:color w:val="000000"/>
          <w:lang w:eastAsia="en-US"/>
        </w:rPr>
        <w:t xml:space="preserve">N </w:t>
      </w:r>
      <w:r>
        <w:rPr>
          <w:rStyle w:val="1"/>
          <w:color w:val="000000"/>
          <w:lang w:val="ru-RU"/>
        </w:rPr>
        <w:t>3 с богатейшим методическим потенциалом она сразу же стала уде</w:t>
      </w:r>
      <w:r>
        <w:rPr>
          <w:rStyle w:val="1"/>
          <w:color w:val="000000"/>
          <w:lang w:val="ru-RU"/>
        </w:rPr>
        <w:t>лять особое внимание внеклассной</w:t>
      </w:r>
      <w:r>
        <w:rPr>
          <w:rStyle w:val="1"/>
          <w:color w:val="000000"/>
          <w:lang w:eastAsia="en-US"/>
        </w:rPr>
        <w:t xml:space="preserve"> </w:t>
      </w:r>
      <w:r>
        <w:rPr>
          <w:rStyle w:val="1"/>
          <w:color w:val="000000"/>
          <w:lang w:val="ru-RU"/>
        </w:rPr>
        <w:t>и внешкольной работе по предмету, т.к. данное направление в работе обеспечивает индивидуальный подход к каждому ученику и помогает проследить и реализовать всесторонние способности и дарования Ее работа в данном направлении</w:t>
      </w:r>
      <w:r>
        <w:rPr>
          <w:rStyle w:val="1"/>
          <w:color w:val="000000"/>
          <w:lang w:val="ru-RU"/>
        </w:rPr>
        <w:t xml:space="preserve"> четко спланирована и носит постоянный характер.</w:t>
      </w:r>
    </w:p>
    <w:p w:rsidR="00000000" w:rsidRDefault="00440036">
      <w:pPr>
        <w:pStyle w:val="a4"/>
        <w:shd w:val="clear" w:color="auto" w:fill="auto"/>
        <w:spacing w:line="322" w:lineRule="exact"/>
        <w:ind w:left="20" w:right="20" w:firstLine="740"/>
      </w:pPr>
      <w:r>
        <w:rPr>
          <w:rStyle w:val="1"/>
          <w:color w:val="000000"/>
          <w:lang w:val="ru-RU"/>
        </w:rPr>
        <w:t>Раиса Борисовна на протяжении грех лет ведет кружок "Изучай английский язык” для всех желающих ребят. Кружок очень популярен и любим учащимися. Приобретенные знания и умения стали достоянием всех учащихся шк</w:t>
      </w:r>
      <w:r>
        <w:rPr>
          <w:rStyle w:val="1"/>
          <w:color w:val="000000"/>
          <w:lang w:val="ru-RU"/>
        </w:rPr>
        <w:t>олы. Кружковцы постоянно проводят интересные праздники, викторины, экскурсии, языковые соревнования, концерты для других учащихся с приглашением родителей, коллег.</w:t>
      </w:r>
    </w:p>
    <w:p w:rsidR="00000000" w:rsidRDefault="00440036">
      <w:pPr>
        <w:pStyle w:val="a4"/>
        <w:shd w:val="clear" w:color="auto" w:fill="auto"/>
        <w:spacing w:line="322" w:lineRule="exact"/>
        <w:ind w:left="20" w:right="20" w:firstLine="740"/>
      </w:pPr>
      <w:r>
        <w:rPr>
          <w:rStyle w:val="1"/>
          <w:color w:val="000000"/>
          <w:lang w:val="ru-RU"/>
        </w:rPr>
        <w:t>Раиса Борисовна создала сплоченный коллектив кружковцев, способных продолжать начатое дело и</w:t>
      </w:r>
      <w:r>
        <w:rPr>
          <w:rStyle w:val="1"/>
          <w:color w:val="000000"/>
          <w:lang w:val="ru-RU"/>
        </w:rPr>
        <w:t xml:space="preserve"> заинтересовать своих сверстников и младших школьников. Сплочению коллектива способствовал кропотливый труд и талант педагога Кружок помогает реализовать и раскрыть возможности и изобретательность каждого ребенка.</w:t>
      </w:r>
    </w:p>
    <w:p w:rsidR="00000000" w:rsidRDefault="00440036">
      <w:pPr>
        <w:pStyle w:val="a4"/>
        <w:shd w:val="clear" w:color="auto" w:fill="auto"/>
        <w:spacing w:line="322" w:lineRule="exact"/>
        <w:ind w:left="20" w:right="20" w:firstLine="740"/>
      </w:pPr>
      <w:r>
        <w:rPr>
          <w:rStyle w:val="1"/>
          <w:color w:val="000000"/>
          <w:lang w:val="ru-RU"/>
        </w:rPr>
        <w:t>Занятия кружка способствуют улучшению рече</w:t>
      </w:r>
      <w:r>
        <w:rPr>
          <w:rStyle w:val="1"/>
          <w:color w:val="000000"/>
          <w:lang w:val="ru-RU"/>
        </w:rPr>
        <w:t>вых навыков, языковых знаний, расширению познавательного кругозора, пониманию важности и необходимости серьезного изучения иностранного языка.</w:t>
      </w:r>
    </w:p>
    <w:p w:rsidR="00000000" w:rsidRDefault="00440036">
      <w:pPr>
        <w:pStyle w:val="a4"/>
        <w:shd w:val="clear" w:color="auto" w:fill="auto"/>
        <w:spacing w:line="322" w:lineRule="exact"/>
        <w:ind w:left="20" w:right="20" w:firstLine="740"/>
      </w:pPr>
      <w:r>
        <w:rPr>
          <w:rStyle w:val="1"/>
          <w:color w:val="000000"/>
          <w:lang w:val="ru-RU"/>
        </w:rPr>
        <w:t>Педагог в свое личное время, не жалея сил, энергии и материальных затрат помогает детям организовать досуг, найти</w:t>
      </w:r>
      <w:r>
        <w:rPr>
          <w:rStyle w:val="1"/>
          <w:color w:val="000000"/>
          <w:lang w:val="ru-RU"/>
        </w:rPr>
        <w:t xml:space="preserve"> хобби, реализовать себя под чутким руководством взрослого человека. Кружковцы постоянно освещают </w:t>
      </w:r>
      <w:r>
        <w:rPr>
          <w:rStyle w:val="9"/>
          <w:color w:val="000000"/>
        </w:rPr>
        <w:t xml:space="preserve">сбою </w:t>
      </w:r>
      <w:r>
        <w:rPr>
          <w:rStyle w:val="1"/>
          <w:color w:val="000000"/>
          <w:lang w:val="ru-RU"/>
        </w:rPr>
        <w:t>работу в школьной газете и кабинете английского языка.</w:t>
      </w:r>
    </w:p>
    <w:p w:rsidR="00000000" w:rsidRDefault="00440036">
      <w:pPr>
        <w:pStyle w:val="a4"/>
        <w:shd w:val="clear" w:color="auto" w:fill="auto"/>
        <w:spacing w:line="322" w:lineRule="exact"/>
        <w:ind w:left="20" w:right="20" w:firstLine="740"/>
      </w:pPr>
      <w:r>
        <w:rPr>
          <w:rStyle w:val="1"/>
          <w:color w:val="000000"/>
          <w:lang w:val="ru-RU"/>
        </w:rPr>
        <w:t>В представленной творческой работе отражены теоретические основы познавательной деятельности учащи</w:t>
      </w:r>
      <w:r>
        <w:rPr>
          <w:rStyle w:val="1"/>
          <w:color w:val="000000"/>
          <w:lang w:val="ru-RU"/>
        </w:rPr>
        <w:t xml:space="preserve">хся, особенности содержания кружковой работы, различные формы организации занятий и отчетных </w:t>
      </w:r>
      <w:r>
        <w:rPr>
          <w:rStyle w:val="12"/>
          <w:color w:val="000000"/>
        </w:rPr>
        <w:t xml:space="preserve">мероприятий. методы </w:t>
      </w:r>
      <w:r>
        <w:rPr>
          <w:rStyle w:val="1"/>
          <w:color w:val="000000"/>
          <w:lang w:val="ru-RU"/>
        </w:rPr>
        <w:t xml:space="preserve">активизации познавательной деятельности </w:t>
      </w:r>
      <w:r>
        <w:rPr>
          <w:rStyle w:val="12"/>
          <w:color w:val="000000"/>
        </w:rPr>
        <w:t>кружковцев.</w:t>
      </w:r>
    </w:p>
    <w:p w:rsidR="00000000" w:rsidRDefault="00440036">
      <w:pPr>
        <w:pStyle w:val="a4"/>
        <w:shd w:val="clear" w:color="auto" w:fill="auto"/>
        <w:spacing w:line="322" w:lineRule="exact"/>
        <w:ind w:left="20" w:right="20" w:firstLine="720"/>
      </w:pPr>
      <w:r>
        <w:rPr>
          <w:rStyle w:val="1"/>
          <w:color w:val="000000"/>
          <w:lang w:val="ru-RU"/>
        </w:rPr>
        <w:t xml:space="preserve">Большой практический интерес </w:t>
      </w:r>
      <w:r>
        <w:rPr>
          <w:rStyle w:val="a6"/>
          <w:color w:val="000000"/>
        </w:rPr>
        <w:t xml:space="preserve">представляют </w:t>
      </w:r>
      <w:r>
        <w:rPr>
          <w:rStyle w:val="1"/>
          <w:color w:val="000000"/>
          <w:lang w:val="ru-RU"/>
        </w:rPr>
        <w:t>приложения. Они свидетельствуют о высоком методич</w:t>
      </w:r>
      <w:r>
        <w:rPr>
          <w:rStyle w:val="1"/>
          <w:color w:val="000000"/>
          <w:lang w:val="ru-RU"/>
        </w:rPr>
        <w:t xml:space="preserve">еском мастерстве автора. Все </w:t>
      </w:r>
      <w:r>
        <w:rPr>
          <w:rStyle w:val="a6"/>
          <w:color w:val="000000"/>
        </w:rPr>
        <w:t xml:space="preserve">наработки </w:t>
      </w:r>
      <w:r>
        <w:rPr>
          <w:rStyle w:val="1"/>
          <w:color w:val="000000"/>
          <w:lang w:val="ru-RU"/>
        </w:rPr>
        <w:t xml:space="preserve">кружка стали </w:t>
      </w:r>
      <w:r>
        <w:rPr>
          <w:rStyle w:val="a6"/>
          <w:color w:val="000000"/>
        </w:rPr>
        <w:t xml:space="preserve">достоянием Всех </w:t>
      </w:r>
      <w:r>
        <w:rPr>
          <w:rStyle w:val="1"/>
          <w:color w:val="000000"/>
          <w:lang w:val="ru-RU"/>
        </w:rPr>
        <w:t xml:space="preserve">учителей английского языка школы </w:t>
      </w:r>
      <w:r>
        <w:rPr>
          <w:rStyle w:val="1"/>
          <w:color w:val="000000"/>
          <w:lang w:eastAsia="en-US"/>
        </w:rPr>
        <w:t xml:space="preserve">N </w:t>
      </w:r>
      <w:r>
        <w:rPr>
          <w:rStyle w:val="1"/>
          <w:color w:val="000000"/>
          <w:lang w:val="ru-RU"/>
        </w:rPr>
        <w:t>3.</w:t>
      </w:r>
    </w:p>
    <w:p w:rsidR="00000000" w:rsidRDefault="00440036">
      <w:pPr>
        <w:pStyle w:val="a4"/>
        <w:shd w:val="clear" w:color="auto" w:fill="auto"/>
        <w:spacing w:after="600" w:line="322" w:lineRule="exact"/>
        <w:ind w:left="20" w:right="20" w:firstLine="720"/>
      </w:pPr>
      <w:r>
        <w:rPr>
          <w:rStyle w:val="1"/>
          <w:color w:val="000000"/>
          <w:lang w:val="ru-RU"/>
        </w:rPr>
        <w:t>Представленная работа заслуживает высокой оценки и может быть рекомендована на присвоение высшей категории.</w:t>
      </w:r>
    </w:p>
    <w:p w:rsidR="00000000" w:rsidRDefault="00440036">
      <w:pPr>
        <w:pStyle w:val="a4"/>
        <w:shd w:val="clear" w:color="auto" w:fill="auto"/>
        <w:spacing w:line="322" w:lineRule="exact"/>
        <w:ind w:left="20" w:firstLine="720"/>
      </w:pPr>
      <w:r>
        <w:rPr>
          <w:rStyle w:val="1"/>
          <w:color w:val="000000"/>
          <w:lang w:val="ru-RU"/>
        </w:rPr>
        <w:lastRenderedPageBreak/>
        <w:t>Кавалер ордена "Дружбы народов'',</w:t>
      </w:r>
    </w:p>
    <w:p w:rsidR="00000000" w:rsidRDefault="00440036">
      <w:pPr>
        <w:pStyle w:val="a4"/>
        <w:shd w:val="clear" w:color="auto" w:fill="auto"/>
        <w:spacing w:line="322" w:lineRule="exact"/>
        <w:ind w:left="740" w:right="4720" w:firstLine="0"/>
        <w:jc w:val="left"/>
        <w:sectPr w:rsidR="00000000">
          <w:footerReference w:type="even" r:id="rId10"/>
          <w:footerReference w:type="default" r:id="rId11"/>
          <w:pgSz w:w="16838" w:h="23810"/>
          <w:pgMar w:top="4431" w:right="3691" w:bottom="5429" w:left="3715" w:header="0" w:footer="3" w:gutter="0"/>
          <w:cols w:space="720"/>
          <w:noEndnote/>
          <w:docGrid w:linePitch="360"/>
        </w:sectPr>
      </w:pPr>
      <w:r>
        <w:rPr>
          <w:rStyle w:val="1"/>
          <w:color w:val="000000"/>
          <w:lang w:val="ru-RU"/>
        </w:rPr>
        <w:t>Отличник</w:t>
      </w:r>
      <w:r>
        <w:rPr>
          <w:rStyle w:val="1"/>
          <w:color w:val="000000"/>
          <w:lang w:val="ru-RU"/>
        </w:rPr>
        <w:t xml:space="preserve"> просвещения, учитель-методист Захарова М.К.</w:t>
      </w:r>
    </w:p>
    <w:p w:rsidR="00000000" w:rsidRDefault="00440036">
      <w:pPr>
        <w:pStyle w:val="20"/>
        <w:shd w:val="clear" w:color="auto" w:fill="auto"/>
        <w:spacing w:after="253" w:line="350" w:lineRule="exact"/>
        <w:ind w:left="460"/>
      </w:pPr>
      <w:bookmarkStart w:id="1" w:name="bookmark0"/>
      <w:r>
        <w:rPr>
          <w:rStyle w:val="2"/>
          <w:b/>
          <w:bCs/>
          <w:color w:val="000000"/>
          <w:lang w:eastAsia="en-US"/>
        </w:rPr>
        <w:lastRenderedPageBreak/>
        <w:t>My</w:t>
      </w:r>
      <w:r>
        <w:rPr>
          <w:rStyle w:val="2"/>
          <w:b/>
          <w:bCs/>
          <w:color w:val="000000"/>
          <w:lang w:val="ru-RU"/>
        </w:rPr>
        <w:t xml:space="preserve"> </w:t>
      </w:r>
      <w:r>
        <w:rPr>
          <w:rStyle w:val="2"/>
          <w:b/>
          <w:bCs/>
          <w:color w:val="000000"/>
          <w:lang w:eastAsia="en-US"/>
        </w:rPr>
        <w:t>Uncle Joe</w:t>
      </w:r>
      <w:bookmarkEnd w:id="1"/>
    </w:p>
    <w:p w:rsidR="00000000" w:rsidRDefault="00440036">
      <w:pPr>
        <w:pStyle w:val="30"/>
        <w:shd w:val="clear" w:color="auto" w:fill="auto"/>
        <w:spacing w:before="0"/>
        <w:ind w:left="20"/>
      </w:pPr>
      <w:r>
        <w:rPr>
          <w:rStyle w:val="3"/>
          <w:b/>
          <w:bCs/>
          <w:color w:val="000000"/>
          <w:lang w:eastAsia="en-US"/>
        </w:rPr>
        <w:t>Oh do you know my uncle Joe?</w:t>
      </w:r>
    </w:p>
    <w:p w:rsidR="00000000" w:rsidRDefault="00440036">
      <w:pPr>
        <w:pStyle w:val="30"/>
        <w:shd w:val="clear" w:color="auto" w:fill="auto"/>
        <w:spacing w:before="0" w:after="271"/>
        <w:ind w:left="20" w:right="220"/>
      </w:pPr>
      <w:r>
        <w:rPr>
          <w:rStyle w:val="3"/>
          <w:b/>
          <w:bCs/>
          <w:color w:val="000000"/>
          <w:lang w:eastAsia="en-US"/>
        </w:rPr>
        <w:t>He used to live</w:t>
      </w:r>
      <w:r>
        <w:rPr>
          <w:rStyle w:val="3"/>
          <w:b/>
          <w:bCs/>
          <w:color w:val="000000"/>
          <w:lang w:val="ru-RU"/>
        </w:rPr>
        <w:t xml:space="preserve"> </w:t>
      </w:r>
      <w:r>
        <w:rPr>
          <w:rStyle w:val="3"/>
          <w:b/>
          <w:bCs/>
          <w:color w:val="000000"/>
          <w:lang w:eastAsia="en-US"/>
        </w:rPr>
        <w:t>in Buffalo He had a car, he rode all day Until he came to Santa Fe.</w:t>
      </w:r>
    </w:p>
    <w:p w:rsidR="00000000" w:rsidRDefault="00440036">
      <w:pPr>
        <w:pStyle w:val="30"/>
        <w:shd w:val="clear" w:color="auto" w:fill="auto"/>
        <w:spacing w:before="0" w:line="230" w:lineRule="exact"/>
        <w:ind w:left="20"/>
      </w:pPr>
      <w:r>
        <w:rPr>
          <w:rStyle w:val="3"/>
          <w:b/>
          <w:bCs/>
          <w:color w:val="000000"/>
          <w:lang w:eastAsia="en-US"/>
        </w:rPr>
        <w:t>The car broke down he let it go,</w:t>
      </w:r>
    </w:p>
    <w:p w:rsidR="00000000" w:rsidRDefault="00440036">
      <w:pPr>
        <w:pStyle w:val="30"/>
        <w:shd w:val="clear" w:color="auto" w:fill="auto"/>
        <w:spacing w:before="0" w:line="230" w:lineRule="exact"/>
        <w:ind w:left="20"/>
      </w:pPr>
      <w:r>
        <w:rPr>
          <w:rStyle w:val="3"/>
          <w:b/>
          <w:bCs/>
          <w:color w:val="000000"/>
          <w:lang w:eastAsia="en-US"/>
        </w:rPr>
        <w:t>And then</w:t>
      </w:r>
      <w:r>
        <w:rPr>
          <w:rStyle w:val="3"/>
          <w:b/>
          <w:bCs/>
          <w:color w:val="000000"/>
          <w:lang w:eastAsia="en-US"/>
        </w:rPr>
        <w:t xml:space="preserve"> he walked to Idaho.</w:t>
      </w:r>
    </w:p>
    <w:p w:rsidR="00000000" w:rsidRDefault="00440036">
      <w:pPr>
        <w:pStyle w:val="30"/>
        <w:shd w:val="clear" w:color="auto" w:fill="auto"/>
        <w:spacing w:before="0" w:after="252" w:line="283" w:lineRule="exact"/>
        <w:ind w:left="20" w:right="220"/>
      </w:pPr>
      <w:r>
        <w:rPr>
          <w:rStyle w:val="3"/>
          <w:b/>
          <w:bCs/>
          <w:color w:val="000000"/>
          <w:lang w:eastAsia="en-US"/>
        </w:rPr>
        <w:t>His feet got tired and that's why he Just took a boat to Kankakee.</w:t>
      </w:r>
    </w:p>
    <w:p w:rsidR="00000000" w:rsidRDefault="00440036">
      <w:pPr>
        <w:pStyle w:val="30"/>
        <w:shd w:val="clear" w:color="auto" w:fill="auto"/>
        <w:spacing w:before="0"/>
        <w:ind w:left="20" w:right="220"/>
      </w:pPr>
      <w:r>
        <w:rPr>
          <w:rStyle w:val="3"/>
          <w:b/>
          <w:bCs/>
          <w:color w:val="000000"/>
          <w:lang w:eastAsia="en-US"/>
        </w:rPr>
        <w:t>The boat went down with all but Joe, He hitched a ride to Ko-ko-mo;</w:t>
      </w:r>
    </w:p>
    <w:p w:rsidR="00000000" w:rsidRDefault="00440036">
      <w:pPr>
        <w:pStyle w:val="30"/>
        <w:shd w:val="clear" w:color="auto" w:fill="auto"/>
        <w:spacing w:before="0" w:line="230" w:lineRule="exact"/>
        <w:ind w:left="20"/>
      </w:pPr>
      <w:r>
        <w:rPr>
          <w:rStyle w:val="3"/>
          <w:b/>
          <w:bCs/>
          <w:color w:val="000000"/>
          <w:lang w:eastAsia="en-US"/>
        </w:rPr>
        <w:t>He bought a bike, away rode he,</w:t>
      </w:r>
    </w:p>
    <w:p w:rsidR="00000000" w:rsidRDefault="00440036">
      <w:pPr>
        <w:pStyle w:val="30"/>
        <w:shd w:val="clear" w:color="auto" w:fill="auto"/>
        <w:spacing w:before="0" w:after="312" w:line="230" w:lineRule="exact"/>
        <w:ind w:left="20"/>
      </w:pPr>
      <w:r>
        <w:rPr>
          <w:rStyle w:val="3"/>
          <w:b/>
          <w:bCs/>
          <w:color w:val="000000"/>
          <w:lang w:eastAsia="en-US"/>
        </w:rPr>
        <w:t>He peddled hard to Cher-o-kee.</w:t>
      </w:r>
    </w:p>
    <w:p w:rsidR="00000000" w:rsidRDefault="00440036">
      <w:pPr>
        <w:pStyle w:val="30"/>
        <w:shd w:val="clear" w:color="auto" w:fill="auto"/>
        <w:spacing w:before="0" w:line="230" w:lineRule="exact"/>
        <w:ind w:left="20"/>
      </w:pPr>
      <w:r>
        <w:rPr>
          <w:rStyle w:val="3"/>
          <w:b/>
          <w:bCs/>
          <w:color w:val="000000"/>
          <w:lang w:eastAsia="en-US"/>
        </w:rPr>
        <w:t>His legs got tired, he had a flat,</w:t>
      </w:r>
    </w:p>
    <w:p w:rsidR="00000000" w:rsidRDefault="00440036">
      <w:pPr>
        <w:pStyle w:val="30"/>
        <w:shd w:val="clear" w:color="auto" w:fill="auto"/>
        <w:spacing w:before="0" w:after="240" w:line="274" w:lineRule="exact"/>
        <w:ind w:left="20" w:right="220"/>
      </w:pPr>
      <w:r>
        <w:rPr>
          <w:rStyle w:val="3"/>
          <w:b/>
          <w:bCs/>
          <w:color w:val="000000"/>
          <w:lang w:eastAsia="en-US"/>
        </w:rPr>
        <w:t>He wrecked his tire at Medicine Hat; He left his bike, away he flew - He took a plane to Kalamazoo.</w:t>
      </w:r>
    </w:p>
    <w:p w:rsidR="00000000" w:rsidRDefault="00440036">
      <w:pPr>
        <w:pStyle w:val="30"/>
        <w:shd w:val="clear" w:color="auto" w:fill="auto"/>
        <w:spacing w:before="0" w:after="236" w:line="274" w:lineRule="exact"/>
        <w:ind w:left="20" w:right="220"/>
      </w:pPr>
      <w:r>
        <w:rPr>
          <w:rStyle w:val="3"/>
          <w:b/>
          <w:bCs/>
          <w:color w:val="000000"/>
          <w:lang w:eastAsia="en-US"/>
        </w:rPr>
        <w:t>The plane it crashed, he ate some beans And took the train to New Orleans The train it bumped he couldn't sleep So off he jumped and got a jeep.</w:t>
      </w:r>
    </w:p>
    <w:p w:rsidR="00000000" w:rsidRDefault="00440036">
      <w:pPr>
        <w:pStyle w:val="30"/>
        <w:shd w:val="clear" w:color="auto" w:fill="auto"/>
        <w:spacing w:before="0" w:line="278" w:lineRule="exact"/>
        <w:ind w:left="20" w:right="220"/>
      </w:pPr>
      <w:r>
        <w:rPr>
          <w:rStyle w:val="3"/>
          <w:b/>
          <w:bCs/>
          <w:color w:val="000000"/>
          <w:lang w:eastAsia="en-US"/>
        </w:rPr>
        <w:t>The jeep it</w:t>
      </w:r>
      <w:r>
        <w:rPr>
          <w:rStyle w:val="3"/>
          <w:b/>
          <w:bCs/>
          <w:color w:val="000000"/>
          <w:lang w:eastAsia="en-US"/>
        </w:rPr>
        <w:t xml:space="preserve"> smashed into a truck Said Uncle Joe, that's just my luck!</w:t>
      </w:r>
    </w:p>
    <w:p w:rsidR="00000000" w:rsidRDefault="00440036">
      <w:pPr>
        <w:pStyle w:val="30"/>
        <w:shd w:val="clear" w:color="auto" w:fill="auto"/>
        <w:spacing w:before="0" w:line="278" w:lineRule="exact"/>
        <w:ind w:left="20"/>
      </w:pPr>
      <w:r>
        <w:rPr>
          <w:rStyle w:val="3"/>
          <w:b/>
          <w:bCs/>
          <w:color w:val="000000"/>
          <w:lang w:eastAsia="en-US"/>
        </w:rPr>
        <w:t>A car, a boat, bike, a train or a plane,</w:t>
      </w:r>
    </w:p>
    <w:p w:rsidR="00000000" w:rsidRDefault="00440036">
      <w:pPr>
        <w:pStyle w:val="30"/>
        <w:shd w:val="clear" w:color="auto" w:fill="auto"/>
        <w:spacing w:before="0" w:after="244" w:line="278" w:lineRule="exact"/>
        <w:ind w:left="20"/>
      </w:pPr>
      <w:r>
        <w:rPr>
          <w:rStyle w:val="3"/>
          <w:b/>
          <w:bCs/>
          <w:color w:val="000000"/>
          <w:lang w:eastAsia="en-US"/>
        </w:rPr>
        <w:t>I will not ride in them again.</w:t>
      </w:r>
    </w:p>
    <w:p w:rsidR="00000000" w:rsidRDefault="00440036">
      <w:pPr>
        <w:pStyle w:val="30"/>
        <w:shd w:val="clear" w:color="auto" w:fill="auto"/>
        <w:spacing w:before="0" w:line="274" w:lineRule="exact"/>
        <w:ind w:left="20" w:right="220"/>
      </w:pPr>
      <w:r>
        <w:rPr>
          <w:rStyle w:val="3"/>
          <w:b/>
          <w:bCs/>
          <w:color w:val="000000"/>
          <w:lang w:eastAsia="en-US"/>
        </w:rPr>
        <w:t>He walked as fast as he could go Came back again to Buffalo,</w:t>
      </w:r>
    </w:p>
    <w:p w:rsidR="00000000" w:rsidRDefault="00440036">
      <w:pPr>
        <w:pStyle w:val="30"/>
        <w:shd w:val="clear" w:color="auto" w:fill="auto"/>
        <w:spacing w:before="0" w:line="274" w:lineRule="exact"/>
        <w:ind w:left="20" w:right="220"/>
        <w:sectPr w:rsidR="00000000">
          <w:type w:val="continuous"/>
          <w:pgSz w:w="16838" w:h="23810"/>
          <w:pgMar w:top="6615" w:right="6391" w:bottom="6620" w:left="6415" w:header="0" w:footer="3" w:gutter="0"/>
          <w:cols w:space="720"/>
          <w:noEndnote/>
          <w:docGrid w:linePitch="360"/>
        </w:sectPr>
      </w:pPr>
      <w:r>
        <w:rPr>
          <w:rStyle w:val="3"/>
          <w:b/>
          <w:bCs/>
          <w:color w:val="000000"/>
          <w:lang w:eastAsia="en-US"/>
        </w:rPr>
        <w:t>And now he stays at home all day And says he'll never go away.</w:t>
      </w:r>
    </w:p>
    <w:p w:rsidR="00000000" w:rsidRDefault="00440036">
      <w:pPr>
        <w:rPr>
          <w:color w:val="auto"/>
          <w:lang w:eastAsia="ru-RU"/>
        </w:rPr>
      </w:pPr>
    </w:p>
    <w:p w:rsidR="00000000" w:rsidRDefault="00440036">
      <w:pPr>
        <w:rPr>
          <w:color w:val="auto"/>
          <w:lang w:eastAsia="ru-RU"/>
        </w:rPr>
        <w:sectPr w:rsidR="00000000">
          <w:pgSz w:w="16838" w:h="23810"/>
          <w:pgMar w:top="3641" w:right="13143" w:bottom="4399" w:left="2957" w:header="0" w:footer="3" w:gutter="0"/>
          <w:cols w:space="720"/>
          <w:noEndnote/>
          <w:docGrid w:linePitch="360"/>
        </w:sectPr>
      </w:pPr>
    </w:p>
    <w:p w:rsidR="00000000" w:rsidRDefault="00440036">
      <w:pPr>
        <w:spacing w:line="124" w:lineRule="exact"/>
        <w:rPr>
          <w:color w:val="auto"/>
          <w:sz w:val="10"/>
          <w:szCs w:val="10"/>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50"/>
        <w:shd w:val="clear" w:color="auto" w:fill="auto"/>
        <w:spacing w:after="468"/>
        <w:ind w:left="20"/>
      </w:pPr>
      <w:r>
        <w:rPr>
          <w:noProof/>
        </w:rPr>
        <w:drawing>
          <wp:anchor distT="0" distB="0" distL="63500" distR="63500" simplePos="0" relativeHeight="251658240" behindDoc="1" locked="0" layoutInCell="1" allowOverlap="1">
            <wp:simplePos x="0" y="0"/>
            <wp:positionH relativeFrom="margin">
              <wp:posOffset>-1054735</wp:posOffset>
            </wp:positionH>
            <wp:positionV relativeFrom="paragraph">
              <wp:posOffset>636905</wp:posOffset>
            </wp:positionV>
            <wp:extent cx="1151890" cy="755650"/>
            <wp:effectExtent l="0" t="0" r="0" b="6350"/>
            <wp:wrapTight wrapText="bothSides">
              <wp:wrapPolygon edited="0">
                <wp:start x="0" y="0"/>
                <wp:lineTo x="0" y="21237"/>
                <wp:lineTo x="21076" y="21237"/>
                <wp:lineTo x="21076" y="0"/>
                <wp:lineTo x="0" y="0"/>
              </wp:wrapPolygon>
            </wp:wrapTight>
            <wp:docPr id="6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1890" cy="755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63500" distR="63500" simplePos="0" relativeHeight="251659264" behindDoc="1" locked="0" layoutInCell="1" allowOverlap="1">
            <wp:simplePos x="0" y="0"/>
            <wp:positionH relativeFrom="margin">
              <wp:posOffset>4456430</wp:posOffset>
            </wp:positionH>
            <wp:positionV relativeFrom="paragraph">
              <wp:posOffset>636905</wp:posOffset>
            </wp:positionV>
            <wp:extent cx="1170305" cy="755650"/>
            <wp:effectExtent l="0" t="0" r="0" b="6350"/>
            <wp:wrapTight wrapText="bothSides">
              <wp:wrapPolygon edited="0">
                <wp:start x="0" y="0"/>
                <wp:lineTo x="0" y="21237"/>
                <wp:lineTo x="21096" y="21237"/>
                <wp:lineTo x="21096" y="0"/>
                <wp:lineTo x="0" y="0"/>
              </wp:wrapPolygon>
            </wp:wrapTight>
            <wp:docPr id="6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0305" cy="755650"/>
                    </a:xfrm>
                    <a:prstGeom prst="rect">
                      <a:avLst/>
                    </a:prstGeom>
                    <a:noFill/>
                  </pic:spPr>
                </pic:pic>
              </a:graphicData>
            </a:graphic>
            <wp14:sizeRelH relativeFrom="page">
              <wp14:pctWidth>0</wp14:pctWidth>
            </wp14:sizeRelH>
            <wp14:sizeRelV relativeFrom="page">
              <wp14:pctHeight>0</wp14:pctHeight>
            </wp14:sizeRelV>
          </wp:anchor>
        </w:drawing>
      </w:r>
      <w:r>
        <w:rPr>
          <w:rStyle w:val="5"/>
          <w:i/>
          <w:iCs/>
          <w:color w:val="000000"/>
        </w:rPr>
        <w:t xml:space="preserve">Лучший перевод стихотворения </w:t>
      </w:r>
      <w:r>
        <w:rPr>
          <w:rStyle w:val="5"/>
          <w:i/>
          <w:iCs/>
          <w:color w:val="000000"/>
          <w:lang w:val="en-US" w:eastAsia="en-US"/>
        </w:rPr>
        <w:t xml:space="preserve">Uncle Joe </w:t>
      </w:r>
      <w:r>
        <w:rPr>
          <w:rStyle w:val="5"/>
          <w:i/>
          <w:iCs/>
          <w:color w:val="000000"/>
        </w:rPr>
        <w:t>Ледедевой Ольги.</w:t>
      </w:r>
    </w:p>
    <w:p w:rsidR="00000000" w:rsidRDefault="00440036">
      <w:pPr>
        <w:pStyle w:val="13"/>
        <w:keepNext/>
        <w:keepLines/>
        <w:shd w:val="clear" w:color="auto" w:fill="auto"/>
        <w:spacing w:before="0" w:after="106" w:line="750" w:lineRule="exact"/>
        <w:ind w:right="60"/>
      </w:pPr>
      <w:bookmarkStart w:id="2" w:name="bookmark2"/>
      <w:r>
        <w:rPr>
          <w:rStyle w:val="11"/>
          <w:b/>
          <w:bCs/>
          <w:i/>
          <w:iCs/>
          <w:color w:val="000000"/>
        </w:rPr>
        <w:t>дядя</w:t>
      </w:r>
      <w:r>
        <w:rPr>
          <w:rStyle w:val="14"/>
          <w:b w:val="0"/>
          <w:bCs w:val="0"/>
          <w:i w:val="0"/>
          <w:iCs w:val="0"/>
          <w:noProof w:val="0"/>
          <w:color w:val="000000"/>
        </w:rPr>
        <w:t xml:space="preserve"> </w:t>
      </w:r>
      <w:r>
        <w:rPr>
          <w:rStyle w:val="132"/>
          <w:b/>
          <w:bCs/>
          <w:i w:val="0"/>
          <w:iCs w:val="0"/>
          <w:color w:val="000000"/>
        </w:rPr>
        <w:t>Джо</w:t>
      </w:r>
      <w:bookmarkEnd w:id="2"/>
    </w:p>
    <w:p w:rsidR="00000000" w:rsidRDefault="00440036">
      <w:pPr>
        <w:pStyle w:val="50"/>
        <w:shd w:val="clear" w:color="auto" w:fill="auto"/>
        <w:spacing w:after="0" w:line="355" w:lineRule="exact"/>
        <w:ind w:left="20"/>
      </w:pPr>
      <w:r>
        <w:rPr>
          <w:rStyle w:val="5"/>
          <w:i/>
          <w:iCs/>
          <w:color w:val="000000"/>
        </w:rPr>
        <w:t>Ох, бедный дядя Джо,</w:t>
      </w:r>
    </w:p>
    <w:p w:rsidR="00000000" w:rsidRDefault="00440036">
      <w:pPr>
        <w:pStyle w:val="50"/>
        <w:shd w:val="clear" w:color="auto" w:fill="auto"/>
        <w:spacing w:after="0" w:line="355" w:lineRule="exact"/>
        <w:ind w:left="20"/>
      </w:pPr>
      <w:r>
        <w:rPr>
          <w:noProof/>
        </w:rPr>
        <w:drawing>
          <wp:anchor distT="0" distB="0" distL="63500" distR="63500" simplePos="0" relativeHeight="251660288" behindDoc="1" locked="0" layoutInCell="1" allowOverlap="1">
            <wp:simplePos x="0" y="0"/>
            <wp:positionH relativeFrom="margin">
              <wp:posOffset>2328545</wp:posOffset>
            </wp:positionH>
            <wp:positionV relativeFrom="paragraph">
              <wp:posOffset>164465</wp:posOffset>
            </wp:positionV>
            <wp:extent cx="2627630" cy="2487295"/>
            <wp:effectExtent l="0" t="0" r="1270" b="8255"/>
            <wp:wrapTight wrapText="bothSides">
              <wp:wrapPolygon edited="0">
                <wp:start x="0" y="0"/>
                <wp:lineTo x="0" y="21506"/>
                <wp:lineTo x="21454" y="21506"/>
                <wp:lineTo x="21454" y="0"/>
                <wp:lineTo x="0" y="0"/>
              </wp:wrapPolygon>
            </wp:wrapTight>
            <wp:docPr id="6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7630" cy="2487295"/>
                    </a:xfrm>
                    <a:prstGeom prst="rect">
                      <a:avLst/>
                    </a:prstGeom>
                    <a:noFill/>
                  </pic:spPr>
                </pic:pic>
              </a:graphicData>
            </a:graphic>
            <wp14:sizeRelH relativeFrom="page">
              <wp14:pctWidth>0</wp14:pctWidth>
            </wp14:sizeRelH>
            <wp14:sizeRelV relativeFrom="page">
              <wp14:pctHeight>0</wp14:pctHeight>
            </wp14:sizeRelV>
          </wp:anchor>
        </w:drawing>
      </w:r>
      <w:r>
        <w:rPr>
          <w:rStyle w:val="5"/>
          <w:i/>
          <w:iCs/>
          <w:color w:val="000000"/>
        </w:rPr>
        <w:t>Он привык жить в Будоало.</w:t>
      </w:r>
    </w:p>
    <w:p w:rsidR="00000000" w:rsidRDefault="00440036">
      <w:pPr>
        <w:pStyle w:val="50"/>
        <w:shd w:val="clear" w:color="auto" w:fill="auto"/>
        <w:spacing w:after="300" w:line="355" w:lineRule="exact"/>
        <w:ind w:left="20"/>
      </w:pPr>
      <w:r>
        <w:rPr>
          <w:rStyle w:val="5"/>
          <w:i/>
          <w:iCs/>
          <w:color w:val="000000"/>
        </w:rPr>
        <w:t>Машину он имеет И в Санто-Фе</w:t>
      </w:r>
      <w:r>
        <w:rPr>
          <w:rStyle w:val="5"/>
          <w:i/>
          <w:iCs/>
          <w:color w:val="000000"/>
          <w:lang w:val="en-US" w:eastAsia="en-US"/>
        </w:rPr>
        <w:t xml:space="preserve"> </w:t>
      </w:r>
      <w:r>
        <w:rPr>
          <w:rStyle w:val="5"/>
          <w:i/>
          <w:iCs/>
          <w:color w:val="000000"/>
        </w:rPr>
        <w:t>он едет.</w:t>
      </w:r>
    </w:p>
    <w:p w:rsidR="00000000" w:rsidRDefault="00440036">
      <w:pPr>
        <w:pStyle w:val="50"/>
        <w:shd w:val="clear" w:color="auto" w:fill="auto"/>
        <w:spacing w:after="0" w:line="355" w:lineRule="exact"/>
        <w:ind w:left="20"/>
      </w:pPr>
      <w:r>
        <w:rPr>
          <w:rStyle w:val="5"/>
          <w:i/>
          <w:iCs/>
          <w:color w:val="000000"/>
        </w:rPr>
        <w:t>Машина вдруг сломалась, В Идахо он пошел</w:t>
      </w:r>
    </w:p>
    <w:p w:rsidR="00000000" w:rsidRDefault="00440036">
      <w:pPr>
        <w:pStyle w:val="50"/>
        <w:shd w:val="clear" w:color="auto" w:fill="auto"/>
        <w:spacing w:after="0" w:line="355" w:lineRule="exact"/>
        <w:ind w:left="20"/>
      </w:pPr>
      <w:r>
        <w:rPr>
          <w:rStyle w:val="5"/>
          <w:i/>
          <w:iCs/>
          <w:color w:val="000000"/>
        </w:rPr>
        <w:t>Но сил вдруг не осталось, И в Конкоки взял лодку он</w:t>
      </w:r>
    </w:p>
    <w:p w:rsidR="00000000" w:rsidRDefault="00440036">
      <w:pPr>
        <w:rPr>
          <w:color w:val="auto"/>
          <w:lang w:eastAsia="ru-RU"/>
        </w:rPr>
      </w:pPr>
    </w:p>
    <w:p w:rsidR="00000000" w:rsidRDefault="00440036">
      <w:pPr>
        <w:pStyle w:val="50"/>
        <w:shd w:val="clear" w:color="auto" w:fill="auto"/>
        <w:spacing w:after="0" w:line="355" w:lineRule="exact"/>
        <w:ind w:left="20"/>
      </w:pPr>
      <w:r>
        <w:rPr>
          <w:rStyle w:val="5"/>
          <w:i/>
          <w:iCs/>
          <w:color w:val="000000"/>
        </w:rPr>
        <w:t>Вдруг лодка утонула,</w:t>
      </w:r>
    </w:p>
    <w:p w:rsidR="00000000" w:rsidRDefault="00440036">
      <w:pPr>
        <w:pStyle w:val="50"/>
        <w:shd w:val="clear" w:color="auto" w:fill="auto"/>
        <w:spacing w:after="0" w:line="355" w:lineRule="exact"/>
        <w:ind w:left="20" w:right="360"/>
        <w:jc w:val="left"/>
        <w:sectPr w:rsidR="00000000">
          <w:type w:val="continuous"/>
          <w:pgSz w:w="16838" w:h="23810"/>
          <w:pgMar w:top="3641" w:right="4210" w:bottom="4399" w:left="5069" w:header="0" w:footer="3" w:gutter="0"/>
          <w:cols w:space="720"/>
          <w:noEndnote/>
          <w:docGrid w:linePitch="360"/>
        </w:sectPr>
      </w:pPr>
      <w:r>
        <w:rPr>
          <w:rStyle w:val="5"/>
          <w:i/>
          <w:iCs/>
          <w:color w:val="000000"/>
        </w:rPr>
        <w:t>Но выплыл дядя Джо. Купил велосипед он, Поехал в Чароко.</w:t>
      </w:r>
    </w:p>
    <w:p w:rsidR="00000000" w:rsidRDefault="00440036">
      <w:pPr>
        <w:rPr>
          <w:color w:val="auto"/>
          <w:sz w:val="2"/>
          <w:szCs w:val="2"/>
          <w:lang w:eastAsia="ru-RU"/>
        </w:rPr>
      </w:pPr>
      <w:r>
        <w:rPr>
          <w:noProof/>
          <w:lang w:val="ru-RU" w:eastAsia="ru-RU"/>
        </w:rPr>
        <w:lastRenderedPageBreak/>
        <w:drawing>
          <wp:anchor distT="0" distB="0" distL="63500" distR="63500" simplePos="0" relativeHeight="251661312" behindDoc="1" locked="0" layoutInCell="1" allowOverlap="1">
            <wp:simplePos x="0" y="0"/>
            <wp:positionH relativeFrom="margin">
              <wp:posOffset>-1063625</wp:posOffset>
            </wp:positionH>
            <wp:positionV relativeFrom="paragraph">
              <wp:posOffset>1435735</wp:posOffset>
            </wp:positionV>
            <wp:extent cx="3005455" cy="3371215"/>
            <wp:effectExtent l="0" t="0" r="4445" b="635"/>
            <wp:wrapTight wrapText="bothSides">
              <wp:wrapPolygon edited="0">
                <wp:start x="0" y="0"/>
                <wp:lineTo x="0" y="21482"/>
                <wp:lineTo x="21495" y="21482"/>
                <wp:lineTo x="21495" y="0"/>
                <wp:lineTo x="0" y="0"/>
              </wp:wrapPolygon>
            </wp:wrapTight>
            <wp:docPr id="6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5455" cy="3371215"/>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eastAsia="ru-RU"/>
        </w:rPr>
        <w:drawing>
          <wp:anchor distT="0" distB="0" distL="63500" distR="63500" simplePos="0" relativeHeight="251662336" behindDoc="1" locked="0" layoutInCell="1" allowOverlap="1">
            <wp:simplePos x="0" y="0"/>
            <wp:positionH relativeFrom="margin">
              <wp:posOffset>4465320</wp:posOffset>
            </wp:positionH>
            <wp:positionV relativeFrom="paragraph">
              <wp:posOffset>4057015</wp:posOffset>
            </wp:positionV>
            <wp:extent cx="1164590" cy="743585"/>
            <wp:effectExtent l="0" t="0" r="0" b="0"/>
            <wp:wrapTight wrapText="bothSides">
              <wp:wrapPolygon edited="0">
                <wp:start x="0" y="0"/>
                <wp:lineTo x="0" y="21028"/>
                <wp:lineTo x="21200" y="21028"/>
                <wp:lineTo x="21200" y="0"/>
                <wp:lineTo x="0" y="0"/>
              </wp:wrapPolygon>
            </wp:wrapTight>
            <wp:docPr id="6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4590" cy="74358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440036">
      <w:pPr>
        <w:pStyle w:val="50"/>
        <w:shd w:val="clear" w:color="auto" w:fill="auto"/>
        <w:spacing w:after="0"/>
        <w:ind w:right="20"/>
        <w:jc w:val="left"/>
      </w:pPr>
      <w:r>
        <w:rPr>
          <w:rStyle w:val="5"/>
          <w:i/>
          <w:iCs/>
          <w:color w:val="000000"/>
        </w:rPr>
        <w:t>Но ноги вдруг устали И ехать мочи нет. Велосипед он бр</w:t>
      </w:r>
      <w:r>
        <w:rPr>
          <w:rStyle w:val="5"/>
          <w:i/>
          <w:iCs/>
          <w:color w:val="000000"/>
        </w:rPr>
        <w:t>осил И сел на самолет.</w:t>
      </w:r>
    </w:p>
    <w:p w:rsidR="00000000" w:rsidRDefault="00440036">
      <w:pPr>
        <w:pStyle w:val="50"/>
        <w:shd w:val="clear" w:color="auto" w:fill="auto"/>
        <w:tabs>
          <w:tab w:val="right" w:pos="3946"/>
        </w:tabs>
        <w:spacing w:after="0"/>
        <w:ind w:left="20"/>
        <w:jc w:val="left"/>
      </w:pPr>
      <w:r>
        <w:rPr>
          <w:rStyle w:val="5"/>
          <w:i/>
          <w:iCs/>
          <w:color w:val="000000"/>
        </w:rPr>
        <w:t>Но самолет сломался, крушенье потерпел.</w:t>
      </w:r>
    </w:p>
    <w:p w:rsidR="00000000" w:rsidRDefault="00440036">
      <w:pPr>
        <w:pStyle w:val="50"/>
        <w:shd w:val="clear" w:color="auto" w:fill="auto"/>
        <w:spacing w:after="356"/>
        <w:ind w:left="20"/>
        <w:jc w:val="left"/>
      </w:pPr>
      <w:r>
        <w:rPr>
          <w:rStyle w:val="5"/>
          <w:i/>
          <w:iCs/>
          <w:color w:val="000000"/>
        </w:rPr>
        <w:lastRenderedPageBreak/>
        <w:t>На поезд до Арлеона наш дядя пересел.</w:t>
      </w:r>
    </w:p>
    <w:p w:rsidR="00000000" w:rsidRDefault="00440036">
      <w:pPr>
        <w:pStyle w:val="50"/>
        <w:shd w:val="clear" w:color="auto" w:fill="auto"/>
        <w:spacing w:after="15" w:line="290" w:lineRule="exact"/>
        <w:ind w:left="20"/>
        <w:jc w:val="left"/>
      </w:pPr>
      <w:r>
        <w:rPr>
          <w:rStyle w:val="5"/>
          <w:i/>
          <w:iCs/>
          <w:color w:val="000000"/>
        </w:rPr>
        <w:t>Но в поезде качало,</w:t>
      </w:r>
    </w:p>
    <w:p w:rsidR="00000000" w:rsidRDefault="00440036">
      <w:pPr>
        <w:pStyle w:val="50"/>
        <w:shd w:val="clear" w:color="auto" w:fill="auto"/>
        <w:spacing w:after="0" w:line="290" w:lineRule="exact"/>
        <w:ind w:left="20"/>
        <w:jc w:val="left"/>
      </w:pPr>
      <w:r>
        <w:rPr>
          <w:rStyle w:val="5"/>
          <w:i/>
          <w:iCs/>
          <w:color w:val="000000"/>
        </w:rPr>
        <w:t>Он и не мертв, не жив.</w:t>
      </w:r>
    </w:p>
    <w:p w:rsidR="00000000" w:rsidRDefault="00440036">
      <w:pPr>
        <w:pStyle w:val="50"/>
        <w:shd w:val="clear" w:color="auto" w:fill="auto"/>
        <w:spacing w:after="300"/>
        <w:ind w:left="20"/>
        <w:jc w:val="left"/>
      </w:pPr>
      <w:r>
        <w:rPr>
          <w:rStyle w:val="5"/>
          <w:i/>
          <w:iCs/>
          <w:color w:val="000000"/>
        </w:rPr>
        <w:t>Он выпрыгнул на станции И сел на новый “джип”.</w:t>
      </w:r>
    </w:p>
    <w:p w:rsidR="00000000" w:rsidRDefault="00440036">
      <w:pPr>
        <w:pStyle w:val="50"/>
        <w:shd w:val="clear" w:color="auto" w:fill="auto"/>
        <w:spacing w:after="0"/>
        <w:ind w:left="20"/>
        <w:jc w:val="left"/>
      </w:pPr>
      <w:r>
        <w:rPr>
          <w:rStyle w:val="5"/>
          <w:i/>
          <w:iCs/>
          <w:color w:val="000000"/>
        </w:rPr>
        <w:t>Но “джип” вдруг поломался И дядя Джо сказал,</w:t>
      </w:r>
    </w:p>
    <w:p w:rsidR="00000000" w:rsidRDefault="00440036">
      <w:pPr>
        <w:pStyle w:val="50"/>
        <w:shd w:val="clear" w:color="auto" w:fill="auto"/>
        <w:spacing w:after="300"/>
        <w:ind w:left="20"/>
        <w:jc w:val="left"/>
      </w:pPr>
      <w:r>
        <w:rPr>
          <w:rStyle w:val="5"/>
          <w:i/>
          <w:iCs/>
          <w:color w:val="000000"/>
        </w:rPr>
        <w:t>Что ездить он не буд</w:t>
      </w:r>
      <w:r>
        <w:rPr>
          <w:rStyle w:val="5"/>
          <w:i/>
          <w:iCs/>
          <w:color w:val="000000"/>
        </w:rPr>
        <w:t>ет И ездить он не стал.</w:t>
      </w:r>
    </w:p>
    <w:p w:rsidR="00000000" w:rsidRDefault="00440036">
      <w:pPr>
        <w:pStyle w:val="50"/>
        <w:shd w:val="clear" w:color="auto" w:fill="auto"/>
        <w:spacing w:after="0"/>
        <w:ind w:left="20"/>
        <w:jc w:val="left"/>
      </w:pPr>
      <w:r>
        <w:rPr>
          <w:rStyle w:val="5"/>
          <w:i/>
          <w:iCs/>
          <w:color w:val="000000"/>
        </w:rPr>
        <w:t>Теперь сидит он дома И говорит он всем:</w:t>
      </w:r>
    </w:p>
    <w:p w:rsidR="00000000" w:rsidRDefault="00440036">
      <w:pPr>
        <w:pStyle w:val="50"/>
        <w:shd w:val="clear" w:color="auto" w:fill="auto"/>
        <w:spacing w:after="10" w:line="290" w:lineRule="exact"/>
        <w:ind w:left="20"/>
        <w:jc w:val="left"/>
      </w:pPr>
      <w:r>
        <w:rPr>
          <w:rStyle w:val="5"/>
          <w:i/>
          <w:iCs/>
          <w:color w:val="000000"/>
        </w:rPr>
        <w:t>“Из дома я не выйду,</w:t>
      </w:r>
    </w:p>
    <w:p w:rsidR="00000000" w:rsidRDefault="00440036">
      <w:pPr>
        <w:pStyle w:val="50"/>
        <w:shd w:val="clear" w:color="auto" w:fill="auto"/>
        <w:spacing w:after="0" w:line="290" w:lineRule="exact"/>
        <w:ind w:left="20"/>
        <w:jc w:val="left"/>
        <w:sectPr w:rsidR="00000000">
          <w:type w:val="continuous"/>
          <w:pgSz w:w="16838" w:h="23810"/>
          <w:pgMar w:top="3626" w:right="4027" w:bottom="4384" w:left="5073" w:header="0" w:footer="3" w:gutter="0"/>
          <w:cols w:num="2" w:space="720" w:equalWidth="0">
            <w:col w:w="3197" w:space="427"/>
            <w:col w:w="4114"/>
          </w:cols>
          <w:noEndnote/>
          <w:docGrid w:linePitch="360"/>
        </w:sectPr>
      </w:pPr>
      <w:r>
        <w:rPr>
          <w:rStyle w:val="5"/>
          <w:i/>
          <w:iCs/>
          <w:color w:val="000000"/>
        </w:rPr>
        <w:t>Уж больше насовсем!“</w:t>
      </w:r>
    </w:p>
    <w:p w:rsidR="00000000" w:rsidRDefault="00440036">
      <w:pPr>
        <w:pStyle w:val="70"/>
        <w:shd w:val="clear" w:color="auto" w:fill="auto"/>
        <w:spacing w:after="544"/>
      </w:pPr>
      <w:r>
        <w:rPr>
          <w:rStyle w:val="7"/>
          <w:b/>
          <w:bCs/>
          <w:i/>
          <w:iCs/>
          <w:color w:val="000000"/>
        </w:rPr>
        <w:lastRenderedPageBreak/>
        <w:t>Златое море, словно зеркало Простерлось под златыми небесами, А между — лишь земли полоска С лежащ</w:t>
      </w:r>
      <w:r>
        <w:rPr>
          <w:rStyle w:val="7"/>
          <w:b/>
          <w:bCs/>
          <w:i/>
          <w:iCs/>
          <w:color w:val="000000"/>
        </w:rPr>
        <w:t>ими на ней тенями.</w:t>
      </w:r>
    </w:p>
    <w:p w:rsidR="00000000" w:rsidRDefault="00440036">
      <w:pPr>
        <w:pStyle w:val="70"/>
        <w:shd w:val="clear" w:color="auto" w:fill="auto"/>
        <w:spacing w:after="0" w:line="581" w:lineRule="exact"/>
      </w:pPr>
      <w:r>
        <w:rPr>
          <w:rStyle w:val="7"/>
          <w:b/>
          <w:bCs/>
          <w:i/>
          <w:iCs/>
          <w:color w:val="000000"/>
        </w:rPr>
        <w:t>И море стало словно небо,</w:t>
      </w:r>
    </w:p>
    <w:p w:rsidR="00000000" w:rsidRDefault="00440036">
      <w:pPr>
        <w:pStyle w:val="70"/>
        <w:shd w:val="clear" w:color="auto" w:fill="auto"/>
        <w:spacing w:after="0" w:line="581" w:lineRule="exact"/>
      </w:pPr>
      <w:r>
        <w:rPr>
          <w:rStyle w:val="7"/>
          <w:b/>
          <w:bCs/>
          <w:i/>
          <w:iCs/>
          <w:color w:val="000000"/>
        </w:rPr>
        <w:t>А небо морем стало тоже...</w:t>
      </w:r>
    </w:p>
    <w:p w:rsidR="00000000" w:rsidRDefault="00440036">
      <w:pPr>
        <w:pStyle w:val="70"/>
        <w:shd w:val="clear" w:color="auto" w:fill="auto"/>
        <w:spacing w:after="0" w:line="581" w:lineRule="exact"/>
        <w:sectPr w:rsidR="00000000">
          <w:headerReference w:type="even" r:id="rId17"/>
          <w:headerReference w:type="default" r:id="rId18"/>
          <w:pgSz w:w="16838" w:h="23810"/>
          <w:pgMar w:top="9965" w:right="3969" w:bottom="8458" w:left="4007" w:header="0" w:footer="3" w:gutter="0"/>
          <w:cols w:space="720"/>
          <w:noEndnote/>
          <w:docGrid w:linePitch="360"/>
        </w:sectPr>
      </w:pPr>
      <w:r>
        <w:rPr>
          <w:rStyle w:val="7"/>
          <w:b/>
          <w:bCs/>
          <w:i/>
          <w:iCs/>
          <w:color w:val="000000"/>
        </w:rPr>
        <w:t>Что на земле, а что на небе, Глаз различить едва ли сможет!</w:t>
      </w:r>
    </w:p>
    <w:p w:rsidR="00000000" w:rsidRDefault="00440036">
      <w:pPr>
        <w:pStyle w:val="80"/>
        <w:shd w:val="clear" w:color="auto" w:fill="auto"/>
        <w:spacing w:after="184"/>
        <w:ind w:left="20" w:right="5420"/>
      </w:pPr>
      <w:r>
        <w:rPr>
          <w:rStyle w:val="8"/>
          <w:b/>
          <w:bCs/>
          <w:color w:val="000000"/>
          <w:lang w:eastAsia="en-US"/>
        </w:rPr>
        <w:lastRenderedPageBreak/>
        <w:t>The golden sea its mirror</w:t>
      </w:r>
      <w:r>
        <w:rPr>
          <w:rStyle w:val="8"/>
          <w:b/>
          <w:bCs/>
          <w:color w:val="000000"/>
          <w:lang w:eastAsia="en-US"/>
        </w:rPr>
        <w:t xml:space="preserve"> spreds beneath the golden skies and but a narrow ship between of land and shadows lies</w:t>
      </w:r>
    </w:p>
    <w:p w:rsidR="00000000" w:rsidRDefault="00440036">
      <w:pPr>
        <w:pStyle w:val="80"/>
        <w:shd w:val="clear" w:color="auto" w:fill="auto"/>
        <w:spacing w:after="0" w:line="230" w:lineRule="exact"/>
        <w:ind w:left="20"/>
      </w:pPr>
      <w:r>
        <w:rPr>
          <w:rStyle w:val="8"/>
          <w:b/>
          <w:bCs/>
          <w:color w:val="000000"/>
          <w:lang w:eastAsia="en-US"/>
        </w:rPr>
        <w:t>The sea is but another sky</w:t>
      </w:r>
    </w:p>
    <w:p w:rsidR="00000000" w:rsidRDefault="00440036">
      <w:pPr>
        <w:pStyle w:val="80"/>
        <w:shd w:val="clear" w:color="auto" w:fill="auto"/>
        <w:spacing w:after="0" w:line="230" w:lineRule="exact"/>
        <w:ind w:left="20"/>
      </w:pPr>
      <w:r>
        <w:rPr>
          <w:rStyle w:val="8"/>
          <w:b/>
          <w:bCs/>
          <w:color w:val="000000"/>
          <w:lang w:eastAsia="en-US"/>
        </w:rPr>
        <w:t>The sky is a sea as well</w:t>
      </w:r>
    </w:p>
    <w:p w:rsidR="00000000" w:rsidRDefault="00440036">
      <w:pPr>
        <w:pStyle w:val="80"/>
        <w:shd w:val="clear" w:color="auto" w:fill="auto"/>
        <w:spacing w:after="0" w:line="230" w:lineRule="exact"/>
        <w:ind w:left="20"/>
      </w:pPr>
      <w:r>
        <w:rPr>
          <w:rStyle w:val="8"/>
          <w:b/>
          <w:bCs/>
          <w:color w:val="000000"/>
          <w:lang w:eastAsia="en-US"/>
        </w:rPr>
        <w:t>And which is earth and which is heaven</w:t>
      </w:r>
    </w:p>
    <w:p w:rsidR="00000000" w:rsidRDefault="00440036">
      <w:pPr>
        <w:pStyle w:val="80"/>
        <w:shd w:val="clear" w:color="auto" w:fill="auto"/>
        <w:spacing w:after="212" w:line="230" w:lineRule="exact"/>
        <w:ind w:left="20"/>
      </w:pPr>
      <w:r>
        <w:rPr>
          <w:rStyle w:val="8"/>
          <w:b/>
          <w:bCs/>
          <w:color w:val="000000"/>
          <w:lang w:eastAsia="en-US"/>
        </w:rPr>
        <w:t>The eye can scarecely tell</w:t>
      </w:r>
    </w:p>
    <w:p w:rsidR="00000000" w:rsidRDefault="00440036">
      <w:pPr>
        <w:pStyle w:val="80"/>
        <w:shd w:val="clear" w:color="auto" w:fill="auto"/>
        <w:spacing w:after="162" w:line="190" w:lineRule="exact"/>
        <w:ind w:left="1460"/>
      </w:pPr>
      <w:r>
        <w:rPr>
          <w:rStyle w:val="8"/>
          <w:b/>
          <w:bCs/>
          <w:color w:val="000000"/>
          <w:lang w:val="ru-RU"/>
        </w:rPr>
        <w:t>ПЕРЕВОД</w:t>
      </w:r>
    </w:p>
    <w:p w:rsidR="00000000" w:rsidRDefault="00440036">
      <w:pPr>
        <w:pStyle w:val="80"/>
        <w:shd w:val="clear" w:color="auto" w:fill="auto"/>
        <w:spacing w:line="230" w:lineRule="exact"/>
        <w:ind w:left="20" w:right="3280"/>
      </w:pPr>
      <w:r>
        <w:rPr>
          <w:rStyle w:val="8"/>
          <w:b/>
          <w:bCs/>
          <w:color w:val="000000"/>
          <w:lang w:val="ru-RU"/>
        </w:rPr>
        <w:t>Золотое море зеркалом простирается под зол</w:t>
      </w:r>
      <w:r>
        <w:rPr>
          <w:rStyle w:val="8"/>
          <w:b/>
          <w:bCs/>
          <w:color w:val="000000"/>
          <w:lang w:val="ru-RU"/>
        </w:rPr>
        <w:t>отыми небесами, и узким судном между землей ложью и тенью</w:t>
      </w:r>
    </w:p>
    <w:p w:rsidR="00000000" w:rsidRDefault="00440036">
      <w:pPr>
        <w:pStyle w:val="80"/>
        <w:shd w:val="clear" w:color="auto" w:fill="auto"/>
        <w:spacing w:after="0" w:line="230" w:lineRule="exact"/>
        <w:ind w:left="20" w:right="3280"/>
      </w:pPr>
      <w:r>
        <w:rPr>
          <w:rStyle w:val="8"/>
          <w:b/>
          <w:bCs/>
          <w:color w:val="000000"/>
          <w:lang w:val="ru-RU"/>
        </w:rPr>
        <w:t>Море - но другое небо Небо является морем также И, земля, и небо</w:t>
      </w:r>
    </w:p>
    <w:p w:rsidR="00000000" w:rsidRDefault="00440036">
      <w:pPr>
        <w:pStyle w:val="80"/>
        <w:shd w:val="clear" w:color="auto" w:fill="auto"/>
        <w:spacing w:after="322" w:line="190" w:lineRule="exact"/>
        <w:ind w:left="20"/>
      </w:pPr>
      <w:r>
        <w:rPr>
          <w:rStyle w:val="8"/>
          <w:b/>
          <w:bCs/>
          <w:color w:val="000000"/>
          <w:lang w:val="ru-RU"/>
        </w:rPr>
        <w:t>Глаз, которого может едва сообщить</w:t>
      </w:r>
    </w:p>
    <w:p w:rsidR="00000000" w:rsidRDefault="00440036">
      <w:pPr>
        <w:framePr w:h="5530" w:wrap="notBeside" w:vAnchor="text" w:hAnchor="text" w:xAlign="center" w:y="1"/>
        <w:jc w:val="center"/>
        <w:rPr>
          <w:color w:val="auto"/>
          <w:sz w:val="2"/>
          <w:szCs w:val="2"/>
          <w:lang w:eastAsia="ru-RU"/>
        </w:rPr>
      </w:pPr>
      <w:r>
        <w:rPr>
          <w:noProof/>
          <w:color w:val="auto"/>
          <w:sz w:val="2"/>
          <w:szCs w:val="2"/>
          <w:lang w:val="ru-RU" w:eastAsia="ru-RU"/>
        </w:rPr>
        <w:drawing>
          <wp:inline distT="0" distB="0" distL="0" distR="0">
            <wp:extent cx="5295900" cy="3514725"/>
            <wp:effectExtent l="0" t="0" r="0" b="9525"/>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95900" cy="3514725"/>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rPr>
          <w:color w:val="auto"/>
          <w:sz w:val="2"/>
          <w:szCs w:val="2"/>
          <w:lang w:eastAsia="ru-RU"/>
        </w:rPr>
        <w:sectPr w:rsidR="00000000">
          <w:headerReference w:type="even" r:id="rId20"/>
          <w:headerReference w:type="default" r:id="rId21"/>
          <w:type w:val="continuous"/>
          <w:pgSz w:w="16838" w:h="23810"/>
          <w:pgMar w:top="5199" w:right="4104" w:bottom="7509" w:left="4128" w:header="0" w:footer="3" w:gutter="0"/>
          <w:cols w:space="720"/>
          <w:noEndnote/>
          <w:docGrid w:linePitch="360"/>
        </w:sectPr>
      </w:pPr>
    </w:p>
    <w:p w:rsidR="00000000" w:rsidRDefault="00440036">
      <w:pPr>
        <w:pStyle w:val="a4"/>
        <w:shd w:val="clear" w:color="auto" w:fill="auto"/>
        <w:spacing w:after="1012" w:line="270" w:lineRule="exact"/>
        <w:ind w:firstLine="0"/>
        <w:jc w:val="center"/>
      </w:pPr>
      <w:r>
        <w:rPr>
          <w:color w:val="000000"/>
          <w:u w:val="single"/>
          <w:lang w:eastAsia="en-US"/>
        </w:rPr>
        <w:lastRenderedPageBreak/>
        <w:t xml:space="preserve">Test. Future Simple and </w:t>
      </w:r>
      <w:r>
        <w:rPr>
          <w:rStyle w:val="a8"/>
          <w:color w:val="000000"/>
          <w:lang w:eastAsia="en-US"/>
        </w:rPr>
        <w:t xml:space="preserve">To </w:t>
      </w:r>
      <w:r>
        <w:rPr>
          <w:rStyle w:val="a8"/>
          <w:color w:val="000000"/>
          <w:lang w:val="ru-RU"/>
        </w:rPr>
        <w:t xml:space="preserve">В </w:t>
      </w:r>
      <w:r>
        <w:rPr>
          <w:rStyle w:val="a8"/>
          <w:color w:val="000000"/>
          <w:lang w:eastAsia="en-US"/>
        </w:rPr>
        <w:t>Going to</w:t>
      </w:r>
    </w:p>
    <w:p w:rsidR="00000000" w:rsidRDefault="00440036">
      <w:pPr>
        <w:pStyle w:val="40"/>
        <w:shd w:val="clear" w:color="auto" w:fill="auto"/>
        <w:spacing w:after="193" w:line="270" w:lineRule="exact"/>
        <w:ind w:left="20"/>
        <w:jc w:val="both"/>
      </w:pPr>
      <w:r>
        <w:rPr>
          <w:rStyle w:val="41"/>
          <w:i w:val="0"/>
          <w:iCs w:val="0"/>
          <w:color w:val="000000"/>
          <w:lang w:eastAsia="en-US"/>
        </w:rPr>
        <w:lastRenderedPageBreak/>
        <w:t xml:space="preserve">Full in </w:t>
      </w:r>
      <w:r>
        <w:rPr>
          <w:rStyle w:val="4"/>
          <w:i/>
          <w:iCs/>
          <w:color w:val="000000"/>
          <w:lang w:eastAsia="en-US"/>
        </w:rPr>
        <w:t>will</w:t>
      </w:r>
      <w:r>
        <w:rPr>
          <w:rStyle w:val="41"/>
          <w:i w:val="0"/>
          <w:iCs w:val="0"/>
          <w:color w:val="000000"/>
          <w:lang w:eastAsia="en-US"/>
        </w:rPr>
        <w:t xml:space="preserve"> or </w:t>
      </w:r>
      <w:r>
        <w:rPr>
          <w:rStyle w:val="4"/>
          <w:i/>
          <w:iCs/>
          <w:color w:val="000000"/>
          <w:lang w:eastAsia="en-US"/>
        </w:rPr>
        <w:t>going to.</w:t>
      </w:r>
    </w:p>
    <w:p w:rsidR="00000000" w:rsidRDefault="00440036">
      <w:pPr>
        <w:pStyle w:val="a4"/>
        <w:shd w:val="clear" w:color="auto" w:fill="auto"/>
        <w:spacing w:after="1008"/>
        <w:ind w:left="20" w:right="20" w:firstLine="0"/>
      </w:pPr>
      <w:r>
        <w:rPr>
          <w:rStyle w:val="1"/>
          <w:color w:val="000000"/>
          <w:lang w:eastAsia="en-US"/>
        </w:rPr>
        <w:t xml:space="preserve">I... (1) spend my holidays in </w:t>
      </w:r>
      <w:r>
        <w:rPr>
          <w:rStyle w:val="1"/>
          <w:color w:val="000000"/>
          <w:lang w:eastAsia="en-US"/>
        </w:rPr>
        <w:t xml:space="preserve">Crete because there is a lot to see. I... (2) travel there by ferry because I enjoy boat trips. I am not going on my own, my best friend ... (3) come with me and I think my cousin ... (4) come too if I ask her. We ... (5) stay in Hania for two weeks, then </w:t>
      </w:r>
      <w:r>
        <w:rPr>
          <w:rStyle w:val="1"/>
          <w:color w:val="000000"/>
          <w:lang w:eastAsia="en-US"/>
        </w:rPr>
        <w:t>we ... (6) go somewhere else. I hope we (7) find a hotel easily but if there’s any problem, we (8) stay at a campsite. We ... (9) swim every day so I... (10) take a lot of suntan oil with me. I think we ... (11) need it. I’m looking forward to this holiday</w:t>
      </w:r>
      <w:r>
        <w:rPr>
          <w:rStyle w:val="1"/>
          <w:color w:val="000000"/>
          <w:lang w:eastAsia="en-US"/>
        </w:rPr>
        <w:t>. I’m sure it... (12) be the best holiday ever.</w:t>
      </w:r>
    </w:p>
    <w:p w:rsidR="00000000" w:rsidRDefault="00440036">
      <w:pPr>
        <w:pStyle w:val="a4"/>
        <w:shd w:val="clear" w:color="auto" w:fill="auto"/>
        <w:spacing w:after="180" w:line="270" w:lineRule="exact"/>
        <w:ind w:left="20" w:firstLine="0"/>
      </w:pPr>
      <w:r>
        <w:rPr>
          <w:color w:val="000000"/>
          <w:u w:val="single"/>
          <w:lang w:eastAsia="en-US"/>
        </w:rPr>
        <w:t>Open the brackets and use the verbs in Past Simple or Past Perfect.</w:t>
      </w:r>
    </w:p>
    <w:p w:rsidR="00000000" w:rsidRDefault="00440036">
      <w:pPr>
        <w:pStyle w:val="a4"/>
        <w:numPr>
          <w:ilvl w:val="0"/>
          <w:numId w:val="1"/>
        </w:numPr>
        <w:shd w:val="clear" w:color="auto" w:fill="auto"/>
        <w:tabs>
          <w:tab w:val="left" w:pos="313"/>
        </w:tabs>
        <w:spacing w:line="485" w:lineRule="exact"/>
        <w:ind w:left="20" w:right="20" w:firstLine="0"/>
        <w:sectPr w:rsidR="00000000">
          <w:type w:val="continuous"/>
          <w:pgSz w:w="16838" w:h="23810"/>
          <w:pgMar w:top="3906" w:right="3703" w:bottom="10414" w:left="3703" w:header="0" w:footer="3" w:gutter="0"/>
          <w:cols w:space="720"/>
          <w:noEndnote/>
          <w:docGrid w:linePitch="360"/>
        </w:sectPr>
      </w:pPr>
      <w:r>
        <w:rPr>
          <w:rStyle w:val="1"/>
          <w:color w:val="000000"/>
          <w:lang w:eastAsia="en-US"/>
        </w:rPr>
        <w:t xml:space="preserve">When I </w:t>
      </w:r>
      <w:r>
        <w:rPr>
          <w:rStyle w:val="21"/>
          <w:color w:val="000000"/>
          <w:lang w:eastAsia="en-US"/>
        </w:rPr>
        <w:t>(arrive)</w:t>
      </w:r>
      <w:r>
        <w:rPr>
          <w:rStyle w:val="1"/>
          <w:color w:val="000000"/>
          <w:lang w:eastAsia="en-US"/>
        </w:rPr>
        <w:t xml:space="preserve"> at the station, the train </w:t>
      </w:r>
      <w:r>
        <w:rPr>
          <w:rStyle w:val="21"/>
          <w:color w:val="000000"/>
          <w:lang w:eastAsia="en-US"/>
        </w:rPr>
        <w:t>(leave).</w:t>
      </w:r>
      <w:r>
        <w:rPr>
          <w:rStyle w:val="1"/>
          <w:color w:val="000000"/>
          <w:lang w:eastAsia="en-US"/>
        </w:rPr>
        <w:t xml:space="preserve"> 2. We </w:t>
      </w:r>
      <w:r>
        <w:rPr>
          <w:rStyle w:val="21"/>
          <w:color w:val="000000"/>
          <w:lang w:eastAsia="en-US"/>
        </w:rPr>
        <w:t>(light)</w:t>
      </w:r>
      <w:r>
        <w:rPr>
          <w:rStyle w:val="1"/>
          <w:color w:val="000000"/>
          <w:lang w:eastAsia="en-US"/>
        </w:rPr>
        <w:t xml:space="preserve"> the candles because the lights </w:t>
      </w:r>
      <w:r>
        <w:rPr>
          <w:rStyle w:val="21"/>
          <w:color w:val="000000"/>
          <w:lang w:eastAsia="en-US"/>
        </w:rPr>
        <w:t>(go off).</w:t>
      </w:r>
      <w:r>
        <w:rPr>
          <w:rStyle w:val="1"/>
          <w:color w:val="000000"/>
          <w:lang w:eastAsia="en-US"/>
        </w:rPr>
        <w:t xml:space="preserve"> 3. When I </w:t>
      </w:r>
      <w:r>
        <w:rPr>
          <w:rStyle w:val="21"/>
          <w:color w:val="000000"/>
          <w:lang w:eastAsia="en-US"/>
        </w:rPr>
        <w:t>(come)</w:t>
      </w:r>
      <w:r>
        <w:rPr>
          <w:rStyle w:val="1"/>
          <w:color w:val="000000"/>
          <w:lang w:eastAsia="en-US"/>
        </w:rPr>
        <w:t xml:space="preserve"> home, I </w:t>
      </w:r>
      <w:r>
        <w:rPr>
          <w:rStyle w:val="21"/>
          <w:color w:val="000000"/>
          <w:lang w:eastAsia="en-US"/>
        </w:rPr>
        <w:t>(disc</w:t>
      </w:r>
      <w:r>
        <w:rPr>
          <w:rStyle w:val="21"/>
          <w:color w:val="000000"/>
          <w:lang w:eastAsia="en-US"/>
        </w:rPr>
        <w:t>over)</w:t>
      </w:r>
      <w:r>
        <w:rPr>
          <w:rStyle w:val="1"/>
          <w:color w:val="000000"/>
          <w:lang w:eastAsia="en-US"/>
        </w:rPr>
        <w:t xml:space="preserve"> that somebody </w:t>
      </w:r>
      <w:r>
        <w:rPr>
          <w:rStyle w:val="21"/>
          <w:color w:val="000000"/>
          <w:lang w:eastAsia="en-US"/>
        </w:rPr>
        <w:t xml:space="preserve">(break into) </w:t>
      </w:r>
      <w:r>
        <w:rPr>
          <w:rStyle w:val="1"/>
          <w:color w:val="000000"/>
          <w:lang w:eastAsia="en-US"/>
        </w:rPr>
        <w:t xml:space="preserve">my flat. 4. The patient </w:t>
      </w:r>
      <w:r>
        <w:rPr>
          <w:rStyle w:val="21"/>
          <w:color w:val="000000"/>
          <w:lang w:eastAsia="en-US"/>
        </w:rPr>
        <w:t>(die)</w:t>
      </w:r>
      <w:r>
        <w:rPr>
          <w:rStyle w:val="1"/>
          <w:color w:val="000000"/>
          <w:lang w:eastAsia="en-US"/>
        </w:rPr>
        <w:t xml:space="preserve"> before the ambulance </w:t>
      </w:r>
      <w:r>
        <w:rPr>
          <w:rStyle w:val="21"/>
          <w:color w:val="000000"/>
          <w:lang w:eastAsia="en-US"/>
        </w:rPr>
        <w:t>(reach)</w:t>
      </w:r>
      <w:r>
        <w:rPr>
          <w:rStyle w:val="1"/>
          <w:color w:val="000000"/>
          <w:lang w:eastAsia="en-US"/>
        </w:rPr>
        <w:t xml:space="preserve"> the hospital. 5. John </w:t>
      </w:r>
      <w:r>
        <w:rPr>
          <w:rStyle w:val="21"/>
          <w:color w:val="000000"/>
          <w:lang w:eastAsia="en-US"/>
        </w:rPr>
        <w:t>(eat)</w:t>
      </w:r>
      <w:r>
        <w:rPr>
          <w:rStyle w:val="1"/>
          <w:color w:val="000000"/>
          <w:lang w:eastAsia="en-US"/>
        </w:rPr>
        <w:t xml:space="preserve"> all the cakes by the time the other children </w:t>
      </w:r>
      <w:r>
        <w:rPr>
          <w:rStyle w:val="21"/>
          <w:color w:val="000000"/>
          <w:lang w:eastAsia="en-US"/>
        </w:rPr>
        <w:t>(arrive)</w:t>
      </w:r>
      <w:r>
        <w:rPr>
          <w:rStyle w:val="1"/>
          <w:color w:val="000000"/>
          <w:lang w:eastAsia="en-US"/>
        </w:rPr>
        <w:t xml:space="preserve"> at the party.</w:t>
      </w:r>
    </w:p>
    <w:p w:rsidR="00000000" w:rsidRDefault="00440036">
      <w:pPr>
        <w:rPr>
          <w:color w:val="auto"/>
          <w:lang w:eastAsia="ru-RU"/>
        </w:rPr>
      </w:pPr>
    </w:p>
    <w:p w:rsidR="00000000" w:rsidRDefault="00440036">
      <w:pPr>
        <w:pStyle w:val="a4"/>
        <w:shd w:val="clear" w:color="auto" w:fill="auto"/>
        <w:spacing w:after="697" w:line="270" w:lineRule="exact"/>
        <w:ind w:left="4060" w:firstLine="0"/>
        <w:jc w:val="left"/>
      </w:pPr>
      <w:r>
        <w:rPr>
          <w:color w:val="000000"/>
          <w:u w:val="single"/>
          <w:lang w:eastAsia="en-US"/>
        </w:rPr>
        <w:t>Filling gaps</w:t>
      </w:r>
    </w:p>
    <w:p w:rsidR="00000000" w:rsidRDefault="00440036">
      <w:pPr>
        <w:pStyle w:val="a4"/>
        <w:shd w:val="clear" w:color="auto" w:fill="auto"/>
        <w:spacing w:line="682" w:lineRule="exact"/>
        <w:ind w:firstLine="0"/>
        <w:jc w:val="left"/>
      </w:pPr>
      <w:r>
        <w:rPr>
          <w:rStyle w:val="1"/>
          <w:color w:val="000000"/>
          <w:lang w:eastAsia="en-US"/>
        </w:rPr>
        <w:t xml:space="preserve">They </w:t>
      </w:r>
      <w:r>
        <w:rPr>
          <w:rStyle w:val="1"/>
          <w:color w:val="000000"/>
          <w:lang w:val="ru-RU"/>
        </w:rPr>
        <w:t>(получили удовольствие</w:t>
      </w:r>
      <w:r>
        <w:rPr>
          <w:rStyle w:val="1"/>
          <w:color w:val="000000"/>
          <w:lang w:val="ru-RU"/>
        </w:rPr>
        <w:t xml:space="preserve">) </w:t>
      </w:r>
      <w:r>
        <w:rPr>
          <w:rStyle w:val="1"/>
          <w:color w:val="000000"/>
          <w:lang w:eastAsia="en-US"/>
        </w:rPr>
        <w:t>the performance.</w:t>
      </w:r>
    </w:p>
    <w:p w:rsidR="00000000" w:rsidRDefault="00440036">
      <w:pPr>
        <w:pStyle w:val="a4"/>
        <w:shd w:val="clear" w:color="auto" w:fill="auto"/>
        <w:spacing w:line="682" w:lineRule="exact"/>
        <w:ind w:firstLine="0"/>
        <w:jc w:val="left"/>
      </w:pPr>
      <w:r>
        <w:rPr>
          <w:rStyle w:val="1"/>
          <w:color w:val="000000"/>
          <w:lang w:eastAsia="en-US"/>
        </w:rPr>
        <w:lastRenderedPageBreak/>
        <w:t xml:space="preserve">The tickets </w:t>
      </w:r>
      <w:r>
        <w:rPr>
          <w:rStyle w:val="1"/>
          <w:color w:val="000000"/>
          <w:lang w:val="ru-RU"/>
        </w:rPr>
        <w:t xml:space="preserve">(были заказаны) </w:t>
      </w:r>
      <w:r>
        <w:rPr>
          <w:rStyle w:val="1"/>
          <w:color w:val="000000"/>
          <w:lang w:eastAsia="en-US"/>
        </w:rPr>
        <w:t>before hand.</w:t>
      </w:r>
    </w:p>
    <w:p w:rsidR="00000000" w:rsidRDefault="00440036">
      <w:pPr>
        <w:pStyle w:val="a4"/>
        <w:shd w:val="clear" w:color="auto" w:fill="auto"/>
        <w:spacing w:line="682" w:lineRule="exact"/>
        <w:ind w:right="280" w:firstLine="0"/>
        <w:jc w:val="left"/>
      </w:pPr>
      <w:r>
        <w:rPr>
          <w:rStyle w:val="1"/>
          <w:color w:val="000000"/>
          <w:lang w:eastAsia="en-US"/>
        </w:rPr>
        <w:t xml:space="preserve">The booklet about Yaroslavl </w:t>
      </w:r>
      <w:r>
        <w:rPr>
          <w:rStyle w:val="1"/>
          <w:color w:val="000000"/>
          <w:lang w:val="ru-RU"/>
        </w:rPr>
        <w:t xml:space="preserve">(был уже куплен сегодня). </w:t>
      </w:r>
      <w:r>
        <w:rPr>
          <w:rStyle w:val="1"/>
          <w:color w:val="000000"/>
          <w:lang w:eastAsia="en-US"/>
        </w:rPr>
        <w:t xml:space="preserve">The play «Wood» </w:t>
      </w:r>
      <w:r>
        <w:rPr>
          <w:rStyle w:val="1"/>
          <w:color w:val="000000"/>
          <w:lang w:val="ru-RU"/>
        </w:rPr>
        <w:t xml:space="preserve">(шла) </w:t>
      </w:r>
      <w:r>
        <w:rPr>
          <w:rStyle w:val="1"/>
          <w:color w:val="000000"/>
          <w:lang w:eastAsia="en-US"/>
        </w:rPr>
        <w:t>yesterday.</w:t>
      </w:r>
    </w:p>
    <w:p w:rsidR="00000000" w:rsidRDefault="00440036">
      <w:pPr>
        <w:pStyle w:val="a4"/>
        <w:shd w:val="clear" w:color="auto" w:fill="auto"/>
        <w:spacing w:line="682" w:lineRule="exact"/>
        <w:ind w:firstLine="0"/>
        <w:jc w:val="left"/>
      </w:pPr>
      <w:r>
        <w:rPr>
          <w:rStyle w:val="1"/>
          <w:color w:val="000000"/>
          <w:lang w:eastAsia="en-US"/>
        </w:rPr>
        <w:t xml:space="preserve">The costumes were </w:t>
      </w:r>
      <w:r>
        <w:rPr>
          <w:rStyle w:val="1"/>
          <w:color w:val="000000"/>
          <w:lang w:val="ru-RU"/>
        </w:rPr>
        <w:t>(удивительные).</w:t>
      </w:r>
    </w:p>
    <w:p w:rsidR="00000000" w:rsidRDefault="00440036">
      <w:pPr>
        <w:pStyle w:val="a4"/>
        <w:shd w:val="clear" w:color="auto" w:fill="auto"/>
        <w:spacing w:line="682" w:lineRule="exact"/>
        <w:ind w:firstLine="0"/>
        <w:jc w:val="left"/>
      </w:pPr>
      <w:r>
        <w:rPr>
          <w:rStyle w:val="1"/>
          <w:color w:val="000000"/>
          <w:lang w:eastAsia="en-US"/>
        </w:rPr>
        <w:t xml:space="preserve">Actors played their roles </w:t>
      </w:r>
      <w:r>
        <w:rPr>
          <w:rStyle w:val="1"/>
          <w:color w:val="000000"/>
          <w:lang w:val="ru-RU"/>
        </w:rPr>
        <w:t>(талантливо).</w:t>
      </w:r>
    </w:p>
    <w:p w:rsidR="00000000" w:rsidRDefault="00440036">
      <w:pPr>
        <w:pStyle w:val="a4"/>
        <w:shd w:val="clear" w:color="auto" w:fill="auto"/>
        <w:spacing w:line="682" w:lineRule="exact"/>
        <w:ind w:firstLine="0"/>
        <w:jc w:val="left"/>
        <w:sectPr w:rsidR="00000000">
          <w:type w:val="continuous"/>
          <w:pgSz w:w="16838" w:h="23810"/>
          <w:pgMar w:top="3784" w:right="5032" w:bottom="13429" w:left="5056" w:header="0" w:footer="3" w:gutter="0"/>
          <w:cols w:space="720"/>
          <w:noEndnote/>
          <w:docGrid w:linePitch="360"/>
        </w:sectPr>
      </w:pPr>
      <w:r>
        <w:rPr>
          <w:rStyle w:val="1"/>
          <w:color w:val="000000"/>
          <w:lang w:eastAsia="en-US"/>
        </w:rPr>
        <w:t xml:space="preserve">Spectators </w:t>
      </w:r>
      <w:r>
        <w:rPr>
          <w:rStyle w:val="1"/>
          <w:color w:val="000000"/>
          <w:lang w:val="ru-RU"/>
        </w:rPr>
        <w:t xml:space="preserve">(дали) </w:t>
      </w:r>
      <w:r>
        <w:rPr>
          <w:rStyle w:val="1"/>
          <w:color w:val="000000"/>
          <w:lang w:eastAsia="en-US"/>
        </w:rPr>
        <w:t>many flowers to t</w:t>
      </w:r>
      <w:r>
        <w:rPr>
          <w:rStyle w:val="1"/>
          <w:color w:val="000000"/>
          <w:lang w:eastAsia="en-US"/>
        </w:rPr>
        <w:t>he actors.</w:t>
      </w:r>
    </w:p>
    <w:p w:rsidR="00000000" w:rsidRDefault="00440036">
      <w:pPr>
        <w:pStyle w:val="a4"/>
        <w:shd w:val="clear" w:color="auto" w:fill="auto"/>
        <w:spacing w:after="734" w:line="270" w:lineRule="exact"/>
        <w:ind w:right="220" w:firstLine="0"/>
        <w:jc w:val="right"/>
      </w:pPr>
      <w:r>
        <w:rPr>
          <w:color w:val="000000"/>
          <w:u w:val="single"/>
          <w:lang w:eastAsia="en-US"/>
        </w:rPr>
        <w:lastRenderedPageBreak/>
        <w:t>Insert «to» where necessary</w:t>
      </w:r>
    </w:p>
    <w:p w:rsidR="00000000" w:rsidRDefault="00440036">
      <w:pPr>
        <w:pStyle w:val="a4"/>
        <w:shd w:val="clear" w:color="auto" w:fill="auto"/>
        <w:tabs>
          <w:tab w:val="left" w:leader="underscore" w:pos="1153"/>
        </w:tabs>
        <w:spacing w:line="686" w:lineRule="exact"/>
        <w:ind w:left="20" w:firstLine="0"/>
      </w:pPr>
      <w:r>
        <w:rPr>
          <w:rStyle w:val="1"/>
          <w:color w:val="000000"/>
          <w:lang w:eastAsia="en-US"/>
        </w:rPr>
        <w:t>Let me</w:t>
      </w:r>
      <w:r>
        <w:rPr>
          <w:rStyle w:val="1"/>
          <w:color w:val="000000"/>
          <w:lang w:eastAsia="en-US"/>
        </w:rPr>
        <w:tab/>
        <w:t>put on my clothes.</w:t>
      </w:r>
    </w:p>
    <w:p w:rsidR="00000000" w:rsidRDefault="00440036">
      <w:pPr>
        <w:pStyle w:val="a4"/>
        <w:shd w:val="clear" w:color="auto" w:fill="auto"/>
        <w:tabs>
          <w:tab w:val="left" w:leader="underscore" w:pos="3130"/>
        </w:tabs>
        <w:spacing w:line="686" w:lineRule="exact"/>
        <w:ind w:left="20" w:firstLine="0"/>
      </w:pPr>
      <w:r>
        <w:rPr>
          <w:rStyle w:val="1"/>
          <w:color w:val="000000"/>
          <w:lang w:eastAsia="en-US"/>
        </w:rPr>
        <w:t>He didn’t expect the trip</w:t>
      </w:r>
      <w:r>
        <w:rPr>
          <w:rStyle w:val="1"/>
          <w:color w:val="000000"/>
          <w:lang w:eastAsia="en-US"/>
        </w:rPr>
        <w:tab/>
        <w:t>be exciting.</w:t>
      </w:r>
    </w:p>
    <w:p w:rsidR="00000000" w:rsidRDefault="00440036">
      <w:pPr>
        <w:pStyle w:val="a4"/>
        <w:shd w:val="clear" w:color="auto" w:fill="auto"/>
        <w:tabs>
          <w:tab w:val="left" w:leader="underscore" w:pos="2094"/>
        </w:tabs>
        <w:spacing w:line="686" w:lineRule="exact"/>
        <w:ind w:left="20" w:firstLine="0"/>
      </w:pPr>
      <w:r>
        <w:rPr>
          <w:rStyle w:val="1"/>
          <w:color w:val="000000"/>
          <w:lang w:eastAsia="en-US"/>
        </w:rPr>
        <w:lastRenderedPageBreak/>
        <w:t>They’d like me</w:t>
      </w:r>
      <w:r>
        <w:rPr>
          <w:rStyle w:val="1"/>
          <w:color w:val="000000"/>
          <w:lang w:eastAsia="en-US"/>
        </w:rPr>
        <w:tab/>
        <w:t>get good marks.</w:t>
      </w:r>
    </w:p>
    <w:p w:rsidR="00000000" w:rsidRDefault="00440036">
      <w:pPr>
        <w:pStyle w:val="a4"/>
        <w:shd w:val="clear" w:color="auto" w:fill="auto"/>
        <w:tabs>
          <w:tab w:val="left" w:leader="underscore" w:pos="1844"/>
        </w:tabs>
        <w:spacing w:line="686" w:lineRule="exact"/>
        <w:ind w:left="20" w:firstLine="0"/>
      </w:pPr>
      <w:r>
        <w:rPr>
          <w:rStyle w:val="1"/>
          <w:color w:val="000000"/>
          <w:lang w:eastAsia="en-US"/>
        </w:rPr>
        <w:t>Tom is made</w:t>
      </w:r>
      <w:r>
        <w:rPr>
          <w:rStyle w:val="1"/>
          <w:color w:val="000000"/>
          <w:lang w:eastAsia="en-US"/>
        </w:rPr>
        <w:tab/>
        <w:t>do his homework.</w:t>
      </w:r>
    </w:p>
    <w:p w:rsidR="00000000" w:rsidRDefault="00440036">
      <w:pPr>
        <w:pStyle w:val="a4"/>
        <w:shd w:val="clear" w:color="auto" w:fill="auto"/>
        <w:spacing w:after="993" w:line="686" w:lineRule="exact"/>
        <w:ind w:left="20" w:firstLine="0"/>
      </w:pPr>
      <w:r>
        <w:rPr>
          <w:rStyle w:val="1"/>
          <w:color w:val="000000"/>
          <w:lang w:eastAsia="en-US"/>
        </w:rPr>
        <w:t>We were not allowed act.</w:t>
      </w:r>
    </w:p>
    <w:p w:rsidR="00000000" w:rsidRDefault="00440036">
      <w:pPr>
        <w:pStyle w:val="a4"/>
        <w:shd w:val="clear" w:color="auto" w:fill="auto"/>
        <w:spacing w:after="738" w:line="270" w:lineRule="exact"/>
        <w:ind w:left="3840" w:firstLine="0"/>
        <w:jc w:val="left"/>
      </w:pPr>
      <w:r>
        <w:rPr>
          <w:color w:val="000000"/>
          <w:u w:val="single"/>
          <w:lang w:eastAsia="en-US"/>
        </w:rPr>
        <w:t>Use Participle I</w:t>
      </w:r>
    </w:p>
    <w:p w:rsidR="00000000" w:rsidRDefault="00440036">
      <w:pPr>
        <w:pStyle w:val="a4"/>
        <w:shd w:val="clear" w:color="auto" w:fill="auto"/>
        <w:spacing w:line="682" w:lineRule="exact"/>
        <w:ind w:left="20" w:right="4140" w:firstLine="0"/>
        <w:jc w:val="left"/>
      </w:pPr>
      <w:r>
        <w:rPr>
          <w:rStyle w:val="1"/>
          <w:color w:val="000000"/>
          <w:lang w:val="ru-RU"/>
        </w:rPr>
        <w:t>Смеющаяся девочка Играю</w:t>
      </w:r>
      <w:r>
        <w:rPr>
          <w:rStyle w:val="1"/>
          <w:color w:val="000000"/>
          <w:lang w:val="ru-RU"/>
        </w:rPr>
        <w:t>щие дети Оконченная книга Забытое правило</w:t>
      </w:r>
    </w:p>
    <w:p w:rsidR="00000000" w:rsidRDefault="00440036">
      <w:pPr>
        <w:pStyle w:val="a4"/>
        <w:shd w:val="clear" w:color="auto" w:fill="auto"/>
        <w:spacing w:line="682" w:lineRule="exact"/>
        <w:ind w:left="20" w:firstLine="0"/>
      </w:pPr>
      <w:r>
        <w:rPr>
          <w:rStyle w:val="1"/>
          <w:color w:val="000000"/>
          <w:lang w:val="ru-RU"/>
        </w:rPr>
        <w:t>Плавающий кораблик</w:t>
      </w:r>
    </w:p>
    <w:p w:rsidR="00000000" w:rsidRDefault="00440036">
      <w:pPr>
        <w:rPr>
          <w:color w:val="auto"/>
          <w:lang w:eastAsia="ru-RU"/>
        </w:rPr>
        <w:sectPr w:rsidR="00000000">
          <w:type w:val="continuous"/>
          <w:pgSz w:w="16838" w:h="23810"/>
          <w:pgMar w:top="6215" w:right="5588" w:bottom="6623" w:left="4758" w:header="0" w:footer="3" w:gutter="0"/>
          <w:cols w:space="720"/>
          <w:noEndnote/>
          <w:docGrid w:linePitch="360"/>
        </w:sectPr>
      </w:pPr>
    </w:p>
    <w:p w:rsidR="00000000" w:rsidRDefault="00440036">
      <w:pPr>
        <w:pStyle w:val="a4"/>
        <w:shd w:val="clear" w:color="auto" w:fill="auto"/>
        <w:spacing w:after="477" w:line="270" w:lineRule="exact"/>
        <w:ind w:left="260" w:firstLine="0"/>
        <w:jc w:val="center"/>
      </w:pPr>
      <w:r>
        <w:rPr>
          <w:rStyle w:val="1"/>
          <w:color w:val="000000"/>
          <w:lang w:eastAsia="en-US"/>
        </w:rPr>
        <w:lastRenderedPageBreak/>
        <w:t>Test</w:t>
      </w:r>
    </w:p>
    <w:p w:rsidR="00000000" w:rsidRDefault="00440036">
      <w:pPr>
        <w:pStyle w:val="a4"/>
        <w:shd w:val="clear" w:color="auto" w:fill="auto"/>
        <w:spacing w:line="494" w:lineRule="exact"/>
        <w:ind w:left="60" w:right="280" w:firstLine="0"/>
        <w:jc w:val="left"/>
      </w:pPr>
      <w:r>
        <w:rPr>
          <w:rStyle w:val="1"/>
          <w:color w:val="000000"/>
          <w:lang w:eastAsia="en-US"/>
        </w:rPr>
        <w:t>Next month my friend ... in the competition (will take part, takes part, has taken part, won’t take part)</w:t>
      </w:r>
    </w:p>
    <w:p w:rsidR="00000000" w:rsidRDefault="00440036">
      <w:pPr>
        <w:pStyle w:val="a4"/>
        <w:shd w:val="clear" w:color="auto" w:fill="auto"/>
        <w:spacing w:line="485" w:lineRule="exact"/>
        <w:ind w:left="60" w:firstLine="0"/>
      </w:pPr>
      <w:r>
        <w:rPr>
          <w:rStyle w:val="1"/>
          <w:color w:val="000000"/>
          <w:lang w:eastAsia="en-US"/>
        </w:rPr>
        <w:t>She often ... mother to</w:t>
      </w:r>
      <w:r>
        <w:rPr>
          <w:rStyle w:val="1"/>
          <w:color w:val="000000"/>
          <w:lang w:eastAsia="en-US"/>
        </w:rPr>
        <w:t xml:space="preserve"> buy a toy for her (had asked, asks, is asking, asked)</w:t>
      </w:r>
    </w:p>
    <w:p w:rsidR="00000000" w:rsidRDefault="00440036">
      <w:pPr>
        <w:pStyle w:val="a4"/>
        <w:shd w:val="clear" w:color="auto" w:fill="auto"/>
        <w:spacing w:line="485" w:lineRule="exact"/>
        <w:ind w:left="60" w:firstLine="0"/>
      </w:pPr>
      <w:r>
        <w:rPr>
          <w:rStyle w:val="1"/>
          <w:color w:val="000000"/>
          <w:lang w:eastAsia="en-US"/>
        </w:rPr>
        <w:t>He played but... (not win, doesn’t win, won, didn’t win)</w:t>
      </w:r>
    </w:p>
    <w:p w:rsidR="00000000" w:rsidRDefault="00440036">
      <w:pPr>
        <w:pStyle w:val="a4"/>
        <w:shd w:val="clear" w:color="auto" w:fill="auto"/>
        <w:spacing w:line="485" w:lineRule="exact"/>
        <w:ind w:left="60" w:right="280" w:firstLine="0"/>
        <w:jc w:val="left"/>
      </w:pPr>
      <w:r>
        <w:rPr>
          <w:rStyle w:val="1"/>
          <w:color w:val="000000"/>
          <w:lang w:eastAsia="en-US"/>
        </w:rPr>
        <w:lastRenderedPageBreak/>
        <w:t>Some actors played their roles ... (more wonderfully, wonderfully, most wonderful, very wonderfully)</w:t>
      </w:r>
    </w:p>
    <w:p w:rsidR="00000000" w:rsidRDefault="00440036">
      <w:pPr>
        <w:pStyle w:val="a4"/>
        <w:shd w:val="clear" w:color="auto" w:fill="auto"/>
        <w:spacing w:after="176" w:line="270" w:lineRule="exact"/>
        <w:ind w:left="60" w:firstLine="0"/>
      </w:pPr>
      <w:r>
        <w:rPr>
          <w:rStyle w:val="1"/>
          <w:color w:val="000000"/>
          <w:lang w:eastAsia="en-US"/>
        </w:rPr>
        <w:t>Sometimes the girl... her homework (don’t d</w:t>
      </w:r>
      <w:r>
        <w:rPr>
          <w:rStyle w:val="1"/>
          <w:color w:val="000000"/>
          <w:lang w:eastAsia="en-US"/>
        </w:rPr>
        <w:t>o, is doing, doesn’t do, is doing)</w:t>
      </w:r>
    </w:p>
    <w:p w:rsidR="00000000" w:rsidRDefault="00440036">
      <w:pPr>
        <w:pStyle w:val="a4"/>
        <w:shd w:val="clear" w:color="auto" w:fill="auto"/>
        <w:tabs>
          <w:tab w:val="left" w:pos="7956"/>
        </w:tabs>
        <w:spacing w:line="270" w:lineRule="exact"/>
        <w:ind w:left="60" w:firstLine="0"/>
      </w:pPr>
      <w:r>
        <w:rPr>
          <w:rStyle w:val="1"/>
          <w:color w:val="000000"/>
          <w:lang w:eastAsia="en-US"/>
        </w:rPr>
        <w:t>He can think ... (quick, fast, rapid, quickly)</w:t>
      </w:r>
      <w:r>
        <w:rPr>
          <w:rStyle w:val="1"/>
          <w:color w:val="000000"/>
          <w:lang w:eastAsia="en-US"/>
        </w:rPr>
        <w:tab/>
      </w:r>
    </w:p>
    <w:p w:rsidR="00000000" w:rsidRDefault="00440036">
      <w:pPr>
        <w:rPr>
          <w:color w:val="auto"/>
          <w:lang w:eastAsia="ru-RU"/>
        </w:rPr>
        <w:sectPr w:rsidR="00000000">
          <w:type w:val="continuous"/>
          <w:pgSz w:w="16838" w:h="23810"/>
          <w:pgMar w:top="6210" w:right="2774" w:bottom="11881" w:left="4358" w:header="0" w:footer="3" w:gutter="0"/>
          <w:cols w:space="720"/>
          <w:noEndnote/>
          <w:docGrid w:linePitch="360"/>
        </w:sectPr>
      </w:pPr>
    </w:p>
    <w:p w:rsidR="00000000" w:rsidRDefault="00440036">
      <w:pPr>
        <w:pStyle w:val="a4"/>
        <w:shd w:val="clear" w:color="auto" w:fill="auto"/>
        <w:spacing w:after="179" w:line="270" w:lineRule="exact"/>
        <w:ind w:left="40" w:firstLine="0"/>
      </w:pPr>
      <w:r>
        <w:rPr>
          <w:color w:val="000000"/>
          <w:u w:val="single"/>
          <w:lang w:eastAsia="en-US"/>
        </w:rPr>
        <w:lastRenderedPageBreak/>
        <w:t>Complete the sentences using Past Perfect.</w:t>
      </w:r>
    </w:p>
    <w:p w:rsidR="00000000" w:rsidRDefault="00440036">
      <w:pPr>
        <w:pStyle w:val="a4"/>
        <w:numPr>
          <w:ilvl w:val="0"/>
          <w:numId w:val="2"/>
        </w:numPr>
        <w:shd w:val="clear" w:color="auto" w:fill="auto"/>
        <w:tabs>
          <w:tab w:val="left" w:pos="323"/>
        </w:tabs>
        <w:ind w:left="40" w:firstLine="0"/>
      </w:pPr>
      <w:r>
        <w:rPr>
          <w:rStyle w:val="1"/>
          <w:color w:val="000000"/>
          <w:lang w:eastAsia="en-US"/>
        </w:rPr>
        <w:t>Ben could write the letters because ... .2. Jane missed the train because ... . 3.</w:t>
      </w:r>
    </w:p>
    <w:p w:rsidR="00000000" w:rsidRDefault="00440036">
      <w:pPr>
        <w:pStyle w:val="a4"/>
        <w:shd w:val="clear" w:color="auto" w:fill="auto"/>
        <w:ind w:left="40" w:firstLine="0"/>
      </w:pPr>
      <w:r>
        <w:rPr>
          <w:rStyle w:val="1"/>
          <w:color w:val="000000"/>
          <w:lang w:eastAsia="en-US"/>
        </w:rPr>
        <w:t>He could pay th</w:t>
      </w:r>
      <w:r>
        <w:rPr>
          <w:rStyle w:val="1"/>
          <w:color w:val="000000"/>
          <w:lang w:eastAsia="en-US"/>
        </w:rPr>
        <w:t>e electricity bill because ... .4. She failed her exam because ... .6.</w:t>
      </w:r>
    </w:p>
    <w:p w:rsidR="00000000" w:rsidRDefault="00440036">
      <w:pPr>
        <w:pStyle w:val="a4"/>
        <w:shd w:val="clear" w:color="auto" w:fill="auto"/>
        <w:tabs>
          <w:tab w:val="left" w:pos="5114"/>
          <w:tab w:val="left" w:pos="7628"/>
        </w:tabs>
        <w:ind w:left="40" w:firstLine="0"/>
      </w:pPr>
      <w:r>
        <w:rPr>
          <w:rStyle w:val="1"/>
          <w:color w:val="000000"/>
          <w:lang w:eastAsia="en-US"/>
        </w:rPr>
        <w:t>His hands were dirty because ...</w:t>
      </w:r>
    </w:p>
    <w:p w:rsidR="00000000" w:rsidRDefault="00440036">
      <w:pPr>
        <w:rPr>
          <w:color w:val="auto"/>
          <w:lang w:eastAsia="ru-RU"/>
        </w:rPr>
      </w:pPr>
    </w:p>
    <w:p w:rsidR="00000000" w:rsidRDefault="00440036">
      <w:pPr>
        <w:rPr>
          <w:color w:val="auto"/>
          <w:lang w:eastAsia="ru-RU"/>
        </w:rPr>
      </w:pPr>
    </w:p>
    <w:p w:rsidR="00000000" w:rsidRDefault="00440036">
      <w:pPr>
        <w:rPr>
          <w:color w:val="auto"/>
          <w:lang w:eastAsia="ru-RU"/>
        </w:rPr>
      </w:pPr>
    </w:p>
    <w:p w:rsidR="00000000" w:rsidRDefault="00440036">
      <w:pPr>
        <w:pStyle w:val="a4"/>
        <w:shd w:val="clear" w:color="auto" w:fill="auto"/>
        <w:spacing w:after="180" w:line="270" w:lineRule="exact"/>
        <w:ind w:left="40" w:firstLine="0"/>
      </w:pPr>
      <w:r>
        <w:rPr>
          <w:color w:val="000000"/>
          <w:u w:val="single"/>
          <w:lang w:eastAsia="en-US"/>
        </w:rPr>
        <w:t>Open the brackets using Past Simple and Past Perfect.</w:t>
      </w:r>
    </w:p>
    <w:p w:rsidR="00000000" w:rsidRDefault="00440036">
      <w:pPr>
        <w:pStyle w:val="a4"/>
        <w:shd w:val="clear" w:color="auto" w:fill="auto"/>
        <w:spacing w:line="485" w:lineRule="exact"/>
        <w:ind w:left="40" w:right="640" w:firstLine="0"/>
      </w:pPr>
      <w:r>
        <w:rPr>
          <w:rStyle w:val="1"/>
          <w:color w:val="000000"/>
          <w:lang w:eastAsia="en-US"/>
        </w:rPr>
        <w:t xml:space="preserve">1.1 </w:t>
      </w:r>
      <w:r>
        <w:rPr>
          <w:rStyle w:val="21"/>
          <w:color w:val="000000"/>
          <w:lang w:eastAsia="en-US"/>
        </w:rPr>
        <w:t>(thank)</w:t>
      </w:r>
      <w:r>
        <w:rPr>
          <w:rStyle w:val="1"/>
          <w:color w:val="000000"/>
          <w:lang w:eastAsia="en-US"/>
        </w:rPr>
        <w:t xml:space="preserve"> her for everything she </w:t>
      </w:r>
      <w:r>
        <w:rPr>
          <w:rStyle w:val="21"/>
          <w:color w:val="000000"/>
          <w:lang w:eastAsia="en-US"/>
        </w:rPr>
        <w:t>(do).</w:t>
      </w:r>
      <w:r>
        <w:rPr>
          <w:rStyle w:val="1"/>
          <w:color w:val="000000"/>
          <w:lang w:eastAsia="en-US"/>
        </w:rPr>
        <w:t xml:space="preserve"> 2. When I </w:t>
      </w:r>
      <w:r>
        <w:rPr>
          <w:rStyle w:val="21"/>
          <w:color w:val="000000"/>
          <w:lang w:eastAsia="en-US"/>
        </w:rPr>
        <w:t>(get)</w:t>
      </w:r>
      <w:r>
        <w:rPr>
          <w:rStyle w:val="1"/>
          <w:color w:val="000000"/>
          <w:lang w:eastAsia="en-US"/>
        </w:rPr>
        <w:t xml:space="preserve"> to the office, I </w:t>
      </w:r>
      <w:r>
        <w:rPr>
          <w:rStyle w:val="21"/>
          <w:color w:val="000000"/>
          <w:lang w:eastAsia="en-US"/>
        </w:rPr>
        <w:t>(realize)</w:t>
      </w:r>
      <w:r>
        <w:rPr>
          <w:rStyle w:val="1"/>
          <w:color w:val="000000"/>
          <w:lang w:eastAsia="en-US"/>
        </w:rPr>
        <w:t xml:space="preserve"> that I </w:t>
      </w:r>
      <w:r>
        <w:rPr>
          <w:rStyle w:val="21"/>
          <w:color w:val="000000"/>
          <w:lang w:eastAsia="en-US"/>
        </w:rPr>
        <w:lastRenderedPageBreak/>
        <w:t>(forget)</w:t>
      </w:r>
      <w:r>
        <w:rPr>
          <w:rStyle w:val="1"/>
          <w:color w:val="000000"/>
          <w:lang w:eastAsia="en-US"/>
        </w:rPr>
        <w:t xml:space="preserve"> to lock the front door. 3. When they </w:t>
      </w:r>
      <w:r>
        <w:rPr>
          <w:rStyle w:val="21"/>
          <w:color w:val="000000"/>
          <w:lang w:eastAsia="en-US"/>
        </w:rPr>
        <w:t>(finish)</w:t>
      </w:r>
      <w:r>
        <w:rPr>
          <w:rStyle w:val="1"/>
          <w:color w:val="000000"/>
          <w:lang w:eastAsia="en-US"/>
        </w:rPr>
        <w:t xml:space="preserve"> their work, they </w:t>
      </w:r>
      <w:r>
        <w:rPr>
          <w:rStyle w:val="21"/>
          <w:color w:val="000000"/>
          <w:lang w:eastAsia="en-US"/>
        </w:rPr>
        <w:t>(go)</w:t>
      </w:r>
      <w:r>
        <w:rPr>
          <w:rStyle w:val="1"/>
          <w:color w:val="000000"/>
          <w:lang w:eastAsia="en-US"/>
        </w:rPr>
        <w:t xml:space="preserve"> home.</w:t>
      </w:r>
    </w:p>
    <w:p w:rsidR="00000000" w:rsidRDefault="00440036">
      <w:pPr>
        <w:pStyle w:val="a4"/>
        <w:numPr>
          <w:ilvl w:val="0"/>
          <w:numId w:val="3"/>
        </w:numPr>
        <w:shd w:val="clear" w:color="auto" w:fill="auto"/>
        <w:tabs>
          <w:tab w:val="left" w:pos="323"/>
          <w:tab w:val="left" w:pos="4705"/>
        </w:tabs>
        <w:spacing w:after="683" w:line="485" w:lineRule="exact"/>
        <w:ind w:left="40" w:right="640" w:firstLine="0"/>
      </w:pPr>
      <w:r>
        <w:rPr>
          <w:rStyle w:val="1"/>
          <w:color w:val="000000"/>
          <w:lang w:eastAsia="en-US"/>
        </w:rPr>
        <w:t xml:space="preserve">I </w:t>
      </w:r>
      <w:r>
        <w:rPr>
          <w:rStyle w:val="21"/>
          <w:color w:val="000000"/>
          <w:lang w:eastAsia="en-US"/>
        </w:rPr>
        <w:t>(call)</w:t>
      </w:r>
      <w:r>
        <w:rPr>
          <w:rStyle w:val="1"/>
          <w:color w:val="000000"/>
          <w:lang w:eastAsia="en-US"/>
        </w:rPr>
        <w:t xml:space="preserve"> you at 8 a.m. but you </w:t>
      </w:r>
      <w:r>
        <w:rPr>
          <w:rStyle w:val="21"/>
          <w:color w:val="000000"/>
          <w:lang w:eastAsia="en-US"/>
        </w:rPr>
        <w:t>(just go)</w:t>
      </w:r>
      <w:r>
        <w:rPr>
          <w:rStyle w:val="1"/>
          <w:color w:val="000000"/>
          <w:lang w:eastAsia="en-US"/>
        </w:rPr>
        <w:t xml:space="preserve"> home. 5. I </w:t>
      </w:r>
      <w:r>
        <w:rPr>
          <w:rStyle w:val="21"/>
          <w:color w:val="000000"/>
          <w:lang w:eastAsia="en-US"/>
        </w:rPr>
        <w:t>(take)</w:t>
      </w:r>
      <w:r>
        <w:rPr>
          <w:rStyle w:val="1"/>
          <w:color w:val="000000"/>
          <w:lang w:eastAsia="en-US"/>
        </w:rPr>
        <w:t xml:space="preserve"> my family to Paris last year. I </w:t>
      </w:r>
      <w:r>
        <w:rPr>
          <w:rStyle w:val="21"/>
          <w:color w:val="000000"/>
          <w:lang w:eastAsia="en-US"/>
        </w:rPr>
        <w:t>(be)</w:t>
      </w:r>
      <w:r>
        <w:rPr>
          <w:rStyle w:val="1"/>
          <w:color w:val="000000"/>
          <w:lang w:eastAsia="en-US"/>
        </w:rPr>
        <w:t xml:space="preserve"> there as a student, so I </w:t>
      </w:r>
      <w:r>
        <w:rPr>
          <w:rStyle w:val="21"/>
          <w:color w:val="000000"/>
          <w:lang w:eastAsia="en-US"/>
        </w:rPr>
        <w:t>(know)</w:t>
      </w:r>
      <w:r>
        <w:rPr>
          <w:rStyle w:val="1"/>
          <w:color w:val="000000"/>
          <w:lang w:eastAsia="en-US"/>
        </w:rPr>
        <w:t xml:space="preserve"> my way around. 6. When I </w:t>
      </w:r>
      <w:r>
        <w:rPr>
          <w:rStyle w:val="21"/>
          <w:color w:val="000000"/>
          <w:lang w:eastAsia="en-US"/>
        </w:rPr>
        <w:t>(listen)</w:t>
      </w:r>
      <w:r>
        <w:rPr>
          <w:rStyle w:val="1"/>
          <w:color w:val="000000"/>
          <w:lang w:eastAsia="en-US"/>
        </w:rPr>
        <w:t xml:space="preserve"> to the </w:t>
      </w:r>
      <w:r>
        <w:rPr>
          <w:rStyle w:val="1"/>
          <w:color w:val="000000"/>
          <w:lang w:eastAsia="en-US"/>
        </w:rPr>
        <w:t xml:space="preserve">news, I </w:t>
      </w:r>
      <w:r>
        <w:rPr>
          <w:rStyle w:val="21"/>
          <w:color w:val="000000"/>
          <w:lang w:eastAsia="en-US"/>
        </w:rPr>
        <w:t>(go)</w:t>
      </w:r>
      <w:r>
        <w:rPr>
          <w:rStyle w:val="1"/>
          <w:color w:val="000000"/>
          <w:lang w:eastAsia="en-US"/>
        </w:rPr>
        <w:t xml:space="preserve"> to bed.</w:t>
      </w:r>
      <w:r>
        <w:rPr>
          <w:rStyle w:val="1"/>
          <w:color w:val="000000"/>
          <w:lang w:eastAsia="en-US"/>
        </w:rPr>
        <w:tab/>
      </w:r>
    </w:p>
    <w:p w:rsidR="00000000" w:rsidRDefault="00440036">
      <w:pPr>
        <w:pStyle w:val="a4"/>
        <w:shd w:val="clear" w:color="auto" w:fill="auto"/>
        <w:spacing w:line="682" w:lineRule="exact"/>
        <w:ind w:left="40" w:firstLine="0"/>
      </w:pPr>
      <w:r>
        <w:rPr>
          <w:color w:val="000000"/>
          <w:u w:val="single"/>
          <w:lang w:eastAsia="en-US"/>
        </w:rPr>
        <w:t>Make up questions.</w:t>
      </w:r>
    </w:p>
    <w:p w:rsidR="00000000" w:rsidRDefault="00440036">
      <w:pPr>
        <w:pStyle w:val="a4"/>
        <w:shd w:val="clear" w:color="auto" w:fill="auto"/>
        <w:spacing w:line="682" w:lineRule="exact"/>
        <w:ind w:left="40" w:firstLine="0"/>
      </w:pPr>
      <w:r>
        <w:rPr>
          <w:rStyle w:val="21"/>
          <w:color w:val="000000"/>
          <w:lang w:eastAsia="en-US"/>
        </w:rPr>
        <w:t>Where</w:t>
      </w:r>
      <w:r>
        <w:rPr>
          <w:rStyle w:val="1"/>
          <w:color w:val="000000"/>
          <w:lang w:eastAsia="en-US"/>
        </w:rPr>
        <w:t xml:space="preserve"> live?</w:t>
      </w:r>
    </w:p>
    <w:p w:rsidR="00000000" w:rsidRDefault="00440036">
      <w:pPr>
        <w:pStyle w:val="a4"/>
        <w:shd w:val="clear" w:color="auto" w:fill="auto"/>
        <w:spacing w:line="682" w:lineRule="exact"/>
        <w:ind w:left="980" w:firstLine="0"/>
      </w:pPr>
      <w:r>
        <w:rPr>
          <w:rStyle w:val="1"/>
          <w:color w:val="000000"/>
          <w:lang w:eastAsia="en-US"/>
        </w:rPr>
        <w:t>have lunch?</w:t>
      </w:r>
    </w:p>
    <w:p w:rsidR="00000000" w:rsidRDefault="00440036">
      <w:pPr>
        <w:pStyle w:val="a4"/>
        <w:shd w:val="clear" w:color="auto" w:fill="auto"/>
        <w:spacing w:line="682" w:lineRule="exact"/>
        <w:ind w:left="980" w:firstLine="0"/>
      </w:pPr>
      <w:r>
        <w:rPr>
          <w:rStyle w:val="1"/>
          <w:color w:val="000000"/>
          <w:lang w:eastAsia="en-US"/>
        </w:rPr>
        <w:t>go for the weekend?</w:t>
      </w:r>
    </w:p>
    <w:p w:rsidR="00000000" w:rsidRDefault="00440036">
      <w:pPr>
        <w:pStyle w:val="a4"/>
        <w:shd w:val="clear" w:color="auto" w:fill="auto"/>
        <w:spacing w:line="682" w:lineRule="exact"/>
        <w:ind w:left="40" w:firstLine="0"/>
      </w:pPr>
      <w:r>
        <w:rPr>
          <w:rStyle w:val="21"/>
          <w:color w:val="000000"/>
          <w:lang w:eastAsia="en-US"/>
        </w:rPr>
        <w:t>When</w:t>
      </w:r>
      <w:r>
        <w:rPr>
          <w:rStyle w:val="1"/>
          <w:color w:val="000000"/>
          <w:lang w:eastAsia="en-US"/>
        </w:rPr>
        <w:t xml:space="preserve"> get up?</w:t>
      </w:r>
    </w:p>
    <w:p w:rsidR="00000000" w:rsidRDefault="00440036">
      <w:pPr>
        <w:pStyle w:val="a4"/>
        <w:shd w:val="clear" w:color="auto" w:fill="auto"/>
        <w:spacing w:line="682" w:lineRule="exact"/>
        <w:ind w:left="980" w:right="7380" w:firstLine="0"/>
        <w:jc w:val="left"/>
      </w:pPr>
      <w:r>
        <w:rPr>
          <w:rStyle w:val="1"/>
          <w:color w:val="000000"/>
          <w:lang w:eastAsia="en-US"/>
        </w:rPr>
        <w:t>have dinner? study English?</w:t>
      </w:r>
    </w:p>
    <w:p w:rsidR="00000000" w:rsidRDefault="00440036">
      <w:pPr>
        <w:pStyle w:val="a4"/>
        <w:shd w:val="clear" w:color="auto" w:fill="auto"/>
        <w:spacing w:line="682" w:lineRule="exact"/>
        <w:ind w:left="980" w:right="6840"/>
        <w:jc w:val="left"/>
      </w:pPr>
      <w:r>
        <w:rPr>
          <w:rStyle w:val="21"/>
          <w:color w:val="000000"/>
          <w:lang w:eastAsia="en-US"/>
        </w:rPr>
        <w:t>What</w:t>
      </w:r>
      <w:r>
        <w:rPr>
          <w:rStyle w:val="1"/>
          <w:color w:val="000000"/>
          <w:lang w:eastAsia="en-US"/>
        </w:rPr>
        <w:t xml:space="preserve"> drink for breakfast? watch on TV? like?</w:t>
      </w:r>
    </w:p>
    <w:p w:rsidR="00000000" w:rsidRDefault="00440036">
      <w:pPr>
        <w:pStyle w:val="a4"/>
        <w:shd w:val="clear" w:color="auto" w:fill="auto"/>
        <w:spacing w:line="682" w:lineRule="exact"/>
        <w:ind w:left="40" w:firstLine="0"/>
      </w:pPr>
      <w:r>
        <w:rPr>
          <w:rStyle w:val="21"/>
          <w:color w:val="000000"/>
          <w:lang w:eastAsia="en-US"/>
        </w:rPr>
        <w:t>Who</w:t>
      </w:r>
      <w:r>
        <w:rPr>
          <w:rStyle w:val="1"/>
          <w:color w:val="000000"/>
          <w:lang w:eastAsia="en-US"/>
        </w:rPr>
        <w:t xml:space="preserve"> like reading?</w:t>
      </w:r>
    </w:p>
    <w:p w:rsidR="00000000" w:rsidRDefault="00440036">
      <w:pPr>
        <w:pStyle w:val="a4"/>
        <w:shd w:val="clear" w:color="auto" w:fill="auto"/>
        <w:spacing w:line="682" w:lineRule="exact"/>
        <w:ind w:left="980" w:firstLine="0"/>
      </w:pPr>
      <w:r>
        <w:rPr>
          <w:rStyle w:val="1"/>
          <w:color w:val="000000"/>
          <w:lang w:eastAsia="en-US"/>
        </w:rPr>
        <w:t>live in London?</w:t>
      </w:r>
    </w:p>
    <w:p w:rsidR="00000000" w:rsidRDefault="00440036">
      <w:pPr>
        <w:pStyle w:val="a4"/>
        <w:shd w:val="clear" w:color="auto" w:fill="auto"/>
        <w:spacing w:after="188" w:line="270" w:lineRule="exact"/>
        <w:ind w:left="20" w:firstLine="0"/>
      </w:pPr>
      <w:r>
        <w:rPr>
          <w:color w:val="000000"/>
          <w:u w:val="single"/>
          <w:lang w:val="ru-RU"/>
        </w:rPr>
        <w:t>Глаголы, данные в скобках, поставьте в нужной</w:t>
      </w:r>
      <w:r>
        <w:rPr>
          <w:color w:val="000000"/>
          <w:u w:val="single"/>
          <w:lang w:eastAsia="en-US"/>
        </w:rPr>
        <w:t xml:space="preserve"> </w:t>
      </w:r>
      <w:r>
        <w:rPr>
          <w:color w:val="000000"/>
          <w:u w:val="single"/>
          <w:lang w:val="ru-RU"/>
        </w:rPr>
        <w:t>форме</w:t>
      </w:r>
      <w:r>
        <w:rPr>
          <w:color w:val="000000"/>
          <w:u w:val="single"/>
          <w:lang w:val="ru-RU"/>
        </w:rPr>
        <w:t>.</w:t>
      </w:r>
    </w:p>
    <w:p w:rsidR="00000000" w:rsidRDefault="00440036">
      <w:pPr>
        <w:pStyle w:val="a4"/>
        <w:shd w:val="clear" w:color="auto" w:fill="auto"/>
        <w:spacing w:after="176"/>
        <w:ind w:left="20" w:right="340" w:firstLine="420"/>
      </w:pPr>
      <w:r>
        <w:rPr>
          <w:rStyle w:val="1"/>
          <w:color w:val="000000"/>
          <w:lang w:eastAsia="en-US"/>
        </w:rPr>
        <w:t xml:space="preserve">Isabel and I </w:t>
      </w:r>
      <w:r>
        <w:rPr>
          <w:rStyle w:val="21"/>
          <w:color w:val="000000"/>
          <w:lang w:eastAsia="en-US"/>
        </w:rPr>
        <w:t>(live)</w:t>
      </w:r>
      <w:r>
        <w:rPr>
          <w:rStyle w:val="1"/>
          <w:color w:val="000000"/>
          <w:lang w:eastAsia="en-US"/>
        </w:rPr>
        <w:t xml:space="preserve"> in a room in the hotel. I </w:t>
      </w:r>
      <w:r>
        <w:rPr>
          <w:rStyle w:val="21"/>
          <w:color w:val="000000"/>
          <w:lang w:eastAsia="en-US"/>
        </w:rPr>
        <w:t>(get up)</w:t>
      </w:r>
      <w:r>
        <w:rPr>
          <w:rStyle w:val="1"/>
          <w:color w:val="000000"/>
          <w:lang w:eastAsia="en-US"/>
        </w:rPr>
        <w:t xml:space="preserve"> at five o’clock and </w:t>
      </w:r>
      <w:r>
        <w:rPr>
          <w:rStyle w:val="21"/>
          <w:color w:val="000000"/>
          <w:lang w:eastAsia="en-US"/>
        </w:rPr>
        <w:t>(have)</w:t>
      </w:r>
      <w:r>
        <w:rPr>
          <w:rStyle w:val="1"/>
          <w:color w:val="000000"/>
          <w:lang w:eastAsia="en-US"/>
        </w:rPr>
        <w:t xml:space="preserve"> a shower. Isabel </w:t>
      </w:r>
      <w:r>
        <w:rPr>
          <w:rStyle w:val="21"/>
          <w:color w:val="000000"/>
          <w:lang w:eastAsia="en-US"/>
        </w:rPr>
        <w:t>(stayj</w:t>
      </w:r>
      <w:r>
        <w:rPr>
          <w:rStyle w:val="1"/>
          <w:color w:val="000000"/>
          <w:lang w:eastAsia="en-US"/>
        </w:rPr>
        <w:t xml:space="preserve"> in bed. I </w:t>
      </w:r>
      <w:r>
        <w:rPr>
          <w:rStyle w:val="21"/>
          <w:color w:val="000000"/>
          <w:lang w:eastAsia="en-US"/>
        </w:rPr>
        <w:t>(start)</w:t>
      </w:r>
      <w:r>
        <w:rPr>
          <w:rStyle w:val="1"/>
          <w:color w:val="000000"/>
          <w:lang w:eastAsia="en-US"/>
        </w:rPr>
        <w:t xml:space="preserve"> work at six in the morning and Isabel </w:t>
      </w:r>
      <w:r>
        <w:rPr>
          <w:rStyle w:val="21"/>
          <w:color w:val="000000"/>
          <w:lang w:eastAsia="en-US"/>
        </w:rPr>
        <w:t xml:space="preserve">(start) </w:t>
      </w:r>
      <w:r>
        <w:rPr>
          <w:rStyle w:val="1"/>
          <w:color w:val="000000"/>
          <w:lang w:eastAsia="en-US"/>
        </w:rPr>
        <w:t>at six in the evening.</w:t>
      </w:r>
    </w:p>
    <w:p w:rsidR="00000000" w:rsidRDefault="00440036">
      <w:pPr>
        <w:pStyle w:val="a4"/>
        <w:shd w:val="clear" w:color="auto" w:fill="auto"/>
        <w:spacing w:after="683" w:line="485" w:lineRule="exact"/>
        <w:ind w:left="20" w:right="340" w:firstLine="420"/>
      </w:pPr>
      <w:r>
        <w:rPr>
          <w:rStyle w:val="1"/>
          <w:color w:val="000000"/>
          <w:lang w:eastAsia="en-US"/>
        </w:rPr>
        <w:t xml:space="preserve">We </w:t>
      </w:r>
      <w:r>
        <w:rPr>
          <w:rStyle w:val="21"/>
          <w:color w:val="000000"/>
          <w:lang w:eastAsia="en-US"/>
        </w:rPr>
        <w:t>(meet) at</w:t>
      </w:r>
      <w:r>
        <w:rPr>
          <w:rStyle w:val="1"/>
          <w:color w:val="000000"/>
          <w:lang w:eastAsia="en-US"/>
        </w:rPr>
        <w:t xml:space="preserve"> three o’clock in the afternoon when I </w:t>
      </w:r>
      <w:r>
        <w:rPr>
          <w:rStyle w:val="21"/>
          <w:color w:val="000000"/>
          <w:lang w:eastAsia="en-US"/>
        </w:rPr>
        <w:t>(finish)</w:t>
      </w:r>
      <w:r>
        <w:rPr>
          <w:rStyle w:val="1"/>
          <w:color w:val="000000"/>
          <w:lang w:eastAsia="en-US"/>
        </w:rPr>
        <w:t xml:space="preserve"> w</w:t>
      </w:r>
      <w:r>
        <w:rPr>
          <w:rStyle w:val="1"/>
          <w:color w:val="000000"/>
          <w:lang w:eastAsia="en-US"/>
        </w:rPr>
        <w:t xml:space="preserve">ork. I </w:t>
      </w:r>
      <w:r>
        <w:rPr>
          <w:rStyle w:val="21"/>
          <w:color w:val="000000"/>
          <w:lang w:eastAsia="en-US"/>
        </w:rPr>
        <w:t>(go)</w:t>
      </w:r>
      <w:r>
        <w:rPr>
          <w:rStyle w:val="1"/>
          <w:color w:val="000000"/>
          <w:lang w:eastAsia="en-US"/>
        </w:rPr>
        <w:t xml:space="preserve"> back to our room and Isabel </w:t>
      </w:r>
      <w:r>
        <w:rPr>
          <w:rStyle w:val="21"/>
          <w:color w:val="000000"/>
          <w:lang w:eastAsia="en-US"/>
        </w:rPr>
        <w:t>(make)</w:t>
      </w:r>
      <w:r>
        <w:rPr>
          <w:rStyle w:val="1"/>
          <w:color w:val="000000"/>
          <w:lang w:eastAsia="en-US"/>
        </w:rPr>
        <w:t xml:space="preserve"> a late lunch for us.</w:t>
      </w:r>
    </w:p>
    <w:p w:rsidR="00000000" w:rsidRDefault="00440036">
      <w:pPr>
        <w:pStyle w:val="a4"/>
        <w:shd w:val="clear" w:color="auto" w:fill="auto"/>
        <w:spacing w:line="682" w:lineRule="exact"/>
        <w:ind w:left="20" w:firstLine="0"/>
      </w:pPr>
      <w:r>
        <w:rPr>
          <w:color w:val="000000"/>
          <w:u w:val="single"/>
          <w:lang w:eastAsia="en-US"/>
        </w:rPr>
        <w:t>Complete the sentences.</w:t>
      </w:r>
    </w:p>
    <w:p w:rsidR="00000000" w:rsidRDefault="00440036">
      <w:pPr>
        <w:pStyle w:val="a4"/>
        <w:shd w:val="clear" w:color="auto" w:fill="auto"/>
        <w:spacing w:line="682" w:lineRule="exact"/>
        <w:ind w:left="20" w:firstLine="0"/>
      </w:pPr>
      <w:r>
        <w:rPr>
          <w:rStyle w:val="22"/>
          <w:color w:val="000000"/>
          <w:lang w:eastAsia="en-US"/>
        </w:rPr>
        <w:t xml:space="preserve">Pattern: </w:t>
      </w:r>
      <w:r>
        <w:rPr>
          <w:rStyle w:val="1"/>
          <w:color w:val="000000"/>
          <w:lang w:eastAsia="en-US"/>
        </w:rPr>
        <w:t>I like swimming, but I don’t like tennis.</w:t>
      </w:r>
    </w:p>
    <w:p w:rsidR="00000000" w:rsidRDefault="00440036">
      <w:pPr>
        <w:pStyle w:val="a4"/>
        <w:numPr>
          <w:ilvl w:val="0"/>
          <w:numId w:val="4"/>
        </w:numPr>
        <w:shd w:val="clear" w:color="auto" w:fill="auto"/>
        <w:tabs>
          <w:tab w:val="left" w:pos="774"/>
        </w:tabs>
        <w:spacing w:line="682" w:lineRule="exact"/>
        <w:ind w:left="20" w:firstLine="420"/>
      </w:pPr>
      <w:r>
        <w:rPr>
          <w:rStyle w:val="1"/>
          <w:color w:val="000000"/>
          <w:lang w:eastAsia="en-US"/>
        </w:rPr>
        <w:t>I like coffee, but I ... .</w:t>
      </w:r>
    </w:p>
    <w:p w:rsidR="00000000" w:rsidRDefault="00440036">
      <w:pPr>
        <w:pStyle w:val="a4"/>
        <w:numPr>
          <w:ilvl w:val="0"/>
          <w:numId w:val="4"/>
        </w:numPr>
        <w:shd w:val="clear" w:color="auto" w:fill="auto"/>
        <w:tabs>
          <w:tab w:val="left" w:pos="774"/>
        </w:tabs>
        <w:ind w:left="20" w:firstLine="420"/>
      </w:pPr>
      <w:r>
        <w:rPr>
          <w:rStyle w:val="1"/>
          <w:color w:val="000000"/>
          <w:lang w:eastAsia="en-US"/>
        </w:rPr>
        <w:lastRenderedPageBreak/>
        <w:t>We like playing tennis, but we ... .</w:t>
      </w:r>
    </w:p>
    <w:p w:rsidR="00000000" w:rsidRDefault="00440036">
      <w:pPr>
        <w:pStyle w:val="a4"/>
        <w:numPr>
          <w:ilvl w:val="0"/>
          <w:numId w:val="4"/>
        </w:numPr>
        <w:shd w:val="clear" w:color="auto" w:fill="auto"/>
        <w:tabs>
          <w:tab w:val="left" w:pos="774"/>
        </w:tabs>
        <w:ind w:left="20" w:firstLine="420"/>
      </w:pPr>
      <w:r>
        <w:rPr>
          <w:rStyle w:val="1"/>
          <w:color w:val="000000"/>
          <w:lang w:eastAsia="en-US"/>
        </w:rPr>
        <w:t>Sue likes cats, but she ....</w:t>
      </w:r>
    </w:p>
    <w:p w:rsidR="00000000" w:rsidRDefault="00440036">
      <w:pPr>
        <w:pStyle w:val="a4"/>
        <w:numPr>
          <w:ilvl w:val="0"/>
          <w:numId w:val="4"/>
        </w:numPr>
        <w:shd w:val="clear" w:color="auto" w:fill="auto"/>
        <w:tabs>
          <w:tab w:val="left" w:pos="774"/>
        </w:tabs>
        <w:ind w:left="20" w:firstLine="420"/>
      </w:pPr>
      <w:r>
        <w:rPr>
          <w:rStyle w:val="1"/>
          <w:color w:val="000000"/>
          <w:lang w:eastAsia="en-US"/>
        </w:rPr>
        <w:t>I speak French, but....</w:t>
      </w:r>
    </w:p>
    <w:p w:rsidR="00000000" w:rsidRDefault="00440036">
      <w:pPr>
        <w:pStyle w:val="a4"/>
        <w:numPr>
          <w:ilvl w:val="0"/>
          <w:numId w:val="4"/>
        </w:numPr>
        <w:shd w:val="clear" w:color="auto" w:fill="auto"/>
        <w:tabs>
          <w:tab w:val="left" w:pos="774"/>
        </w:tabs>
        <w:ind w:left="20" w:firstLine="420"/>
      </w:pPr>
      <w:r>
        <w:rPr>
          <w:rStyle w:val="1"/>
          <w:color w:val="000000"/>
          <w:lang w:eastAsia="en-US"/>
        </w:rPr>
        <w:t>Tom speak Spanish, but he ... .</w:t>
      </w:r>
    </w:p>
    <w:p w:rsidR="00000000" w:rsidRDefault="00440036">
      <w:pPr>
        <w:rPr>
          <w:color w:val="auto"/>
          <w:lang w:eastAsia="ru-RU"/>
        </w:rPr>
      </w:pPr>
    </w:p>
    <w:p w:rsidR="00000000" w:rsidRDefault="00440036">
      <w:pPr>
        <w:pStyle w:val="a4"/>
        <w:numPr>
          <w:ilvl w:val="0"/>
          <w:numId w:val="4"/>
        </w:numPr>
        <w:shd w:val="clear" w:color="auto" w:fill="auto"/>
        <w:tabs>
          <w:tab w:val="left" w:pos="774"/>
        </w:tabs>
        <w:spacing w:after="1045" w:line="270" w:lineRule="exact"/>
        <w:ind w:left="20" w:firstLine="420"/>
      </w:pPr>
      <w:r>
        <w:rPr>
          <w:rStyle w:val="1"/>
          <w:color w:val="000000"/>
          <w:lang w:eastAsia="en-US"/>
        </w:rPr>
        <w:t>Mr. and Mrs. Green have a son, but they ... .</w:t>
      </w:r>
    </w:p>
    <w:p w:rsidR="00000000" w:rsidRDefault="00440036">
      <w:pPr>
        <w:pStyle w:val="a4"/>
        <w:shd w:val="clear" w:color="auto" w:fill="auto"/>
        <w:tabs>
          <w:tab w:val="right" w:pos="4686"/>
        </w:tabs>
        <w:spacing w:after="175" w:line="270" w:lineRule="exact"/>
        <w:ind w:left="20" w:firstLine="0"/>
      </w:pPr>
      <w:r>
        <w:rPr>
          <w:color w:val="000000"/>
          <w:u w:val="single"/>
          <w:lang w:eastAsia="en-US"/>
        </w:rPr>
        <w:t xml:space="preserve">Filling gaps with </w:t>
      </w:r>
      <w:r>
        <w:rPr>
          <w:rStyle w:val="15"/>
          <w:color w:val="000000"/>
          <w:lang w:eastAsia="en-US"/>
        </w:rPr>
        <w:t>does, is, has.</w:t>
      </w:r>
      <w:r>
        <w:rPr>
          <w:rStyle w:val="22"/>
          <w:color w:val="000000"/>
          <w:lang w:eastAsia="en-US"/>
        </w:rPr>
        <w:tab/>
      </w:r>
    </w:p>
    <w:p w:rsidR="00000000" w:rsidRDefault="00440036">
      <w:pPr>
        <w:pStyle w:val="a4"/>
        <w:numPr>
          <w:ilvl w:val="0"/>
          <w:numId w:val="5"/>
        </w:numPr>
        <w:shd w:val="clear" w:color="auto" w:fill="auto"/>
        <w:tabs>
          <w:tab w:val="left" w:pos="774"/>
        </w:tabs>
        <w:spacing w:line="485" w:lineRule="exact"/>
        <w:ind w:left="20" w:firstLine="420"/>
      </w:pPr>
      <w:r>
        <w:rPr>
          <w:rStyle w:val="1"/>
          <w:color w:val="000000"/>
          <w:lang w:eastAsia="en-US"/>
        </w:rPr>
        <w:t>My sister ... very clever.</w:t>
      </w:r>
    </w:p>
    <w:p w:rsidR="00000000" w:rsidRDefault="00440036">
      <w:pPr>
        <w:pStyle w:val="a4"/>
        <w:numPr>
          <w:ilvl w:val="0"/>
          <w:numId w:val="5"/>
        </w:numPr>
        <w:shd w:val="clear" w:color="auto" w:fill="auto"/>
        <w:tabs>
          <w:tab w:val="left" w:pos="774"/>
        </w:tabs>
        <w:spacing w:line="485" w:lineRule="exact"/>
        <w:ind w:left="20" w:firstLine="420"/>
      </w:pPr>
      <w:r>
        <w:rPr>
          <w:rStyle w:val="1"/>
          <w:color w:val="000000"/>
          <w:lang w:eastAsia="en-US"/>
        </w:rPr>
        <w:t>What... she do in the evening?</w:t>
      </w:r>
    </w:p>
    <w:p w:rsidR="00000000" w:rsidRDefault="00440036">
      <w:pPr>
        <w:pStyle w:val="a4"/>
        <w:numPr>
          <w:ilvl w:val="0"/>
          <w:numId w:val="5"/>
        </w:numPr>
        <w:shd w:val="clear" w:color="auto" w:fill="auto"/>
        <w:tabs>
          <w:tab w:val="left" w:pos="774"/>
        </w:tabs>
        <w:spacing w:after="921" w:line="485" w:lineRule="exact"/>
        <w:ind w:left="20" w:firstLine="420"/>
      </w:pPr>
      <w:r>
        <w:rPr>
          <w:rStyle w:val="1"/>
          <w:color w:val="000000"/>
          <w:lang w:eastAsia="en-US"/>
        </w:rPr>
        <w:t>She ... a teacher in a primary school</w:t>
      </w:r>
    </w:p>
    <w:p w:rsidR="00000000" w:rsidRDefault="00440036">
      <w:pPr>
        <w:pStyle w:val="a4"/>
        <w:numPr>
          <w:ilvl w:val="0"/>
          <w:numId w:val="6"/>
        </w:numPr>
        <w:shd w:val="clear" w:color="auto" w:fill="auto"/>
        <w:tabs>
          <w:tab w:val="left" w:pos="774"/>
        </w:tabs>
        <w:spacing w:line="758" w:lineRule="exact"/>
        <w:ind w:left="20" w:firstLine="420"/>
      </w:pPr>
      <w:r>
        <w:rPr>
          <w:rStyle w:val="1"/>
          <w:color w:val="000000"/>
          <w:lang w:eastAsia="en-US"/>
        </w:rPr>
        <w:t>She no</w:t>
      </w:r>
      <w:r>
        <w:rPr>
          <w:rStyle w:val="21"/>
          <w:color w:val="000000"/>
          <w:lang w:eastAsia="en-US"/>
        </w:rPr>
        <w:t>t</w:t>
      </w:r>
      <w:r>
        <w:rPr>
          <w:rStyle w:val="1"/>
          <w:color w:val="000000"/>
          <w:lang w:eastAsia="en-US"/>
        </w:rPr>
        <w:t xml:space="preserve"> like cooking very much.</w:t>
      </w:r>
    </w:p>
    <w:p w:rsidR="00000000" w:rsidRDefault="00440036">
      <w:pPr>
        <w:pStyle w:val="a4"/>
        <w:numPr>
          <w:ilvl w:val="0"/>
          <w:numId w:val="6"/>
        </w:numPr>
        <w:shd w:val="clear" w:color="auto" w:fill="auto"/>
        <w:tabs>
          <w:tab w:val="left" w:pos="774"/>
        </w:tabs>
        <w:spacing w:line="758" w:lineRule="exact"/>
        <w:ind w:left="20" w:firstLine="420"/>
      </w:pPr>
      <w:r>
        <w:rPr>
          <w:rStyle w:val="1"/>
          <w:color w:val="000000"/>
          <w:lang w:eastAsia="en-US"/>
        </w:rPr>
        <w:t>It he live in Liverpool?</w:t>
      </w:r>
    </w:p>
    <w:p w:rsidR="00000000" w:rsidRDefault="00440036">
      <w:pPr>
        <w:pStyle w:val="a4"/>
        <w:numPr>
          <w:ilvl w:val="0"/>
          <w:numId w:val="6"/>
        </w:numPr>
        <w:shd w:val="clear" w:color="auto" w:fill="auto"/>
        <w:tabs>
          <w:tab w:val="left" w:pos="774"/>
        </w:tabs>
        <w:spacing w:line="758" w:lineRule="exact"/>
        <w:ind w:left="20" w:firstLine="420"/>
      </w:pPr>
      <w:r>
        <w:rPr>
          <w:rStyle w:val="1"/>
          <w:color w:val="000000"/>
          <w:lang w:eastAsia="en-US"/>
        </w:rPr>
        <w:t>What you have for breakfast?</w:t>
      </w:r>
    </w:p>
    <w:p w:rsidR="00000000" w:rsidRDefault="00440036">
      <w:pPr>
        <w:pStyle w:val="a4"/>
        <w:numPr>
          <w:ilvl w:val="0"/>
          <w:numId w:val="6"/>
        </w:numPr>
        <w:shd w:val="clear" w:color="auto" w:fill="auto"/>
        <w:tabs>
          <w:tab w:val="left" w:pos="774"/>
        </w:tabs>
        <w:spacing w:line="758" w:lineRule="exact"/>
        <w:ind w:left="20" w:firstLine="420"/>
      </w:pPr>
      <w:r>
        <w:rPr>
          <w:rStyle w:val="1"/>
          <w:color w:val="000000"/>
          <w:lang w:eastAsia="en-US"/>
        </w:rPr>
        <w:t>Dees she gets up early?</w:t>
      </w:r>
    </w:p>
    <w:p w:rsidR="00000000" w:rsidRDefault="00440036">
      <w:pPr>
        <w:rPr>
          <w:color w:val="auto"/>
          <w:lang w:eastAsia="ru-RU"/>
        </w:rPr>
      </w:pPr>
    </w:p>
    <w:p w:rsidR="00000000" w:rsidRDefault="00440036">
      <w:pPr>
        <w:pStyle w:val="a4"/>
        <w:numPr>
          <w:ilvl w:val="0"/>
          <w:numId w:val="6"/>
        </w:numPr>
        <w:shd w:val="clear" w:color="auto" w:fill="auto"/>
        <w:tabs>
          <w:tab w:val="left" w:pos="774"/>
        </w:tabs>
        <w:spacing w:line="270" w:lineRule="exact"/>
        <w:ind w:left="20" w:firstLine="420"/>
        <w:sectPr w:rsidR="00000000">
          <w:type w:val="continuous"/>
          <w:pgSz w:w="16838" w:h="23810"/>
          <w:pgMar w:top="3829" w:right="3320" w:bottom="3834" w:left="3320" w:header="0" w:footer="3" w:gutter="151"/>
          <w:cols w:space="720"/>
          <w:noEndnote/>
          <w:docGrid w:linePitch="360"/>
        </w:sectPr>
      </w:pPr>
      <w:r>
        <w:rPr>
          <w:rStyle w:val="1"/>
          <w:color w:val="000000"/>
          <w:lang w:eastAsia="en-US"/>
        </w:rPr>
        <w:t>Why the baby crying?</w:t>
      </w:r>
    </w:p>
    <w:p w:rsidR="00000000" w:rsidRDefault="00440036">
      <w:pPr>
        <w:pStyle w:val="a4"/>
        <w:shd w:val="clear" w:color="auto" w:fill="auto"/>
        <w:spacing w:after="1105" w:line="270" w:lineRule="exact"/>
        <w:ind w:right="260" w:firstLine="0"/>
        <w:jc w:val="right"/>
      </w:pPr>
      <w:r>
        <w:rPr>
          <w:color w:val="000000"/>
          <w:u w:val="single"/>
          <w:lang w:eastAsia="en-US"/>
        </w:rPr>
        <w:lastRenderedPageBreak/>
        <w:t>Choose the form of the verbs</w:t>
      </w:r>
    </w:p>
    <w:p w:rsidR="00000000" w:rsidRDefault="00440036">
      <w:pPr>
        <w:pStyle w:val="a4"/>
        <w:shd w:val="clear" w:color="auto" w:fill="auto"/>
        <w:spacing w:after="240" w:line="270" w:lineRule="exact"/>
        <w:ind w:left="60" w:firstLine="0"/>
      </w:pPr>
      <w:r>
        <w:rPr>
          <w:noProof/>
          <w:lang w:val="ru-RU"/>
        </w:rPr>
        <mc:AlternateContent>
          <mc:Choice Requires="wps">
            <w:drawing>
              <wp:anchor distT="0" distB="0" distL="191135" distR="63500" simplePos="0" relativeHeight="251663360" behindDoc="1" locked="0" layoutInCell="1" allowOverlap="1">
                <wp:simplePos x="0" y="0"/>
                <wp:positionH relativeFrom="margin">
                  <wp:posOffset>3007360</wp:posOffset>
                </wp:positionH>
                <wp:positionV relativeFrom="paragraph">
                  <wp:posOffset>307975</wp:posOffset>
                </wp:positionV>
                <wp:extent cx="922655" cy="609600"/>
                <wp:effectExtent l="0" t="3175" r="3810" b="0"/>
                <wp:wrapSquare wrapText="bothSides"/>
                <wp:docPr id="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65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ind w:left="100" w:right="100" w:firstLine="0"/>
                              <w:jc w:val="left"/>
                            </w:pPr>
                            <w:r>
                              <w:rPr>
                                <w:rStyle w:val="Exact"/>
                                <w:color w:val="000000"/>
                                <w:spacing w:val="0"/>
                                <w:sz w:val="24"/>
                                <w:szCs w:val="24"/>
                                <w:lang w:eastAsia="en-US"/>
                              </w:rPr>
                              <w:t>writes has written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236.8pt;margin-top:24.25pt;width:72.65pt;height:48pt;z-index:-251653120;visibility:visible;mso-wrap-style:square;mso-width-percent:0;mso-height-percent:0;mso-wrap-distance-left:15.0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" filled="f" stroked="f">
                <v:textbox style="mso-fit-shape-to-text:t" inset="0,0,0,0">
                  <w:txbxContent>
                    <w:p w:rsidR="00000000" w:rsidRDefault="00440036">
                      <w:pPr>
                        <w:pStyle w:val="a4"/>
                        <w:shd w:val="clear" w:color="auto" w:fill="auto"/>
                        <w:ind w:left="100" w:right="100" w:firstLine="0"/>
                        <w:jc w:val="left"/>
                      </w:pPr>
                      <w:r>
                        <w:rPr>
                          <w:rStyle w:val="Exact"/>
                          <w:color w:val="000000"/>
                          <w:spacing w:val="0"/>
                          <w:sz w:val="24"/>
                          <w:szCs w:val="24"/>
                          <w:lang w:eastAsia="en-US"/>
                        </w:rPr>
                        <w:t>writes has written</w:t>
                      </w:r>
                    </w:p>
                  </w:txbxContent>
                </v:textbox>
                <w10:wrap type="square" anchorx="margin"/>
              </v:shape>
            </w:pict>
          </mc:Fallback>
        </mc:AlternateContent>
      </w:r>
      <w:r>
        <w:rPr>
          <w:rStyle w:val="1"/>
          <w:color w:val="000000"/>
          <w:lang w:eastAsia="en-US"/>
        </w:rPr>
        <w:t>Ann ... litters to her friend every week.</w:t>
      </w:r>
    </w:p>
    <w:p w:rsidR="00000000" w:rsidRDefault="00440036">
      <w:pPr>
        <w:pStyle w:val="a4"/>
        <w:shd w:val="clear" w:color="auto" w:fill="auto"/>
        <w:spacing w:after="652" w:line="485" w:lineRule="exact"/>
        <w:ind w:left="60" w:right="2140" w:firstLine="0"/>
        <w:jc w:val="left"/>
      </w:pPr>
      <w:r>
        <w:rPr>
          <w:rStyle w:val="1"/>
          <w:color w:val="000000"/>
          <w:lang w:eastAsia="en-US"/>
        </w:rPr>
        <w:t>is writing wrote</w:t>
      </w:r>
    </w:p>
    <w:p w:rsidR="00000000" w:rsidRDefault="00440036">
      <w:pPr>
        <w:pStyle w:val="a4"/>
        <w:shd w:val="clear" w:color="auto" w:fill="auto"/>
        <w:spacing w:after="240" w:line="270" w:lineRule="exact"/>
        <w:ind w:left="60" w:firstLine="0"/>
      </w:pPr>
      <w:r>
        <w:rPr>
          <w:noProof/>
          <w:lang w:val="ru-RU"/>
        </w:rPr>
        <mc:AlternateContent>
          <mc:Choice Requires="wps">
            <w:drawing>
              <wp:anchor distT="0" distB="0" distL="63500" distR="63500" simplePos="0" relativeHeight="251664384" behindDoc="1" locked="0" layoutInCell="1" allowOverlap="1">
                <wp:simplePos x="0" y="0"/>
                <wp:positionH relativeFrom="margin">
                  <wp:posOffset>3034665</wp:posOffset>
                </wp:positionH>
                <wp:positionV relativeFrom="paragraph">
                  <wp:posOffset>284480</wp:posOffset>
                </wp:positionV>
                <wp:extent cx="815975" cy="615950"/>
                <wp:effectExtent l="0" t="0" r="0" b="0"/>
                <wp:wrapSquare wrapText="bothSides"/>
                <wp:docPr id="6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left="120" w:right="100" w:firstLine="0"/>
                            </w:pPr>
                            <w:r>
                              <w:rPr>
                                <w:rStyle w:val="Exact"/>
                                <w:color w:val="000000"/>
                                <w:spacing w:val="0"/>
                                <w:sz w:val="24"/>
                                <w:szCs w:val="24"/>
                                <w:lang w:eastAsia="en-US"/>
                              </w:rPr>
                              <w:t>will drive is driving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left:0;text-align:left;margin-left:238.95pt;margin-top:22.4pt;width:64.25pt;height:48.5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" filled="f" stroked="f">
                <v:textbox style="mso-fit-shape-to-text:t" inset="0,0,0,0">
                  <w:txbxContent>
                    <w:p w:rsidR="00000000" w:rsidRDefault="00440036">
                      <w:pPr>
                        <w:pStyle w:val="a4"/>
                        <w:shd w:val="clear" w:color="auto" w:fill="auto"/>
                        <w:spacing w:line="485" w:lineRule="exact"/>
                        <w:ind w:left="120" w:right="100" w:firstLine="0"/>
                      </w:pPr>
                      <w:r>
                        <w:rPr>
                          <w:rStyle w:val="Exact"/>
                          <w:color w:val="000000"/>
                          <w:spacing w:val="0"/>
                          <w:sz w:val="24"/>
                          <w:szCs w:val="24"/>
                          <w:lang w:eastAsia="en-US"/>
                        </w:rPr>
                        <w:t>will drive is driving</w:t>
                      </w:r>
                    </w:p>
                  </w:txbxContent>
                </v:textbox>
                <w10:wrap type="square" anchorx="margin"/>
              </v:shape>
            </w:pict>
          </mc:Fallback>
        </mc:AlternateContent>
      </w:r>
      <w:r>
        <w:rPr>
          <w:rStyle w:val="1"/>
          <w:color w:val="000000"/>
          <w:lang w:eastAsia="en-US"/>
        </w:rPr>
        <w:t>She ... a like at the moment.</w:t>
      </w:r>
    </w:p>
    <w:p w:rsidR="00000000" w:rsidRDefault="00440036">
      <w:pPr>
        <w:pStyle w:val="a4"/>
        <w:shd w:val="clear" w:color="auto" w:fill="auto"/>
        <w:spacing w:after="652" w:line="485" w:lineRule="exact"/>
        <w:ind w:left="60" w:right="2140" w:firstLine="0"/>
        <w:jc w:val="left"/>
      </w:pPr>
      <w:r>
        <w:rPr>
          <w:rStyle w:val="1"/>
          <w:color w:val="000000"/>
          <w:lang w:eastAsia="en-US"/>
        </w:rPr>
        <w:t>drives drove</w:t>
      </w:r>
    </w:p>
    <w:p w:rsidR="00000000" w:rsidRDefault="00440036">
      <w:pPr>
        <w:pStyle w:val="a4"/>
        <w:shd w:val="clear" w:color="auto" w:fill="auto"/>
        <w:spacing w:after="182" w:line="270" w:lineRule="exact"/>
        <w:ind w:left="60" w:firstLine="0"/>
      </w:pPr>
      <w:r>
        <w:rPr>
          <w:rStyle w:val="1"/>
          <w:color w:val="000000"/>
          <w:lang w:eastAsia="en-US"/>
        </w:rPr>
        <w:t>Tourists ... just... our country.</w:t>
      </w:r>
    </w:p>
    <w:p w:rsidR="00000000" w:rsidRDefault="00440036">
      <w:pPr>
        <w:pStyle w:val="a4"/>
        <w:shd w:val="clear" w:color="auto" w:fill="auto"/>
        <w:tabs>
          <w:tab w:val="left" w:pos="4826"/>
        </w:tabs>
        <w:spacing w:line="461" w:lineRule="exact"/>
        <w:ind w:left="60" w:firstLine="0"/>
      </w:pPr>
      <w:r>
        <w:rPr>
          <w:rStyle w:val="1"/>
          <w:color w:val="000000"/>
          <w:lang w:eastAsia="en-US"/>
        </w:rPr>
        <w:t>visited</w:t>
      </w:r>
      <w:r>
        <w:rPr>
          <w:rStyle w:val="1"/>
          <w:color w:val="000000"/>
          <w:lang w:eastAsia="en-US"/>
        </w:rPr>
        <w:tab/>
        <w:t>will visit</w:t>
      </w:r>
    </w:p>
    <w:p w:rsidR="00000000" w:rsidRDefault="00440036">
      <w:pPr>
        <w:pStyle w:val="a4"/>
        <w:shd w:val="clear" w:color="auto" w:fill="auto"/>
        <w:tabs>
          <w:tab w:val="left" w:pos="4826"/>
        </w:tabs>
        <w:spacing w:line="461" w:lineRule="exact"/>
        <w:ind w:left="60" w:firstLine="0"/>
        <w:sectPr w:rsidR="00000000">
          <w:pgSz w:w="16838" w:h="23810"/>
          <w:pgMar w:top="4424" w:right="5121" w:bottom="11420" w:left="5145" w:header="0" w:footer="3" w:gutter="0"/>
          <w:cols w:space="720"/>
          <w:noEndnote/>
          <w:docGrid w:linePitch="360"/>
        </w:sectPr>
      </w:pPr>
      <w:r>
        <w:rPr>
          <w:rStyle w:val="1"/>
          <w:color w:val="000000"/>
          <w:lang w:eastAsia="en-US"/>
        </w:rPr>
        <w:t>vicit</w:t>
      </w:r>
      <w:r>
        <w:rPr>
          <w:rStyle w:val="1"/>
          <w:color w:val="000000"/>
          <w:lang w:eastAsia="en-US"/>
        </w:rPr>
        <w:tab/>
        <w:t>have visited</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lastRenderedPageBreak/>
        <w:t>Where ... he live?</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t>Tom ... a lovely house in the country.</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t>... she married?</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t>Mary ... two children.</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t>My friend ... ten years old.</w:t>
      </w:r>
    </w:p>
    <w:p w:rsidR="00000000" w:rsidRDefault="00440036">
      <w:pPr>
        <w:pStyle w:val="a4"/>
        <w:numPr>
          <w:ilvl w:val="0"/>
          <w:numId w:val="5"/>
        </w:numPr>
        <w:shd w:val="clear" w:color="auto" w:fill="auto"/>
        <w:tabs>
          <w:tab w:val="left" w:pos="727"/>
        </w:tabs>
        <w:spacing w:line="485" w:lineRule="exact"/>
        <w:ind w:left="380" w:firstLine="0"/>
      </w:pPr>
      <w:r>
        <w:rPr>
          <w:rStyle w:val="1"/>
          <w:color w:val="000000"/>
          <w:lang w:eastAsia="en-US"/>
        </w:rPr>
        <w:t>David ... a lot of friends.</w:t>
      </w:r>
    </w:p>
    <w:p w:rsidR="00000000" w:rsidRDefault="00440036">
      <w:pPr>
        <w:pStyle w:val="a4"/>
        <w:shd w:val="clear" w:color="auto" w:fill="auto"/>
        <w:spacing w:after="124" w:line="485" w:lineRule="exact"/>
        <w:ind w:left="380" w:firstLine="0"/>
      </w:pPr>
      <w:r>
        <w:rPr>
          <w:rStyle w:val="1"/>
          <w:color w:val="000000"/>
          <w:lang w:eastAsia="en-US"/>
        </w:rPr>
        <w:t>10.Sally ... not like cooking.</w:t>
      </w:r>
    </w:p>
    <w:p w:rsidR="00000000" w:rsidRDefault="00440036">
      <w:pPr>
        <w:pStyle w:val="a4"/>
        <w:shd w:val="clear" w:color="auto" w:fill="auto"/>
        <w:ind w:left="40" w:firstLine="0"/>
        <w:jc w:val="center"/>
      </w:pPr>
      <w:r>
        <w:rPr>
          <w:color w:val="000000"/>
          <w:u w:val="single"/>
          <w:lang w:val="ru-RU"/>
        </w:rPr>
        <w:t>Составьте</w:t>
      </w:r>
      <w:r>
        <w:rPr>
          <w:color w:val="000000"/>
          <w:u w:val="single"/>
          <w:lang w:eastAsia="en-US"/>
        </w:rPr>
        <w:t xml:space="preserve"> </w:t>
      </w:r>
      <w:r>
        <w:rPr>
          <w:color w:val="000000"/>
          <w:u w:val="single"/>
          <w:lang w:val="ru-RU"/>
        </w:rPr>
        <w:t>вопрос из данных слов.</w:t>
      </w:r>
    </w:p>
    <w:p w:rsidR="00000000" w:rsidRDefault="00440036">
      <w:pPr>
        <w:rPr>
          <w:color w:val="auto"/>
          <w:lang w:eastAsia="ru-RU"/>
        </w:rPr>
      </w:pPr>
    </w:p>
    <w:p w:rsidR="00000000" w:rsidRDefault="00440036">
      <w:pPr>
        <w:pStyle w:val="a4"/>
        <w:numPr>
          <w:ilvl w:val="0"/>
          <w:numId w:val="7"/>
        </w:numPr>
        <w:shd w:val="clear" w:color="auto" w:fill="auto"/>
        <w:tabs>
          <w:tab w:val="left" w:pos="727"/>
        </w:tabs>
        <w:spacing w:line="264" w:lineRule="exact"/>
        <w:ind w:left="380" w:firstLine="0"/>
      </w:pPr>
      <w:r>
        <w:rPr>
          <w:rStyle w:val="1"/>
          <w:color w:val="000000"/>
          <w:lang w:eastAsia="en-US"/>
        </w:rPr>
        <w:t>Do, breakfast, does, what,</w:t>
      </w:r>
      <w:r>
        <w:rPr>
          <w:rStyle w:val="1"/>
          <w:color w:val="000000"/>
          <w:lang w:eastAsia="en-US"/>
        </w:rPr>
        <w:t xml:space="preserve"> she, before.</w:t>
      </w:r>
    </w:p>
    <w:p w:rsidR="00000000" w:rsidRDefault="00440036">
      <w:pPr>
        <w:rPr>
          <w:color w:val="auto"/>
          <w:lang w:eastAsia="ru-RU"/>
        </w:rPr>
      </w:pPr>
    </w:p>
    <w:p w:rsidR="00000000" w:rsidRDefault="00440036">
      <w:pPr>
        <w:pStyle w:val="a4"/>
        <w:numPr>
          <w:ilvl w:val="0"/>
          <w:numId w:val="7"/>
        </w:numPr>
        <w:shd w:val="clear" w:color="auto" w:fill="auto"/>
        <w:tabs>
          <w:tab w:val="left" w:pos="727"/>
        </w:tabs>
        <w:spacing w:line="270" w:lineRule="exact"/>
        <w:ind w:left="380" w:firstLine="0"/>
      </w:pPr>
      <w:r>
        <w:rPr>
          <w:rStyle w:val="1"/>
          <w:color w:val="000000"/>
          <w:lang w:eastAsia="en-US"/>
        </w:rPr>
        <w:t xml:space="preserve">For, does, have, </w:t>
      </w:r>
      <w:r>
        <w:rPr>
          <w:strike/>
          <w:color w:val="000000"/>
          <w:lang w:eastAsia="en-US"/>
        </w:rPr>
        <w:t>break</w:t>
      </w:r>
      <w:r>
        <w:rPr>
          <w:strike/>
          <w:color w:val="000000"/>
          <w:lang w:val="ru-RU"/>
        </w:rPr>
        <w:t xml:space="preserve"> </w:t>
      </w:r>
      <w:r>
        <w:rPr>
          <w:strike/>
          <w:color w:val="000000"/>
          <w:lang w:eastAsia="en-US"/>
        </w:rPr>
        <w:t>fa</w:t>
      </w:r>
      <w:r>
        <w:rPr>
          <w:rStyle w:val="1"/>
          <w:color w:val="000000"/>
          <w:lang w:eastAsia="en-US"/>
        </w:rPr>
        <w:t>st, she, what.</w:t>
      </w:r>
    </w:p>
    <w:p w:rsidR="00000000" w:rsidRDefault="00440036">
      <w:pPr>
        <w:rPr>
          <w:color w:val="auto"/>
          <w:lang w:eastAsia="ru-RU"/>
        </w:rPr>
      </w:pPr>
    </w:p>
    <w:p w:rsidR="00000000" w:rsidRDefault="00440036">
      <w:pPr>
        <w:pStyle w:val="a4"/>
        <w:numPr>
          <w:ilvl w:val="0"/>
          <w:numId w:val="7"/>
        </w:numPr>
        <w:shd w:val="clear" w:color="auto" w:fill="auto"/>
        <w:tabs>
          <w:tab w:val="left" w:pos="727"/>
        </w:tabs>
        <w:spacing w:line="490" w:lineRule="exact"/>
        <w:ind w:left="380" w:firstLine="0"/>
      </w:pPr>
      <w:r>
        <w:rPr>
          <w:rStyle w:val="1"/>
          <w:color w:val="000000"/>
          <w:lang w:eastAsia="en-US"/>
        </w:rPr>
        <w:t>To, ho</w:t>
      </w:r>
      <w:r>
        <w:rPr>
          <w:rStyle w:val="21"/>
          <w:color w:val="000000"/>
          <w:lang w:eastAsia="en-US"/>
        </w:rPr>
        <w:t>e,</w:t>
      </w:r>
      <w:r>
        <w:rPr>
          <w:rStyle w:val="1"/>
          <w:color w:val="000000"/>
          <w:lang w:eastAsia="en-US"/>
        </w:rPr>
        <w:t xml:space="preserve"> she, go, does, work.</w:t>
      </w:r>
    </w:p>
    <w:p w:rsidR="00000000" w:rsidRDefault="00440036">
      <w:pPr>
        <w:pStyle w:val="a4"/>
        <w:numPr>
          <w:ilvl w:val="0"/>
          <w:numId w:val="7"/>
        </w:numPr>
        <w:shd w:val="clear" w:color="auto" w:fill="auto"/>
        <w:tabs>
          <w:tab w:val="left" w:pos="727"/>
        </w:tabs>
        <w:spacing w:line="490" w:lineRule="exact"/>
        <w:ind w:left="380" w:firstLine="0"/>
      </w:pPr>
      <w:r>
        <w:rPr>
          <w:rStyle w:val="1"/>
          <w:color w:val="000000"/>
          <w:lang w:eastAsia="en-US"/>
        </w:rPr>
        <w:t>She does, what, evening, do, the, in,</w:t>
      </w:r>
    </w:p>
    <w:p w:rsidR="00000000" w:rsidRDefault="00440036">
      <w:pPr>
        <w:pStyle w:val="a4"/>
        <w:numPr>
          <w:ilvl w:val="0"/>
          <w:numId w:val="7"/>
        </w:numPr>
        <w:shd w:val="clear" w:color="auto" w:fill="auto"/>
        <w:tabs>
          <w:tab w:val="left" w:pos="727"/>
        </w:tabs>
        <w:spacing w:after="476" w:line="490" w:lineRule="exact"/>
        <w:ind w:left="380" w:firstLine="0"/>
      </w:pPr>
      <w:r>
        <w:rPr>
          <w:rStyle w:val="1"/>
          <w:color w:val="000000"/>
          <w:lang w:eastAsia="en-US"/>
        </w:rPr>
        <w:t>Does, when, up,  get, she, time.</w:t>
      </w:r>
    </w:p>
    <w:p w:rsidR="00000000" w:rsidRDefault="00440036">
      <w:pPr>
        <w:rPr>
          <w:color w:val="auto"/>
          <w:lang w:eastAsia="ru-RU"/>
        </w:rPr>
      </w:pPr>
    </w:p>
    <w:p w:rsidR="00000000" w:rsidRDefault="00440036">
      <w:pPr>
        <w:rPr>
          <w:color w:val="auto"/>
          <w:lang w:eastAsia="ru-RU"/>
        </w:rPr>
      </w:pPr>
    </w:p>
    <w:p w:rsidR="00000000" w:rsidRDefault="00440036">
      <w:pPr>
        <w:pStyle w:val="a4"/>
        <w:shd w:val="clear" w:color="auto" w:fill="auto"/>
        <w:spacing w:after="68" w:line="240" w:lineRule="auto"/>
        <w:ind w:left="40" w:firstLine="0"/>
      </w:pPr>
      <w:r>
        <w:rPr>
          <w:rStyle w:val="1"/>
          <w:color w:val="000000"/>
          <w:lang w:val="ru-RU"/>
        </w:rPr>
        <w:t>Поставьте вопросы к выделенным словам.</w:t>
      </w:r>
    </w:p>
    <w:p w:rsidR="00000000" w:rsidRDefault="00440036">
      <w:pPr>
        <w:rPr>
          <w:color w:val="auto"/>
          <w:lang w:eastAsia="ru-RU"/>
        </w:rPr>
      </w:pPr>
    </w:p>
    <w:p w:rsidR="00000000" w:rsidRDefault="00440036">
      <w:pPr>
        <w:pStyle w:val="a4"/>
        <w:numPr>
          <w:ilvl w:val="0"/>
          <w:numId w:val="8"/>
        </w:numPr>
        <w:shd w:val="clear" w:color="auto" w:fill="auto"/>
        <w:tabs>
          <w:tab w:val="left" w:pos="727"/>
        </w:tabs>
        <w:spacing w:line="485" w:lineRule="exact"/>
        <w:ind w:left="380" w:firstLine="0"/>
      </w:pPr>
      <w:r>
        <w:rPr>
          <w:rStyle w:val="1"/>
          <w:color w:val="000000"/>
          <w:lang w:eastAsia="en-US"/>
        </w:rPr>
        <w:t>His sister works on</w:t>
      </w:r>
      <w:r>
        <w:rPr>
          <w:rStyle w:val="1"/>
          <w:color w:val="000000"/>
          <w:lang w:val="ru-RU"/>
        </w:rPr>
        <w:t xml:space="preserve"> </w:t>
      </w:r>
      <w:r>
        <w:rPr>
          <w:rStyle w:val="1"/>
          <w:color w:val="000000"/>
          <w:lang w:eastAsia="en-US"/>
        </w:rPr>
        <w:t>a</w:t>
      </w:r>
      <w:r>
        <w:rPr>
          <w:rStyle w:val="1"/>
          <w:color w:val="000000"/>
          <w:lang w:val="ru-RU"/>
        </w:rPr>
        <w:t xml:space="preserve"> </w:t>
      </w:r>
      <w:r>
        <w:rPr>
          <w:rStyle w:val="1"/>
          <w:color w:val="000000"/>
          <w:lang w:eastAsia="en-US"/>
        </w:rPr>
        <w:t>farm</w:t>
      </w:r>
    </w:p>
    <w:p w:rsidR="00000000" w:rsidRDefault="00440036">
      <w:pPr>
        <w:pStyle w:val="a4"/>
        <w:numPr>
          <w:ilvl w:val="0"/>
          <w:numId w:val="8"/>
        </w:numPr>
        <w:shd w:val="clear" w:color="auto" w:fill="auto"/>
        <w:tabs>
          <w:tab w:val="left" w:pos="727"/>
        </w:tabs>
        <w:spacing w:line="485" w:lineRule="exact"/>
        <w:ind w:left="380" w:firstLine="0"/>
      </w:pPr>
      <w:r>
        <w:rPr>
          <w:rStyle w:val="1"/>
          <w:color w:val="000000"/>
          <w:lang w:eastAsia="en-US"/>
        </w:rPr>
        <w:t>My brother is doctor</w:t>
      </w:r>
    </w:p>
    <w:p w:rsidR="00000000" w:rsidRDefault="00440036">
      <w:pPr>
        <w:pStyle w:val="a4"/>
        <w:numPr>
          <w:ilvl w:val="0"/>
          <w:numId w:val="8"/>
        </w:numPr>
        <w:shd w:val="clear" w:color="auto" w:fill="auto"/>
        <w:tabs>
          <w:tab w:val="left" w:pos="727"/>
        </w:tabs>
        <w:spacing w:line="485" w:lineRule="exact"/>
        <w:ind w:left="380" w:firstLine="0"/>
      </w:pPr>
      <w:r>
        <w:rPr>
          <w:rStyle w:val="1"/>
          <w:color w:val="000000"/>
          <w:lang w:eastAsia="en-US"/>
        </w:rPr>
        <w:t xml:space="preserve">Dan is </w:t>
      </w:r>
      <w:r>
        <w:rPr>
          <w:rStyle w:val="22"/>
          <w:color w:val="000000"/>
          <w:lang w:eastAsia="en-US"/>
        </w:rPr>
        <w:t>watched TV yesterday</w:t>
      </w:r>
    </w:p>
    <w:p w:rsidR="00000000" w:rsidRDefault="00440036">
      <w:pPr>
        <w:pStyle w:val="a4"/>
        <w:numPr>
          <w:ilvl w:val="0"/>
          <w:numId w:val="8"/>
        </w:numPr>
        <w:shd w:val="clear" w:color="auto" w:fill="auto"/>
        <w:tabs>
          <w:tab w:val="left" w:pos="727"/>
        </w:tabs>
        <w:spacing w:after="679" w:line="485" w:lineRule="exact"/>
        <w:ind w:left="380" w:firstLine="0"/>
      </w:pPr>
      <w:r>
        <w:rPr>
          <w:rStyle w:val="22"/>
          <w:color w:val="000000"/>
          <w:lang w:eastAsia="en-US"/>
        </w:rPr>
        <w:t>He c</w:t>
      </w:r>
      <w:r>
        <w:rPr>
          <w:rStyle w:val="1"/>
          <w:color w:val="000000"/>
          <w:lang w:eastAsia="en-US"/>
        </w:rPr>
        <w:t>an ski very well.</w:t>
      </w:r>
    </w:p>
    <w:p w:rsidR="00000000" w:rsidRDefault="00440036">
      <w:pPr>
        <w:pStyle w:val="a4"/>
        <w:shd w:val="clear" w:color="auto" w:fill="auto"/>
        <w:spacing w:line="686" w:lineRule="exact"/>
        <w:ind w:left="40" w:right="260" w:firstLine="0"/>
        <w:jc w:val="left"/>
      </w:pPr>
      <w:r>
        <w:rPr>
          <w:color w:val="000000"/>
          <w:u w:val="single"/>
          <w:lang w:val="ru-RU"/>
        </w:rPr>
        <w:t>Составьте с данными словами 5 предложений (в 3-м л.)</w:t>
      </w:r>
      <w:r>
        <w:rPr>
          <w:rStyle w:val="1"/>
          <w:color w:val="000000"/>
          <w:lang w:val="ru-RU"/>
        </w:rPr>
        <w:t xml:space="preserve"> </w:t>
      </w:r>
      <w:r>
        <w:rPr>
          <w:rStyle w:val="1"/>
          <w:color w:val="000000"/>
          <w:lang w:eastAsia="en-US"/>
        </w:rPr>
        <w:t>Get up, go, school, have, tennis, shelf.</w:t>
      </w:r>
    </w:p>
    <w:p w:rsidR="00000000" w:rsidRDefault="00440036">
      <w:pPr>
        <w:rPr>
          <w:color w:val="auto"/>
          <w:lang w:eastAsia="ru-RU"/>
        </w:rPr>
        <w:sectPr w:rsidR="00000000">
          <w:pgSz w:w="16838" w:h="23810"/>
          <w:pgMar w:top="5584" w:right="6316" w:bottom="4749" w:left="3532" w:header="0" w:footer="3" w:gutter="0"/>
          <w:cols w:space="720"/>
          <w:noEndnote/>
          <w:docGrid w:linePitch="360"/>
        </w:sectPr>
      </w:pPr>
    </w:p>
    <w:p w:rsidR="00000000" w:rsidRDefault="00440036">
      <w:pPr>
        <w:pStyle w:val="a4"/>
        <w:shd w:val="clear" w:color="auto" w:fill="auto"/>
        <w:spacing w:after="37" w:line="270" w:lineRule="exact"/>
        <w:ind w:left="120" w:firstLine="0"/>
        <w:jc w:val="left"/>
      </w:pPr>
      <w:r>
        <w:rPr>
          <w:rStyle w:val="1"/>
          <w:color w:val="000000"/>
          <w:lang w:eastAsia="en-US"/>
        </w:rPr>
        <w:lastRenderedPageBreak/>
        <w:t>It</w:t>
      </w:r>
      <w:r>
        <w:rPr>
          <w:rStyle w:val="1"/>
          <w:color w:val="000000"/>
          <w:lang w:val="ru-RU"/>
        </w:rPr>
        <w:t xml:space="preserve">... </w:t>
      </w:r>
      <w:r>
        <w:rPr>
          <w:rStyle w:val="1"/>
          <w:color w:val="000000"/>
          <w:lang w:eastAsia="en-US"/>
        </w:rPr>
        <w:t>(not rain) now.</w:t>
      </w:r>
    </w:p>
    <w:p w:rsidR="00000000" w:rsidRDefault="00440036">
      <w:pPr>
        <w:pStyle w:val="a4"/>
        <w:shd w:val="clear" w:color="auto" w:fill="auto"/>
        <w:spacing w:line="682" w:lineRule="exact"/>
        <w:ind w:left="120" w:firstLine="0"/>
        <w:jc w:val="left"/>
      </w:pPr>
      <w:r>
        <w:rPr>
          <w:rStyle w:val="1"/>
          <w:color w:val="000000"/>
          <w:lang w:eastAsia="en-US"/>
        </w:rPr>
        <w:t>Ann ... (play) tennis for 2 hours.</w:t>
      </w:r>
    </w:p>
    <w:p w:rsidR="00000000" w:rsidRDefault="00440036">
      <w:pPr>
        <w:pStyle w:val="a4"/>
        <w:shd w:val="clear" w:color="auto" w:fill="auto"/>
        <w:spacing w:line="682" w:lineRule="exact"/>
        <w:ind w:left="120" w:firstLine="0"/>
        <w:jc w:val="left"/>
      </w:pPr>
      <w:r>
        <w:rPr>
          <w:rStyle w:val="1"/>
          <w:color w:val="000000"/>
          <w:lang w:eastAsia="en-US"/>
        </w:rPr>
        <w:lastRenderedPageBreak/>
        <w:t>She ... (do) her homework yet?</w:t>
      </w:r>
    </w:p>
    <w:p w:rsidR="00000000" w:rsidRDefault="00440036">
      <w:pPr>
        <w:pStyle w:val="a4"/>
        <w:shd w:val="clear" w:color="auto" w:fill="auto"/>
        <w:spacing w:line="682" w:lineRule="exact"/>
        <w:ind w:left="120" w:right="5460" w:firstLine="0"/>
        <w:jc w:val="left"/>
      </w:pPr>
      <w:r>
        <w:rPr>
          <w:rStyle w:val="1"/>
          <w:color w:val="000000"/>
          <w:lang w:eastAsia="en-US"/>
        </w:rPr>
        <w:t>It... (shine) at five o’clock yesterday. Jane ... (work) in summer?</w:t>
      </w:r>
    </w:p>
    <w:p w:rsidR="00000000" w:rsidRDefault="00440036">
      <w:pPr>
        <w:pStyle w:val="a4"/>
        <w:shd w:val="clear" w:color="auto" w:fill="auto"/>
        <w:spacing w:after="2369" w:line="682" w:lineRule="exact"/>
        <w:ind w:left="120" w:right="4960" w:firstLine="0"/>
        <w:jc w:val="left"/>
      </w:pPr>
      <w:r>
        <w:rPr>
          <w:rStyle w:val="1"/>
          <w:color w:val="000000"/>
          <w:lang w:eastAsia="en-US"/>
        </w:rPr>
        <w:t>He ... (go) to his grandparents last week? They ... (write) a letter at 7 o’clock.</w:t>
      </w:r>
    </w:p>
    <w:p w:rsidR="00000000" w:rsidRDefault="00440036">
      <w:pPr>
        <w:pStyle w:val="a4"/>
        <w:shd w:val="clear" w:color="auto" w:fill="auto"/>
        <w:spacing w:after="634" w:line="270" w:lineRule="exact"/>
        <w:ind w:left="240" w:firstLine="0"/>
        <w:jc w:val="center"/>
      </w:pPr>
      <w:r>
        <w:rPr>
          <w:color w:val="000000"/>
          <w:u w:val="single"/>
          <w:lang w:eastAsia="en-US"/>
        </w:rPr>
        <w:t>Traveler’s Tale</w:t>
      </w:r>
    </w:p>
    <w:p w:rsidR="00000000" w:rsidRDefault="00440036">
      <w:pPr>
        <w:pStyle w:val="a4"/>
        <w:shd w:val="clear" w:color="auto" w:fill="auto"/>
        <w:spacing w:after="296" w:line="490" w:lineRule="exact"/>
        <w:ind w:left="120" w:right="380" w:firstLine="280"/>
      </w:pPr>
      <w:r>
        <w:rPr>
          <w:rStyle w:val="1"/>
          <w:color w:val="000000"/>
          <w:lang w:eastAsia="en-US"/>
        </w:rPr>
        <w:t>It (happen) many years ago when I (be) in India. I (hunt) there. Once I (spend) the whole day in the jungle. It (get) dark when I (hear) every where. On my right there (be) a river and on my left there (be) a thick forest. Suddenly I (see) two green eyes (</w:t>
      </w:r>
      <w:r>
        <w:rPr>
          <w:rStyle w:val="1"/>
          <w:color w:val="000000"/>
          <w:lang w:eastAsia="en-US"/>
        </w:rPr>
        <w:t>look) at me. The man — eating tiger (be) ready to spring at me. If I started to run the tiger (catch) me easily. I (look) at the river. There (be) a huge crocodile there with open jaws.</w:t>
      </w:r>
    </w:p>
    <w:p w:rsidR="00000000" w:rsidRDefault="00440036">
      <w:pPr>
        <w:pStyle w:val="a4"/>
        <w:shd w:val="clear" w:color="auto" w:fill="auto"/>
        <w:spacing w:after="183" w:line="270" w:lineRule="exact"/>
        <w:ind w:left="240" w:firstLine="0"/>
        <w:jc w:val="center"/>
      </w:pPr>
      <w:r>
        <w:rPr>
          <w:rStyle w:val="1"/>
          <w:color w:val="000000"/>
          <w:lang w:eastAsia="en-US"/>
        </w:rPr>
        <w:t xml:space="preserve">A moment later I (jump) on my feel. The tiger (be) in the jaws of the </w:t>
      </w:r>
      <w:r>
        <w:rPr>
          <w:rStyle w:val="1"/>
          <w:color w:val="000000"/>
          <w:lang w:eastAsia="en-US"/>
        </w:rPr>
        <w:t>crocodile.</w:t>
      </w:r>
    </w:p>
    <w:p w:rsidR="00000000" w:rsidRDefault="00440036">
      <w:pPr>
        <w:pStyle w:val="a4"/>
        <w:shd w:val="clear" w:color="auto" w:fill="auto"/>
        <w:spacing w:line="523" w:lineRule="exact"/>
        <w:ind w:left="120" w:right="380" w:firstLine="280"/>
        <w:sectPr w:rsidR="00000000">
          <w:headerReference w:type="even" r:id="rId22"/>
          <w:headerReference w:type="default" r:id="rId23"/>
          <w:type w:val="continuous"/>
          <w:pgSz w:w="16838" w:h="23810"/>
          <w:pgMar w:top="5827" w:right="3211" w:bottom="4507" w:left="3854" w:header="0" w:footer="3" w:gutter="0"/>
          <w:cols w:space="720"/>
          <w:noEndnote/>
          <w:docGrid w:linePitch="360"/>
        </w:sectPr>
      </w:pPr>
      <w:r>
        <w:rPr>
          <w:rStyle w:val="1"/>
          <w:color w:val="000000"/>
          <w:lang w:eastAsia="en-US"/>
        </w:rPr>
        <w:t>Five years (pass) since that time but I remember every moment of that terrible night.</w:t>
      </w:r>
    </w:p>
    <w:p w:rsidR="00000000" w:rsidRDefault="00440036">
      <w:pPr>
        <w:pStyle w:val="a4"/>
        <w:shd w:val="clear" w:color="auto" w:fill="auto"/>
        <w:spacing w:after="184" w:line="270" w:lineRule="exact"/>
        <w:ind w:left="20" w:firstLine="0"/>
        <w:jc w:val="left"/>
      </w:pPr>
      <w:r>
        <w:rPr>
          <w:rStyle w:val="1"/>
          <w:color w:val="000000"/>
          <w:lang w:val="ru-RU"/>
        </w:rPr>
        <w:lastRenderedPageBreak/>
        <w:t>Вставьте вместо точек пропущенные слова.</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t xml:space="preserve">Sam </w:t>
      </w:r>
      <w:r>
        <w:rPr>
          <w:rStyle w:val="1"/>
          <w:color w:val="000000"/>
          <w:lang w:val="ru-RU"/>
        </w:rPr>
        <w:t xml:space="preserve">... </w:t>
      </w:r>
      <w:r>
        <w:rPr>
          <w:rStyle w:val="1"/>
          <w:color w:val="000000"/>
          <w:lang w:eastAsia="en-US"/>
        </w:rPr>
        <w:t>in London, (live)</w:t>
      </w:r>
    </w:p>
    <w:p w:rsidR="00000000" w:rsidRDefault="00440036">
      <w:pPr>
        <w:pStyle w:val="a4"/>
        <w:numPr>
          <w:ilvl w:val="0"/>
          <w:numId w:val="9"/>
        </w:numPr>
        <w:shd w:val="clear" w:color="auto" w:fill="auto"/>
        <w:spacing w:line="485" w:lineRule="exact"/>
        <w:ind w:left="400" w:firstLine="0"/>
      </w:pPr>
      <w:r>
        <w:rPr>
          <w:rStyle w:val="1"/>
          <w:color w:val="000000"/>
          <w:lang w:eastAsia="en-US"/>
        </w:rPr>
        <w:t xml:space="preserve"> He ... in a secondary school, (work)</w:t>
      </w:r>
    </w:p>
    <w:p w:rsidR="00000000" w:rsidRDefault="00440036">
      <w:pPr>
        <w:pStyle w:val="a4"/>
        <w:numPr>
          <w:ilvl w:val="0"/>
          <w:numId w:val="9"/>
        </w:numPr>
        <w:shd w:val="clear" w:color="auto" w:fill="auto"/>
        <w:spacing w:line="485" w:lineRule="exact"/>
        <w:ind w:left="400" w:firstLine="0"/>
      </w:pPr>
      <w:r>
        <w:rPr>
          <w:rStyle w:val="1"/>
          <w:color w:val="000000"/>
          <w:lang w:eastAsia="en-US"/>
        </w:rPr>
        <w:t xml:space="preserve"> He ... two small children, (hase got)</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lastRenderedPageBreak/>
        <w:t>Jane ... not ... in Britain, (live)</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t>She ... in Italy, (live)</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t>She ... her work at ten o’clock, (start)</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t>She ... not... up early, (get)</w:t>
      </w:r>
    </w:p>
    <w:p w:rsidR="00000000" w:rsidRDefault="00440036">
      <w:pPr>
        <w:pStyle w:val="a4"/>
        <w:numPr>
          <w:ilvl w:val="0"/>
          <w:numId w:val="9"/>
        </w:numPr>
        <w:shd w:val="clear" w:color="auto" w:fill="auto"/>
        <w:tabs>
          <w:tab w:val="left" w:pos="724"/>
        </w:tabs>
        <w:spacing w:line="485" w:lineRule="exact"/>
        <w:ind w:left="400" w:firstLine="0"/>
      </w:pPr>
      <w:r>
        <w:rPr>
          <w:rStyle w:val="1"/>
          <w:color w:val="000000"/>
          <w:lang w:eastAsia="en-US"/>
        </w:rPr>
        <w:t>Henry ... his breakfast at half past seven, (have)</w:t>
      </w:r>
    </w:p>
    <w:p w:rsidR="00000000" w:rsidRDefault="00440036">
      <w:pPr>
        <w:framePr w:h="600" w:hSpace="384" w:wrap="notBeside" w:vAnchor="text" w:hAnchor="text" w:x="385" w:y="1"/>
        <w:jc w:val="center"/>
        <w:rPr>
          <w:color w:val="auto"/>
          <w:sz w:val="2"/>
          <w:szCs w:val="2"/>
          <w:lang w:eastAsia="ru-RU"/>
        </w:rPr>
      </w:pPr>
      <w:r>
        <w:rPr>
          <w:noProof/>
          <w:color w:val="auto"/>
          <w:sz w:val="2"/>
          <w:szCs w:val="2"/>
          <w:lang w:val="ru-RU" w:eastAsia="ru-RU"/>
        </w:rPr>
        <w:drawing>
          <wp:inline distT="0" distB="0" distL="0" distR="0">
            <wp:extent cx="2257425" cy="381000"/>
            <wp:effectExtent l="0" t="0" r="9525" b="0"/>
            <wp:docPr id="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57425" cy="381000"/>
                    </a:xfrm>
                    <a:prstGeom prst="rect">
                      <a:avLst/>
                    </a:prstGeom>
                    <a:noFill/>
                    <a:ln>
                      <a:noFill/>
                    </a:ln>
                  </pic:spPr>
                </pic:pic>
              </a:graphicData>
            </a:graphic>
          </wp:inline>
        </w:drawing>
      </w:r>
    </w:p>
    <w:p w:rsidR="00000000" w:rsidRDefault="00440036">
      <w:pPr>
        <w:pStyle w:val="ab"/>
        <w:framePr w:h="600" w:hSpace="384" w:wrap="notBeside" w:vAnchor="text" w:hAnchor="text" w:x="385" w:y="1"/>
        <w:numPr>
          <w:ilvl w:val="0"/>
          <w:numId w:val="10"/>
        </w:numPr>
        <w:shd w:val="clear" w:color="auto" w:fill="auto"/>
        <w:tabs>
          <w:tab w:val="left" w:pos="394"/>
        </w:tabs>
        <w:spacing w:after="172" w:line="270" w:lineRule="exact"/>
      </w:pPr>
      <w:r>
        <w:rPr>
          <w:rStyle w:val="aa"/>
          <w:color w:val="000000"/>
          <w:lang w:eastAsia="en-US"/>
        </w:rPr>
        <w:t>Eric Cantona ... for Manchester United, (play)</w:t>
      </w:r>
    </w:p>
    <w:p w:rsidR="00000000" w:rsidRDefault="00440036">
      <w:pPr>
        <w:pStyle w:val="ab"/>
        <w:framePr w:h="600" w:hSpace="384" w:wrap="notBeside" w:vAnchor="text" w:hAnchor="text" w:x="385" w:y="1"/>
        <w:numPr>
          <w:ilvl w:val="0"/>
          <w:numId w:val="10"/>
        </w:numPr>
        <w:shd w:val="clear" w:color="auto" w:fill="auto"/>
        <w:tabs>
          <w:tab w:val="left" w:pos="394"/>
        </w:tabs>
        <w:spacing w:after="0" w:line="270" w:lineRule="exact"/>
      </w:pPr>
      <w:r>
        <w:rPr>
          <w:rStyle w:val="aa"/>
          <w:color w:val="000000"/>
          <w:lang w:eastAsia="en-US"/>
        </w:rPr>
        <w:t>He ... not... English well, (speak)</w:t>
      </w:r>
    </w:p>
    <w:p w:rsidR="00000000" w:rsidRDefault="00440036">
      <w:pPr>
        <w:rPr>
          <w:color w:val="auto"/>
          <w:sz w:val="2"/>
          <w:szCs w:val="2"/>
          <w:lang w:eastAsia="ru-RU"/>
        </w:rPr>
      </w:pPr>
    </w:p>
    <w:p w:rsidR="00000000" w:rsidRDefault="00440036">
      <w:pPr>
        <w:pStyle w:val="a4"/>
        <w:shd w:val="clear" w:color="auto" w:fill="auto"/>
        <w:spacing w:before="727" w:line="763" w:lineRule="exact"/>
        <w:ind w:left="20" w:firstLine="0"/>
        <w:jc w:val="left"/>
      </w:pPr>
      <w:r>
        <w:rPr>
          <w:color w:val="000000"/>
          <w:u w:val="single"/>
          <w:lang w:val="ru-RU"/>
        </w:rPr>
        <w:t>Найдите и исправьте ошибки.</w:t>
      </w:r>
    </w:p>
    <w:p w:rsidR="00000000" w:rsidRDefault="00440036">
      <w:pPr>
        <w:pStyle w:val="a4"/>
        <w:numPr>
          <w:ilvl w:val="0"/>
          <w:numId w:val="11"/>
        </w:numPr>
        <w:shd w:val="clear" w:color="auto" w:fill="auto"/>
        <w:tabs>
          <w:tab w:val="left" w:pos="724"/>
        </w:tabs>
        <w:spacing w:line="763" w:lineRule="exact"/>
        <w:ind w:left="400" w:firstLine="0"/>
      </w:pPr>
      <w:r>
        <w:rPr>
          <w:rStyle w:val="1"/>
          <w:color w:val="000000"/>
          <w:lang w:val="ru-RU"/>
        </w:rPr>
        <w:t xml:space="preserve">Не </w:t>
      </w:r>
      <w:r>
        <w:rPr>
          <w:rStyle w:val="1"/>
          <w:color w:val="000000"/>
          <w:lang w:eastAsia="en-US"/>
        </w:rPr>
        <w:t>live in Oxford</w:t>
      </w:r>
    </w:p>
    <w:p w:rsidR="00000000" w:rsidRDefault="00440036">
      <w:pPr>
        <w:pStyle w:val="a4"/>
        <w:numPr>
          <w:ilvl w:val="0"/>
          <w:numId w:val="11"/>
        </w:numPr>
        <w:shd w:val="clear" w:color="auto" w:fill="auto"/>
        <w:tabs>
          <w:tab w:val="left" w:pos="724"/>
        </w:tabs>
        <w:spacing w:line="763" w:lineRule="exact"/>
        <w:ind w:left="400" w:firstLine="0"/>
      </w:pPr>
      <w:r>
        <w:rPr>
          <w:rStyle w:val="1"/>
          <w:color w:val="000000"/>
          <w:lang w:eastAsia="en-US"/>
        </w:rPr>
        <w:t>She sometimes eats in a restaurant.</w:t>
      </w:r>
    </w:p>
    <w:p w:rsidR="00000000" w:rsidRDefault="00440036">
      <w:pPr>
        <w:pStyle w:val="a4"/>
        <w:numPr>
          <w:ilvl w:val="0"/>
          <w:numId w:val="11"/>
        </w:numPr>
        <w:shd w:val="clear" w:color="auto" w:fill="auto"/>
        <w:tabs>
          <w:tab w:val="left" w:pos="724"/>
        </w:tabs>
        <w:spacing w:line="763" w:lineRule="exact"/>
        <w:ind w:left="400" w:firstLine="0"/>
      </w:pPr>
      <w:r>
        <w:rPr>
          <w:rStyle w:val="1"/>
          <w:color w:val="000000"/>
          <w:lang w:eastAsia="en-US"/>
        </w:rPr>
        <w:t>Michael Riley is married not.</w:t>
      </w:r>
    </w:p>
    <w:p w:rsidR="00000000" w:rsidRDefault="00440036">
      <w:pPr>
        <w:pStyle w:val="a4"/>
        <w:numPr>
          <w:ilvl w:val="0"/>
          <w:numId w:val="11"/>
        </w:numPr>
        <w:shd w:val="clear" w:color="auto" w:fill="auto"/>
        <w:tabs>
          <w:tab w:val="left" w:pos="724"/>
        </w:tabs>
        <w:spacing w:line="763" w:lineRule="exact"/>
        <w:ind w:left="400" w:firstLine="0"/>
      </w:pPr>
      <w:r>
        <w:rPr>
          <w:rStyle w:val="1"/>
          <w:color w:val="000000"/>
          <w:lang w:eastAsia="en-US"/>
        </w:rPr>
        <w:t>Rita have a new car.</w:t>
      </w:r>
    </w:p>
    <w:p w:rsidR="00000000" w:rsidRDefault="00440036">
      <w:pPr>
        <w:pStyle w:val="a4"/>
        <w:numPr>
          <w:ilvl w:val="0"/>
          <w:numId w:val="11"/>
        </w:numPr>
        <w:shd w:val="clear" w:color="auto" w:fill="auto"/>
        <w:tabs>
          <w:tab w:val="left" w:pos="724"/>
        </w:tabs>
        <w:spacing w:line="763" w:lineRule="exact"/>
        <w:ind w:left="400" w:firstLine="0"/>
        <w:sectPr w:rsidR="00000000">
          <w:headerReference w:type="even" r:id="rId25"/>
          <w:headerReference w:type="default" r:id="rId26"/>
          <w:type w:val="continuous"/>
          <w:pgSz w:w="16838" w:h="23810"/>
          <w:pgMar w:top="5756" w:right="5714" w:bottom="6174" w:left="4701" w:header="0" w:footer="3" w:gutter="0"/>
          <w:cols w:space="720"/>
          <w:noEndnote/>
          <w:docGrid w:linePitch="360"/>
        </w:sectPr>
      </w:pPr>
      <w:r>
        <w:rPr>
          <w:rStyle w:val="1"/>
          <w:color w:val="000000"/>
          <w:lang w:eastAsia="en-US"/>
        </w:rPr>
        <w:t>On Fridays I to the cinema go.</w:t>
      </w:r>
    </w:p>
    <w:p w:rsidR="00000000" w:rsidRDefault="00440036">
      <w:pPr>
        <w:pStyle w:val="a4"/>
        <w:shd w:val="clear" w:color="auto" w:fill="auto"/>
        <w:spacing w:after="352" w:line="270" w:lineRule="exact"/>
        <w:ind w:left="20" w:firstLine="0"/>
      </w:pPr>
      <w:r>
        <w:rPr>
          <w:color w:val="000000"/>
          <w:u w:val="single"/>
          <w:lang w:val="ru-RU"/>
        </w:rPr>
        <w:lastRenderedPageBreak/>
        <w:t>Образуйте множественное число существительных.</w:t>
      </w:r>
    </w:p>
    <w:p w:rsidR="00000000" w:rsidRDefault="00440036">
      <w:pPr>
        <w:pStyle w:val="a4"/>
        <w:shd w:val="clear" w:color="auto" w:fill="auto"/>
        <w:spacing w:after="1057" w:line="270" w:lineRule="exact"/>
        <w:ind w:left="20" w:firstLine="0"/>
      </w:pPr>
      <w:r>
        <w:rPr>
          <w:rStyle w:val="1"/>
          <w:color w:val="000000"/>
          <w:lang w:eastAsia="en-US"/>
        </w:rPr>
        <w:t>Boy, suit, school, glass, dress, scarf, children, nose, city.</w:t>
      </w:r>
    </w:p>
    <w:p w:rsidR="00000000" w:rsidRDefault="00440036">
      <w:pPr>
        <w:pStyle w:val="a4"/>
        <w:shd w:val="clear" w:color="auto" w:fill="auto"/>
        <w:spacing w:after="175" w:line="270" w:lineRule="exact"/>
        <w:ind w:left="20" w:firstLine="0"/>
      </w:pPr>
      <w:r>
        <w:rPr>
          <w:color w:val="000000"/>
          <w:u w:val="single"/>
          <w:lang w:val="ru-RU"/>
        </w:rPr>
        <w:t>Переведите предложения на английский язык.</w:t>
      </w:r>
    </w:p>
    <w:p w:rsidR="00000000" w:rsidRDefault="00440036">
      <w:pPr>
        <w:pStyle w:val="a4"/>
        <w:shd w:val="clear" w:color="auto" w:fill="auto"/>
        <w:spacing w:after="948" w:line="485" w:lineRule="exact"/>
        <w:ind w:left="20" w:right="740" w:firstLine="380"/>
      </w:pPr>
      <w:r>
        <w:rPr>
          <w:rStyle w:val="1"/>
          <w:color w:val="000000"/>
          <w:lang w:val="ru-RU"/>
        </w:rPr>
        <w:lastRenderedPageBreak/>
        <w:t>Это Том. Его мама про</w:t>
      </w:r>
      <w:r>
        <w:rPr>
          <w:rStyle w:val="1"/>
          <w:color w:val="000000"/>
          <w:lang w:val="ru-RU"/>
        </w:rPr>
        <w:t>давец. Она работает в книжном магазине. Она ходит на работу с понедельника по пятницу. Она не работает в субботу. Она и сейчас не работает. Она дома смотрит телевизор.</w:t>
      </w:r>
    </w:p>
    <w:p w:rsidR="00000000" w:rsidRDefault="00440036">
      <w:pPr>
        <w:pStyle w:val="16"/>
        <w:shd w:val="clear" w:color="auto" w:fill="auto"/>
        <w:tabs>
          <w:tab w:val="right" w:pos="6986"/>
          <w:tab w:val="right" w:pos="9586"/>
        </w:tabs>
        <w:spacing w:before="0"/>
        <w:ind w:left="20"/>
      </w:pPr>
      <w:r>
        <w:fldChar w:fldCharType="begin"/>
      </w:r>
      <w:r>
        <w:instrText xml:space="preserve"> TOC \o "1-5" \h \z </w:instrText>
      </w:r>
      <w:r>
        <w:fldChar w:fldCharType="separate"/>
      </w:r>
      <w:r>
        <w:rPr>
          <w:rStyle w:val="ad"/>
          <w:color w:val="000000"/>
        </w:rPr>
        <w:t>Поставьте вопросы к выделенным словам</w:t>
      </w:r>
      <w:r>
        <w:rPr>
          <w:rStyle w:val="ac"/>
          <w:color w:val="000000"/>
          <w:lang w:val="ru-RU"/>
        </w:rPr>
        <w:t>.</w:t>
      </w:r>
      <w:r>
        <w:rPr>
          <w:rStyle w:val="ac"/>
          <w:color w:val="000000"/>
          <w:lang w:val="ru-RU"/>
        </w:rPr>
        <w:tab/>
      </w:r>
    </w:p>
    <w:p w:rsidR="00000000" w:rsidRDefault="00440036">
      <w:pPr>
        <w:rPr>
          <w:color w:val="auto"/>
          <w:lang w:eastAsia="ru-RU"/>
        </w:rPr>
      </w:pPr>
    </w:p>
    <w:p w:rsidR="00000000" w:rsidRDefault="00440036">
      <w:pPr>
        <w:pStyle w:val="32"/>
        <w:numPr>
          <w:ilvl w:val="0"/>
          <w:numId w:val="12"/>
        </w:numPr>
        <w:shd w:val="clear" w:color="auto" w:fill="auto"/>
        <w:tabs>
          <w:tab w:val="left" w:pos="748"/>
        </w:tabs>
        <w:ind w:left="20"/>
      </w:pPr>
      <w:r>
        <w:rPr>
          <w:rStyle w:val="31"/>
          <w:b/>
          <w:bCs/>
          <w:color w:val="000000"/>
          <w:lang w:eastAsia="en-US"/>
        </w:rPr>
        <w:t>Dan is writing a letter.</w:t>
      </w:r>
    </w:p>
    <w:p w:rsidR="00000000" w:rsidRDefault="00440036">
      <w:pPr>
        <w:pStyle w:val="16"/>
        <w:numPr>
          <w:ilvl w:val="0"/>
          <w:numId w:val="12"/>
        </w:numPr>
        <w:shd w:val="clear" w:color="auto" w:fill="auto"/>
        <w:tabs>
          <w:tab w:val="left" w:pos="748"/>
        </w:tabs>
        <w:spacing w:before="0" w:line="480" w:lineRule="exact"/>
        <w:ind w:left="20" w:firstLine="380"/>
      </w:pPr>
      <w:r>
        <w:rPr>
          <w:rStyle w:val="ac"/>
          <w:color w:val="000000"/>
          <w:lang w:eastAsia="en-US"/>
        </w:rPr>
        <w:t xml:space="preserve">His </w:t>
      </w:r>
      <w:r>
        <w:rPr>
          <w:rStyle w:val="6pt"/>
          <w:color w:val="000000"/>
          <w:lang w:eastAsia="en-US"/>
        </w:rPr>
        <w:t>friend lives in Dover.</w:t>
      </w:r>
    </w:p>
    <w:p w:rsidR="00000000" w:rsidRDefault="00440036">
      <w:pPr>
        <w:pStyle w:val="16"/>
        <w:numPr>
          <w:ilvl w:val="0"/>
          <w:numId w:val="12"/>
        </w:numPr>
        <w:shd w:val="clear" w:color="auto" w:fill="auto"/>
        <w:tabs>
          <w:tab w:val="left" w:pos="748"/>
          <w:tab w:val="right" w:pos="9264"/>
        </w:tabs>
        <w:spacing w:before="0" w:line="480" w:lineRule="exact"/>
        <w:ind w:left="20" w:firstLine="380"/>
      </w:pPr>
      <w:r>
        <w:rPr>
          <w:rStyle w:val="ac"/>
          <w:color w:val="000000"/>
          <w:lang w:eastAsia="en-US"/>
        </w:rPr>
        <w:t xml:space="preserve">The  </w:t>
      </w:r>
      <w:r>
        <w:rPr>
          <w:rStyle w:val="27"/>
          <w:color w:val="000000"/>
          <w:lang w:eastAsia="en-US"/>
        </w:rPr>
        <w:t>blue bo</w:t>
      </w:r>
      <w:r>
        <w:rPr>
          <w:rStyle w:val="ac"/>
          <w:color w:val="000000"/>
          <w:lang w:eastAsia="en-US"/>
        </w:rPr>
        <w:t>ok is o</w:t>
      </w:r>
      <w:r>
        <w:rPr>
          <w:rStyle w:val="27"/>
          <w:color w:val="000000"/>
          <w:lang w:eastAsia="en-US"/>
        </w:rPr>
        <w:t xml:space="preserve">n </w:t>
      </w:r>
      <w:r>
        <w:rPr>
          <w:rStyle w:val="ae"/>
          <w:color w:val="000000"/>
          <w:lang w:eastAsia="en-US"/>
        </w:rPr>
        <w:t>the</w:t>
      </w:r>
      <w:r>
        <w:rPr>
          <w:rStyle w:val="17"/>
          <w:color w:val="000000"/>
          <w:lang w:eastAsia="en-US"/>
        </w:rPr>
        <w:t xml:space="preserve"> table.</w:t>
      </w:r>
      <w:r>
        <w:rPr>
          <w:rStyle w:val="17"/>
          <w:color w:val="000000"/>
          <w:lang w:eastAsia="en-US"/>
        </w:rPr>
        <w:tab/>
        <w:t>-</w:t>
      </w:r>
    </w:p>
    <w:p w:rsidR="00000000" w:rsidRDefault="00440036">
      <w:pPr>
        <w:rPr>
          <w:color w:val="auto"/>
          <w:lang w:eastAsia="ru-RU"/>
        </w:rPr>
      </w:pPr>
    </w:p>
    <w:p w:rsidR="00000000" w:rsidRDefault="00440036">
      <w:pPr>
        <w:rPr>
          <w:color w:val="auto"/>
          <w:lang w:eastAsia="ru-RU"/>
        </w:rPr>
      </w:pPr>
    </w:p>
    <w:p w:rsidR="00000000" w:rsidRDefault="00440036">
      <w:pPr>
        <w:pStyle w:val="16"/>
        <w:shd w:val="clear" w:color="auto" w:fill="auto"/>
        <w:tabs>
          <w:tab w:val="center" w:pos="6505"/>
        </w:tabs>
        <w:spacing w:before="0" w:line="270" w:lineRule="exact"/>
        <w:ind w:left="20"/>
      </w:pPr>
      <w:r>
        <w:rPr>
          <w:rStyle w:val="ad"/>
          <w:color w:val="000000"/>
        </w:rPr>
        <w:t>Сделайте предложения отрицательными</w:t>
      </w:r>
      <w:r>
        <w:rPr>
          <w:rStyle w:val="ac"/>
          <w:color w:val="000000"/>
          <w:lang w:val="ru-RU"/>
        </w:rPr>
        <w:t>.</w:t>
      </w:r>
    </w:p>
    <w:p w:rsidR="00000000" w:rsidRDefault="00440036">
      <w:pPr>
        <w:rPr>
          <w:color w:val="auto"/>
          <w:lang w:eastAsia="ru-RU"/>
        </w:rPr>
      </w:pPr>
    </w:p>
    <w:p w:rsidR="00000000" w:rsidRDefault="00440036">
      <w:pPr>
        <w:pStyle w:val="16"/>
        <w:numPr>
          <w:ilvl w:val="0"/>
          <w:numId w:val="13"/>
        </w:numPr>
        <w:shd w:val="clear" w:color="auto" w:fill="auto"/>
        <w:tabs>
          <w:tab w:val="center" w:pos="6505"/>
          <w:tab w:val="right" w:pos="8757"/>
        </w:tabs>
        <w:spacing w:before="0" w:line="485" w:lineRule="exact"/>
        <w:ind w:left="20" w:firstLine="380"/>
      </w:pPr>
      <w:r>
        <w:rPr>
          <w:rStyle w:val="ac"/>
          <w:color w:val="000000"/>
          <w:lang w:eastAsia="en-US"/>
        </w:rPr>
        <w:t xml:space="preserve"> I have got a new flat.</w:t>
      </w:r>
      <w:r>
        <w:rPr>
          <w:rStyle w:val="ac"/>
          <w:color w:val="000000"/>
          <w:lang w:eastAsia="en-US"/>
        </w:rPr>
        <w:tab/>
      </w:r>
    </w:p>
    <w:p w:rsidR="00000000" w:rsidRDefault="00440036">
      <w:pPr>
        <w:pStyle w:val="a4"/>
        <w:numPr>
          <w:ilvl w:val="0"/>
          <w:numId w:val="13"/>
        </w:numPr>
        <w:shd w:val="clear" w:color="auto" w:fill="auto"/>
        <w:tabs>
          <w:tab w:val="left" w:pos="748"/>
        </w:tabs>
        <w:spacing w:line="485" w:lineRule="exact"/>
        <w:ind w:left="20" w:firstLine="380"/>
      </w:pPr>
      <w:r>
        <w:fldChar w:fldCharType="end"/>
      </w:r>
      <w:r>
        <w:rPr>
          <w:rStyle w:val="1"/>
          <w:color w:val="000000"/>
          <w:lang w:eastAsia="en-US"/>
        </w:rPr>
        <w:t>He goes to school every day.</w:t>
      </w:r>
    </w:p>
    <w:p w:rsidR="00000000" w:rsidRDefault="00440036">
      <w:pPr>
        <w:pStyle w:val="a4"/>
        <w:numPr>
          <w:ilvl w:val="0"/>
          <w:numId w:val="13"/>
        </w:numPr>
        <w:shd w:val="clear" w:color="auto" w:fill="auto"/>
        <w:tabs>
          <w:tab w:val="left" w:pos="748"/>
        </w:tabs>
        <w:spacing w:line="485" w:lineRule="exact"/>
        <w:ind w:left="20" w:firstLine="380"/>
      </w:pPr>
      <w:r>
        <w:rPr>
          <w:rStyle w:val="1"/>
          <w:color w:val="000000"/>
          <w:lang w:eastAsia="en-US"/>
        </w:rPr>
        <w:t>He can ride a horse.</w:t>
      </w:r>
    </w:p>
    <w:p w:rsidR="00000000" w:rsidRDefault="00440036">
      <w:pPr>
        <w:pStyle w:val="a4"/>
        <w:numPr>
          <w:ilvl w:val="0"/>
          <w:numId w:val="13"/>
        </w:numPr>
        <w:shd w:val="clear" w:color="auto" w:fill="auto"/>
        <w:tabs>
          <w:tab w:val="left" w:pos="748"/>
        </w:tabs>
        <w:spacing w:line="485" w:lineRule="exact"/>
        <w:ind w:left="20" w:firstLine="380"/>
      </w:pPr>
      <w:r>
        <w:rPr>
          <w:rStyle w:val="1"/>
          <w:color w:val="000000"/>
          <w:lang w:eastAsia="en-US"/>
        </w:rPr>
        <w:t>Mike is sitting on the sofa.</w:t>
      </w:r>
    </w:p>
    <w:p w:rsidR="00000000" w:rsidRDefault="00440036">
      <w:pPr>
        <w:rPr>
          <w:color w:val="auto"/>
          <w:lang w:eastAsia="ru-RU"/>
        </w:rPr>
      </w:pPr>
    </w:p>
    <w:p w:rsidR="00000000" w:rsidRDefault="00440036">
      <w:pPr>
        <w:rPr>
          <w:color w:val="auto"/>
          <w:lang w:eastAsia="ru-RU"/>
        </w:rPr>
      </w:pPr>
    </w:p>
    <w:p w:rsidR="00000000" w:rsidRDefault="00440036">
      <w:pPr>
        <w:pStyle w:val="a4"/>
        <w:shd w:val="clear" w:color="auto" w:fill="auto"/>
        <w:spacing w:after="131" w:line="270" w:lineRule="exact"/>
        <w:ind w:left="3000" w:firstLine="0"/>
        <w:jc w:val="left"/>
      </w:pPr>
      <w:r>
        <w:rPr>
          <w:color w:val="000000"/>
          <w:u w:val="single"/>
          <w:lang w:eastAsia="en-US"/>
        </w:rPr>
        <w:t>Close the verbs from the box.</w:t>
      </w:r>
    </w:p>
    <w:p w:rsidR="00000000" w:rsidRDefault="00440036">
      <w:pPr>
        <w:rPr>
          <w:color w:val="auto"/>
          <w:lang w:eastAsia="ru-RU"/>
        </w:rPr>
      </w:pPr>
    </w:p>
    <w:p w:rsidR="00000000" w:rsidRDefault="00440036">
      <w:pPr>
        <w:pStyle w:val="a4"/>
        <w:shd w:val="clear" w:color="auto" w:fill="auto"/>
        <w:spacing w:after="1031" w:line="270" w:lineRule="exact"/>
        <w:ind w:left="400" w:firstLine="0"/>
        <w:jc w:val="center"/>
      </w:pPr>
      <w:r>
        <w:rPr>
          <w:rStyle w:val="1"/>
          <w:color w:val="000000"/>
          <w:lang w:eastAsia="en-US"/>
        </w:rPr>
        <w:t>Ernst Hemingway</w:t>
      </w:r>
    </w:p>
    <w:p w:rsidR="00000000" w:rsidRDefault="00440036">
      <w:pPr>
        <w:pStyle w:val="a4"/>
        <w:shd w:val="clear" w:color="auto" w:fill="auto"/>
        <w:spacing w:after="27" w:line="270" w:lineRule="exact"/>
        <w:ind w:left="40" w:firstLine="0"/>
        <w:jc w:val="left"/>
      </w:pPr>
      <w:r>
        <w:rPr>
          <w:rStyle w:val="1"/>
          <w:color w:val="000000"/>
          <w:lang w:eastAsia="en-US"/>
        </w:rPr>
        <w:t>Ernest Hemingway was (...) in 1899.</w:t>
      </w:r>
    </w:p>
    <w:p w:rsidR="00000000" w:rsidRDefault="00440036">
      <w:pPr>
        <w:pStyle w:val="a4"/>
        <w:shd w:val="clear" w:color="auto" w:fill="auto"/>
        <w:spacing w:line="682" w:lineRule="exact"/>
        <w:ind w:left="40" w:firstLine="0"/>
        <w:jc w:val="left"/>
      </w:pPr>
      <w:r>
        <w:rPr>
          <w:rStyle w:val="1"/>
          <w:color w:val="000000"/>
          <w:lang w:eastAsia="en-US"/>
        </w:rPr>
        <w:t>His father was a (...).</w:t>
      </w:r>
    </w:p>
    <w:p w:rsidR="00000000" w:rsidRDefault="00440036">
      <w:pPr>
        <w:pStyle w:val="a4"/>
        <w:shd w:val="clear" w:color="auto" w:fill="auto"/>
        <w:spacing w:line="682" w:lineRule="exact"/>
        <w:ind w:left="40" w:firstLine="0"/>
        <w:jc w:val="left"/>
      </w:pPr>
      <w:r>
        <w:rPr>
          <w:rStyle w:val="1"/>
          <w:color w:val="000000"/>
          <w:lang w:eastAsia="en-US"/>
        </w:rPr>
        <w:t>The family had (...) children.</w:t>
      </w:r>
    </w:p>
    <w:p w:rsidR="00000000" w:rsidRDefault="00440036">
      <w:pPr>
        <w:pStyle w:val="a4"/>
        <w:shd w:val="clear" w:color="auto" w:fill="auto"/>
        <w:spacing w:line="682" w:lineRule="exact"/>
        <w:ind w:left="40" w:firstLine="0"/>
        <w:jc w:val="left"/>
      </w:pPr>
      <w:r>
        <w:rPr>
          <w:rStyle w:val="1"/>
          <w:color w:val="000000"/>
          <w:lang w:eastAsia="en-US"/>
        </w:rPr>
        <w:t>Their home was in Chicago (...).</w:t>
      </w:r>
    </w:p>
    <w:p w:rsidR="00000000" w:rsidRDefault="00440036">
      <w:pPr>
        <w:pStyle w:val="a4"/>
        <w:shd w:val="clear" w:color="auto" w:fill="auto"/>
        <w:spacing w:after="366" w:line="270" w:lineRule="exact"/>
        <w:ind w:left="40" w:firstLine="0"/>
        <w:jc w:val="left"/>
      </w:pPr>
      <w:r>
        <w:rPr>
          <w:rStyle w:val="1"/>
          <w:color w:val="000000"/>
          <w:lang w:eastAsia="en-US"/>
        </w:rPr>
        <w:t>In 1917 Hemingway (...) the «City Star» as a reporter.</w:t>
      </w:r>
    </w:p>
    <w:p w:rsidR="00000000" w:rsidRDefault="00440036">
      <w:pPr>
        <w:pStyle w:val="a4"/>
        <w:shd w:val="clear" w:color="auto" w:fill="auto"/>
        <w:spacing w:after="798" w:line="270" w:lineRule="exact"/>
        <w:ind w:left="40" w:firstLine="0"/>
        <w:jc w:val="left"/>
      </w:pPr>
      <w:r>
        <w:rPr>
          <w:rStyle w:val="1"/>
          <w:color w:val="000000"/>
          <w:lang w:eastAsia="en-US"/>
        </w:rPr>
        <w:t>Then he was an (...) driver</w:t>
      </w:r>
      <w:r>
        <w:rPr>
          <w:rStyle w:val="1"/>
          <w:color w:val="000000"/>
          <w:lang w:eastAsia="en-US"/>
        </w:rPr>
        <w:t xml:space="preserve"> in Italy.</w:t>
      </w:r>
    </w:p>
    <w:p w:rsidR="00000000" w:rsidRDefault="00440036">
      <w:pPr>
        <w:pStyle w:val="a4"/>
        <w:shd w:val="clear" w:color="auto" w:fill="auto"/>
        <w:spacing w:line="682" w:lineRule="exact"/>
        <w:ind w:left="40" w:firstLine="0"/>
        <w:jc w:val="left"/>
      </w:pPr>
      <w:r>
        <w:rPr>
          <w:rStyle w:val="1"/>
          <w:color w:val="000000"/>
          <w:lang w:eastAsia="en-US"/>
        </w:rPr>
        <w:t>He (...) to America.</w:t>
      </w:r>
    </w:p>
    <w:p w:rsidR="00000000" w:rsidRDefault="00440036">
      <w:pPr>
        <w:pStyle w:val="a4"/>
        <w:shd w:val="clear" w:color="auto" w:fill="auto"/>
        <w:spacing w:line="682" w:lineRule="exact"/>
        <w:ind w:left="40" w:firstLine="0"/>
        <w:jc w:val="left"/>
      </w:pPr>
      <w:r>
        <w:rPr>
          <w:rStyle w:val="1"/>
          <w:color w:val="000000"/>
          <w:lang w:eastAsia="en-US"/>
        </w:rPr>
        <w:lastRenderedPageBreak/>
        <w:t>Later he (...) himself to fiction.</w:t>
      </w:r>
    </w:p>
    <w:p w:rsidR="00000000" w:rsidRDefault="00440036">
      <w:pPr>
        <w:pStyle w:val="a4"/>
        <w:shd w:val="clear" w:color="auto" w:fill="auto"/>
        <w:spacing w:line="682" w:lineRule="exact"/>
        <w:ind w:left="40" w:firstLine="0"/>
        <w:jc w:val="left"/>
      </w:pPr>
      <w:r>
        <w:rPr>
          <w:rStyle w:val="1"/>
          <w:color w:val="000000"/>
          <w:lang w:eastAsia="en-US"/>
        </w:rPr>
        <w:t>His books are «Fiesta», «Farewell to Arms».</w:t>
      </w:r>
    </w:p>
    <w:p w:rsidR="00000000" w:rsidRDefault="00440036">
      <w:pPr>
        <w:pStyle w:val="a4"/>
        <w:shd w:val="clear" w:color="auto" w:fill="auto"/>
        <w:spacing w:after="600" w:line="682" w:lineRule="exact"/>
        <w:ind w:left="40" w:firstLine="0"/>
        <w:jc w:val="left"/>
      </w:pPr>
      <w:r>
        <w:rPr>
          <w:rStyle w:val="1"/>
          <w:color w:val="000000"/>
          <w:lang w:eastAsia="en-US"/>
        </w:rPr>
        <w:t>He was (...) with hunting.</w:t>
      </w:r>
    </w:p>
    <w:p w:rsidR="00000000" w:rsidRDefault="00440036">
      <w:pPr>
        <w:pStyle w:val="a4"/>
        <w:shd w:val="clear" w:color="auto" w:fill="auto"/>
        <w:spacing w:line="682" w:lineRule="exact"/>
        <w:ind w:left="40" w:firstLine="0"/>
        <w:jc w:val="left"/>
      </w:pPr>
      <w:r>
        <w:rPr>
          <w:rStyle w:val="1"/>
          <w:color w:val="000000"/>
          <w:lang w:eastAsia="en-US"/>
        </w:rPr>
        <w:t>Hemingway (...) Spain during the Civil War.</w:t>
      </w:r>
    </w:p>
    <w:p w:rsidR="00000000" w:rsidRDefault="00440036">
      <w:pPr>
        <w:pStyle w:val="a4"/>
        <w:shd w:val="clear" w:color="auto" w:fill="auto"/>
        <w:spacing w:line="682" w:lineRule="exact"/>
        <w:ind w:left="40" w:firstLine="0"/>
        <w:jc w:val="left"/>
      </w:pPr>
      <w:r>
        <w:rPr>
          <w:rStyle w:val="1"/>
          <w:color w:val="000000"/>
          <w:lang w:eastAsia="en-US"/>
        </w:rPr>
        <w:t>He the events there in his bestseller ( ... ) «For Whom the Bell Tolls».</w:t>
      </w:r>
    </w:p>
    <w:p w:rsidR="00000000" w:rsidRDefault="00440036">
      <w:pPr>
        <w:pStyle w:val="a4"/>
        <w:shd w:val="clear" w:color="auto" w:fill="auto"/>
        <w:spacing w:line="682" w:lineRule="exact"/>
        <w:ind w:left="40" w:firstLine="0"/>
        <w:jc w:val="left"/>
      </w:pPr>
      <w:r>
        <w:rPr>
          <w:rStyle w:val="1"/>
          <w:color w:val="000000"/>
          <w:lang w:eastAsia="en-US"/>
        </w:rPr>
        <w:t>H</w:t>
      </w:r>
      <w:r>
        <w:rPr>
          <w:rStyle w:val="1"/>
          <w:color w:val="000000"/>
          <w:lang w:eastAsia="en-US"/>
        </w:rPr>
        <w:t>e a direct and simple style of writing (...).</w:t>
      </w:r>
    </w:p>
    <w:p w:rsidR="00000000" w:rsidRDefault="00440036">
      <w:pPr>
        <w:pStyle w:val="a4"/>
        <w:shd w:val="clear" w:color="auto" w:fill="auto"/>
        <w:spacing w:after="758" w:line="682" w:lineRule="exact"/>
        <w:ind w:left="40" w:firstLine="0"/>
        <w:jc w:val="left"/>
      </w:pPr>
      <w:r>
        <w:rPr>
          <w:rStyle w:val="1"/>
          <w:color w:val="000000"/>
          <w:lang w:eastAsia="en-US"/>
        </w:rPr>
        <w:t>In 1954 he was (...) the Nobel Prize for the book «The old Man and the Sea».</w:t>
      </w:r>
    </w:p>
    <w:p w:rsidR="00000000" w:rsidRDefault="00440036">
      <w:pPr>
        <w:pStyle w:val="a4"/>
        <w:pBdr>
          <w:top w:val="single" w:sz="4" w:space="1" w:color="auto"/>
          <w:left w:val="single" w:sz="4" w:space="4" w:color="auto"/>
          <w:bottom w:val="single" w:sz="4" w:space="1" w:color="auto"/>
          <w:right w:val="single" w:sz="4" w:space="4" w:color="auto"/>
        </w:pBdr>
        <w:shd w:val="clear" w:color="auto" w:fill="auto"/>
        <w:tabs>
          <w:tab w:val="left" w:pos="4768"/>
        </w:tabs>
        <w:spacing w:line="485" w:lineRule="exact"/>
        <w:ind w:left="40" w:right="440" w:firstLine="0"/>
        <w:jc w:val="left"/>
        <w:sectPr w:rsidR="00000000">
          <w:type w:val="continuous"/>
          <w:pgSz w:w="16838" w:h="23810"/>
          <w:pgMar w:top="4405" w:right="3199" w:bottom="4151" w:left="3199" w:header="0" w:footer="3" w:gutter="269"/>
          <w:cols w:space="720"/>
          <w:noEndnote/>
          <w:rtlGutter/>
          <w:docGrid w:linePitch="360"/>
        </w:sectPr>
      </w:pPr>
      <w:r>
        <w:rPr>
          <w:rStyle w:val="1"/>
          <w:color w:val="000000"/>
          <w:lang w:eastAsia="en-US"/>
        </w:rPr>
        <w:t>six, doctor, returned, ambulance devoted, visited, suburb, involved, born, had, wrote) r</w:t>
      </w:r>
      <w:r>
        <w:rPr>
          <w:color w:val="000000"/>
          <w:u w:val="single"/>
          <w:lang w:eastAsia="en-US"/>
        </w:rPr>
        <w:t>eflecte</w:t>
      </w:r>
      <w:r>
        <w:rPr>
          <w:rStyle w:val="1"/>
          <w:color w:val="000000"/>
          <w:lang w:eastAsia="en-US"/>
        </w:rPr>
        <w:t>d, awarded.</w:t>
      </w:r>
    </w:p>
    <w:p w:rsidR="00000000" w:rsidRDefault="00440036">
      <w:pPr>
        <w:pStyle w:val="a4"/>
        <w:shd w:val="clear" w:color="auto" w:fill="auto"/>
        <w:spacing w:after="999" w:line="403" w:lineRule="exact"/>
        <w:ind w:left="1820" w:right="460" w:firstLine="0"/>
        <w:jc w:val="left"/>
      </w:pPr>
      <w:r>
        <w:rPr>
          <w:rStyle w:val="1"/>
          <w:color w:val="000000"/>
          <w:lang w:eastAsia="en-US"/>
        </w:rPr>
        <w:lastRenderedPageBreak/>
        <w:t>items. By 1970 TV news completely 9) ... the cinema. The Frenchman was 10) ... in TV.</w:t>
      </w:r>
    </w:p>
    <w:tbl>
      <w:tblPr>
        <w:tblW w:w="0" w:type="auto"/>
        <w:jc w:val="center"/>
        <w:tblLayout w:type="fixed"/>
        <w:tblCellMar>
          <w:left w:w="0" w:type="dxa"/>
          <w:right w:w="0" w:type="dxa"/>
        </w:tblCellMar>
        <w:tblLook w:val="0000" w:firstRow="0" w:lastRow="0" w:firstColumn="0" w:lastColumn="0" w:noHBand="0" w:noVBand="0"/>
      </w:tblPr>
      <w:tblGrid>
        <w:gridCol w:w="466"/>
        <w:gridCol w:w="1858"/>
        <w:gridCol w:w="1757"/>
      </w:tblGrid>
      <w:tr w:rsidR="00000000">
        <w:tblPrEx>
          <w:tblCellMar>
            <w:top w:w="0" w:type="dxa"/>
            <w:left w:w="0" w:type="dxa"/>
            <w:bottom w:w="0" w:type="dxa"/>
            <w:right w:w="0" w:type="dxa"/>
          </w:tblCellMar>
        </w:tblPrEx>
        <w:trPr>
          <w:trHeight w:hRule="exact" w:val="398"/>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1.</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created</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firstLine="0"/>
              <w:jc w:val="center"/>
            </w:pPr>
            <w:r>
              <w:rPr>
                <w:color w:val="000000"/>
                <w:lang w:eastAsia="en-US"/>
              </w:rPr>
              <w:t>made</w:t>
            </w:r>
          </w:p>
        </w:tc>
      </w:tr>
      <w:tr w:rsidR="00000000">
        <w:tblPrEx>
          <w:tblCellMar>
            <w:top w:w="0" w:type="dxa"/>
            <w:left w:w="0" w:type="dxa"/>
            <w:bottom w:w="0" w:type="dxa"/>
            <w:right w:w="0" w:type="dxa"/>
          </w:tblCellMar>
        </w:tblPrEx>
        <w:trPr>
          <w:trHeight w:hRule="exact" w:val="480"/>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2.</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world</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firstLine="0"/>
              <w:jc w:val="center"/>
            </w:pPr>
            <w:r>
              <w:rPr>
                <w:color w:val="000000"/>
                <w:lang w:eastAsia="en-US"/>
              </w:rPr>
              <w:t>life</w:t>
            </w:r>
          </w:p>
        </w:tc>
      </w:tr>
      <w:tr w:rsidR="00000000">
        <w:tblPrEx>
          <w:tblCellMar>
            <w:top w:w="0" w:type="dxa"/>
            <w:left w:w="0" w:type="dxa"/>
            <w:bottom w:w="0" w:type="dxa"/>
            <w:right w:w="0" w:type="dxa"/>
          </w:tblCellMar>
        </w:tblPrEx>
        <w:trPr>
          <w:trHeight w:hRule="exact" w:val="494"/>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3.</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date</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firstLine="0"/>
              <w:jc w:val="center"/>
            </w:pPr>
            <w:r>
              <w:rPr>
                <w:color w:val="000000"/>
                <w:lang w:eastAsia="en-US"/>
              </w:rPr>
              <w:t>time</w:t>
            </w:r>
          </w:p>
        </w:tc>
      </w:tr>
      <w:tr w:rsidR="00000000">
        <w:tblPrEx>
          <w:tblCellMar>
            <w:top w:w="0" w:type="dxa"/>
            <w:left w:w="0" w:type="dxa"/>
            <w:bottom w:w="0" w:type="dxa"/>
            <w:right w:w="0" w:type="dxa"/>
          </w:tblCellMar>
        </w:tblPrEx>
        <w:trPr>
          <w:trHeight w:hRule="exact" w:val="490"/>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4.</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burst out</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100" w:firstLine="0"/>
              <w:jc w:val="right"/>
            </w:pPr>
            <w:r>
              <w:rPr>
                <w:color w:val="000000"/>
                <w:lang w:eastAsia="en-US"/>
              </w:rPr>
              <w:t>broke out</w:t>
            </w:r>
          </w:p>
        </w:tc>
      </w:tr>
      <w:tr w:rsidR="00000000">
        <w:tblPrEx>
          <w:tblCellMar>
            <w:top w:w="0" w:type="dxa"/>
            <w:left w:w="0" w:type="dxa"/>
            <w:bottom w:w="0" w:type="dxa"/>
            <w:right w:w="0" w:type="dxa"/>
          </w:tblCellMar>
        </w:tblPrEx>
        <w:trPr>
          <w:trHeight w:hRule="exact" w:val="504"/>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5.</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shown</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100" w:firstLine="0"/>
              <w:jc w:val="right"/>
            </w:pPr>
            <w:r>
              <w:rPr>
                <w:color w:val="000000"/>
                <w:lang w:eastAsia="en-US"/>
              </w:rPr>
              <w:t>displayed</w:t>
            </w:r>
          </w:p>
        </w:tc>
      </w:tr>
      <w:tr w:rsidR="00000000">
        <w:tblPrEx>
          <w:tblCellMar>
            <w:top w:w="0" w:type="dxa"/>
            <w:left w:w="0" w:type="dxa"/>
            <w:bottom w:w="0" w:type="dxa"/>
            <w:right w:w="0" w:type="dxa"/>
          </w:tblCellMar>
        </w:tblPrEx>
        <w:trPr>
          <w:trHeight w:hRule="exact" w:val="475"/>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6.</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shortened</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100" w:firstLine="0"/>
              <w:jc w:val="right"/>
            </w:pPr>
            <w:r>
              <w:rPr>
                <w:color w:val="000000"/>
                <w:lang w:eastAsia="en-US"/>
              </w:rPr>
              <w:t>descended</w:t>
            </w:r>
          </w:p>
        </w:tc>
      </w:tr>
      <w:tr w:rsidR="00000000">
        <w:tblPrEx>
          <w:tblCellMar>
            <w:top w:w="0" w:type="dxa"/>
            <w:left w:w="0" w:type="dxa"/>
            <w:bottom w:w="0" w:type="dxa"/>
            <w:right w:w="0" w:type="dxa"/>
          </w:tblCellMar>
        </w:tblPrEx>
        <w:trPr>
          <w:trHeight w:hRule="exact" w:val="490"/>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7.</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quantity</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firstLine="0"/>
              <w:jc w:val="center"/>
            </w:pPr>
            <w:r>
              <w:rPr>
                <w:color w:val="000000"/>
                <w:lang w:eastAsia="en-US"/>
              </w:rPr>
              <w:t>quality</w:t>
            </w:r>
          </w:p>
        </w:tc>
      </w:tr>
      <w:tr w:rsidR="00000000">
        <w:tblPrEx>
          <w:tblCellMar>
            <w:top w:w="0" w:type="dxa"/>
            <w:left w:w="0" w:type="dxa"/>
            <w:bottom w:w="0" w:type="dxa"/>
            <w:right w:w="0" w:type="dxa"/>
          </w:tblCellMar>
        </w:tblPrEx>
        <w:trPr>
          <w:trHeight w:hRule="exact" w:val="466"/>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8.</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had</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100" w:firstLine="0"/>
              <w:jc w:val="right"/>
            </w:pPr>
            <w:r>
              <w:rPr>
                <w:color w:val="000000"/>
                <w:lang w:eastAsia="en-US"/>
              </w:rPr>
              <w:t>consisted</w:t>
            </w:r>
          </w:p>
        </w:tc>
      </w:tr>
      <w:tr w:rsidR="00000000">
        <w:tblPrEx>
          <w:tblCellMar>
            <w:top w:w="0" w:type="dxa"/>
            <w:left w:w="0" w:type="dxa"/>
            <w:bottom w:w="0" w:type="dxa"/>
            <w:right w:w="0" w:type="dxa"/>
          </w:tblCellMar>
        </w:tblPrEx>
        <w:trPr>
          <w:trHeight w:hRule="exact" w:val="509"/>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80" w:firstLine="0"/>
              <w:jc w:val="left"/>
            </w:pPr>
            <w:r>
              <w:rPr>
                <w:color w:val="000000"/>
                <w:lang w:eastAsia="en-US"/>
              </w:rPr>
              <w:t>9.</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turned into</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100" w:firstLine="0"/>
              <w:jc w:val="right"/>
            </w:pPr>
            <w:r>
              <w:rPr>
                <w:color w:val="000000"/>
                <w:lang w:eastAsia="en-US"/>
              </w:rPr>
              <w:t>caught on</w:t>
            </w:r>
          </w:p>
        </w:tc>
      </w:tr>
      <w:tr w:rsidR="00000000">
        <w:tblPrEx>
          <w:tblCellMar>
            <w:top w:w="0" w:type="dxa"/>
            <w:left w:w="0" w:type="dxa"/>
            <w:bottom w:w="0" w:type="dxa"/>
            <w:right w:w="0" w:type="dxa"/>
          </w:tblCellMar>
        </w:tblPrEx>
        <w:trPr>
          <w:trHeight w:hRule="exact" w:val="370"/>
          <w:jc w:val="center"/>
        </w:trPr>
        <w:tc>
          <w:tcPr>
            <w:tcW w:w="466"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20" w:firstLine="0"/>
              <w:jc w:val="left"/>
            </w:pPr>
            <w:r>
              <w:rPr>
                <w:color w:val="000000"/>
                <w:lang w:eastAsia="en-US"/>
              </w:rPr>
              <w:t>10.</w:t>
            </w:r>
          </w:p>
        </w:tc>
        <w:tc>
          <w:tcPr>
            <w:tcW w:w="1858"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left="140" w:firstLine="0"/>
              <w:jc w:val="left"/>
            </w:pPr>
            <w:r>
              <w:rPr>
                <w:color w:val="000000"/>
                <w:lang w:eastAsia="en-US"/>
              </w:rPr>
              <w:t>connected</w:t>
            </w:r>
          </w:p>
        </w:tc>
        <w:tc>
          <w:tcPr>
            <w:tcW w:w="1757" w:type="dxa"/>
            <w:tcBorders>
              <w:top w:val="nil"/>
              <w:left w:val="nil"/>
              <w:bottom w:val="nil"/>
              <w:right w:val="nil"/>
            </w:tcBorders>
            <w:shd w:val="clear" w:color="auto" w:fill="FFFFFF"/>
          </w:tcPr>
          <w:p w:rsidR="00000000" w:rsidRDefault="00440036">
            <w:pPr>
              <w:pStyle w:val="a4"/>
              <w:framePr w:w="4080" w:hSpace="1920" w:wrap="notBeside" w:vAnchor="text" w:hAnchor="text" w:xAlign="center" w:y="1"/>
              <w:shd w:val="clear" w:color="auto" w:fill="auto"/>
              <w:spacing w:line="270" w:lineRule="exact"/>
              <w:ind w:right="240" w:firstLine="0"/>
              <w:jc w:val="right"/>
            </w:pPr>
            <w:r>
              <w:rPr>
                <w:color w:val="000000"/>
                <w:lang w:eastAsia="en-US"/>
              </w:rPr>
              <w:t>involved</w:t>
            </w:r>
          </w:p>
        </w:tc>
      </w:tr>
    </w:tbl>
    <w:p w:rsidR="00000000" w:rsidRDefault="00440036">
      <w:pPr>
        <w:spacing w:line="120" w:lineRule="exact"/>
        <w:rPr>
          <w:color w:val="auto"/>
          <w:sz w:val="2"/>
          <w:szCs w:val="2"/>
          <w:lang w:eastAsia="ru-RU"/>
        </w:rPr>
      </w:pPr>
    </w:p>
    <w:p w:rsidR="00000000" w:rsidRDefault="00440036">
      <w:pPr>
        <w:framePr w:h="446" w:wrap="notBeside" w:vAnchor="text" w:hAnchor="text" w:xAlign="center" w:y="1"/>
        <w:jc w:val="center"/>
        <w:rPr>
          <w:color w:val="auto"/>
          <w:sz w:val="2"/>
          <w:szCs w:val="2"/>
          <w:lang w:eastAsia="ru-RU"/>
        </w:rPr>
      </w:pPr>
      <w:r>
        <w:rPr>
          <w:noProof/>
          <w:color w:val="auto"/>
          <w:sz w:val="2"/>
          <w:szCs w:val="2"/>
          <w:lang w:val="ru-RU" w:eastAsia="ru-RU"/>
        </w:rPr>
        <w:drawing>
          <wp:inline distT="0" distB="0" distL="0" distR="0">
            <wp:extent cx="7124700" cy="285750"/>
            <wp:effectExtent l="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124700" cy="28575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shd w:val="clear" w:color="auto" w:fill="auto"/>
        <w:spacing w:before="1306" w:after="859" w:line="270" w:lineRule="exact"/>
        <w:ind w:left="4880" w:firstLine="0"/>
        <w:jc w:val="left"/>
      </w:pPr>
      <w:r>
        <w:rPr>
          <w:color w:val="000000"/>
          <w:u w:val="single"/>
          <w:lang w:eastAsia="en-US"/>
        </w:rPr>
        <w:lastRenderedPageBreak/>
        <w:t>Insert the proper words</w:t>
      </w:r>
    </w:p>
    <w:p w:rsidR="00000000" w:rsidRDefault="00440036">
      <w:pPr>
        <w:pStyle w:val="a4"/>
        <w:shd w:val="clear" w:color="auto" w:fill="auto"/>
        <w:spacing w:line="485" w:lineRule="exact"/>
        <w:ind w:left="1500" w:right="760" w:firstLine="0"/>
        <w:sectPr w:rsidR="00000000">
          <w:type w:val="continuous"/>
          <w:pgSz w:w="16838" w:h="23810"/>
          <w:pgMar w:top="4344" w:right="2592" w:bottom="6739" w:left="2592" w:header="0" w:footer="3" w:gutter="0"/>
          <w:cols w:space="720"/>
          <w:noEndnote/>
          <w:docGrid w:linePitch="360"/>
        </w:sectPr>
      </w:pPr>
      <w:r>
        <w:rPr>
          <w:rStyle w:val="1"/>
          <w:color w:val="000000"/>
          <w:lang w:eastAsia="en-US"/>
        </w:rPr>
        <w:t xml:space="preserve">In 1885 a Frenchman Charles Pathe 1) ... film studios. The films were shown in the whole 2) </w:t>
      </w:r>
      <w:r>
        <w:rPr>
          <w:rStyle w:val="2pt"/>
          <w:color w:val="000000"/>
          <w:lang w:eastAsia="en-US"/>
        </w:rPr>
        <w:t>....</w:t>
      </w:r>
      <w:r>
        <w:rPr>
          <w:rStyle w:val="1"/>
          <w:color w:val="000000"/>
          <w:lang w:eastAsia="en-US"/>
        </w:rPr>
        <w:t xml:space="preserve"> At that 3) ... this man was very popular. When the First World War 4) ... only 300 films were 5) .</w:t>
      </w:r>
      <w:r>
        <w:rPr>
          <w:rStyle w:val="1"/>
          <w:color w:val="000000"/>
          <w:lang w:eastAsia="en-US"/>
        </w:rPr>
        <w:t>.. . Output of films was 6) ... a lot. Then Charles began making fewer films but of higher 7) ... . Each film 8) ... of 6 new</w:t>
      </w:r>
    </w:p>
    <w:p w:rsidR="00000000" w:rsidRDefault="00440036">
      <w:pPr>
        <w:pStyle w:val="a4"/>
        <w:shd w:val="clear" w:color="auto" w:fill="auto"/>
        <w:spacing w:after="1072" w:line="270" w:lineRule="exact"/>
        <w:ind w:right="220" w:firstLine="0"/>
        <w:jc w:val="right"/>
      </w:pPr>
      <w:r>
        <w:rPr>
          <w:color w:val="000000"/>
          <w:u w:val="single"/>
          <w:lang w:eastAsia="en-US"/>
        </w:rPr>
        <w:lastRenderedPageBreak/>
        <w:t>Chose the right word</w:t>
      </w:r>
    </w:p>
    <w:p w:rsidR="00000000" w:rsidRDefault="00440036">
      <w:pPr>
        <w:pStyle w:val="a4"/>
        <w:shd w:val="clear" w:color="auto" w:fill="auto"/>
        <w:spacing w:after="184" w:line="270" w:lineRule="exact"/>
        <w:ind w:firstLine="0"/>
        <w:jc w:val="left"/>
      </w:pPr>
      <w:r>
        <w:rPr>
          <w:rStyle w:val="1"/>
          <w:color w:val="000000"/>
          <w:lang w:eastAsia="en-US"/>
        </w:rPr>
        <w:t>Soon he had branches all over the ...</w:t>
      </w:r>
    </w:p>
    <w:p w:rsidR="00000000" w:rsidRDefault="00440036">
      <w:pPr>
        <w:pStyle w:val="a4"/>
        <w:numPr>
          <w:ilvl w:val="0"/>
          <w:numId w:val="14"/>
        </w:numPr>
        <w:shd w:val="clear" w:color="auto" w:fill="auto"/>
        <w:tabs>
          <w:tab w:val="left" w:pos="736"/>
        </w:tabs>
        <w:ind w:left="380" w:firstLine="0"/>
      </w:pPr>
      <w:r>
        <w:rPr>
          <w:rStyle w:val="1"/>
          <w:color w:val="000000"/>
          <w:lang w:eastAsia="en-US"/>
        </w:rPr>
        <w:t>Peace;</w:t>
      </w:r>
    </w:p>
    <w:p w:rsidR="00000000" w:rsidRDefault="00440036">
      <w:pPr>
        <w:pStyle w:val="a4"/>
        <w:numPr>
          <w:ilvl w:val="0"/>
          <w:numId w:val="14"/>
        </w:numPr>
        <w:shd w:val="clear" w:color="auto" w:fill="auto"/>
        <w:tabs>
          <w:tab w:val="left" w:pos="736"/>
        </w:tabs>
        <w:ind w:left="380" w:firstLine="0"/>
      </w:pPr>
      <w:r>
        <w:rPr>
          <w:rStyle w:val="1"/>
          <w:color w:val="000000"/>
          <w:lang w:eastAsia="en-US"/>
        </w:rPr>
        <w:t>World;</w:t>
      </w:r>
    </w:p>
    <w:p w:rsidR="00000000" w:rsidRDefault="00440036">
      <w:pPr>
        <w:pStyle w:val="a4"/>
        <w:numPr>
          <w:ilvl w:val="0"/>
          <w:numId w:val="14"/>
        </w:numPr>
        <w:shd w:val="clear" w:color="auto" w:fill="auto"/>
        <w:tabs>
          <w:tab w:val="left" w:pos="736"/>
        </w:tabs>
        <w:ind w:left="380" w:firstLine="0"/>
      </w:pPr>
      <w:r>
        <w:rPr>
          <w:rStyle w:val="1"/>
          <w:color w:val="000000"/>
          <w:lang w:eastAsia="en-US"/>
        </w:rPr>
        <w:t>Place;</w:t>
      </w:r>
    </w:p>
    <w:p w:rsidR="00000000" w:rsidRDefault="00440036">
      <w:pPr>
        <w:pStyle w:val="a4"/>
        <w:numPr>
          <w:ilvl w:val="0"/>
          <w:numId w:val="14"/>
        </w:numPr>
        <w:shd w:val="clear" w:color="auto" w:fill="auto"/>
        <w:tabs>
          <w:tab w:val="left" w:pos="736"/>
        </w:tabs>
        <w:spacing w:after="348"/>
        <w:ind w:left="380" w:firstLine="0"/>
      </w:pPr>
      <w:r>
        <w:rPr>
          <w:rStyle w:val="1"/>
          <w:color w:val="000000"/>
          <w:lang w:eastAsia="en-US"/>
        </w:rPr>
        <w:t>Areas.</w:t>
      </w:r>
    </w:p>
    <w:p w:rsidR="00000000" w:rsidRDefault="00440036">
      <w:pPr>
        <w:pStyle w:val="a4"/>
        <w:shd w:val="clear" w:color="auto" w:fill="auto"/>
        <w:spacing w:after="184" w:line="270" w:lineRule="exact"/>
        <w:ind w:firstLine="0"/>
        <w:jc w:val="left"/>
      </w:pPr>
      <w:r>
        <w:rPr>
          <w:rStyle w:val="1"/>
          <w:color w:val="000000"/>
          <w:lang w:eastAsia="en-US"/>
        </w:rPr>
        <w:t>TV news completely ... the role of the cinema.</w:t>
      </w:r>
    </w:p>
    <w:p w:rsidR="00000000" w:rsidRDefault="00440036">
      <w:pPr>
        <w:pStyle w:val="a4"/>
        <w:numPr>
          <w:ilvl w:val="0"/>
          <w:numId w:val="15"/>
        </w:numPr>
        <w:shd w:val="clear" w:color="auto" w:fill="auto"/>
        <w:tabs>
          <w:tab w:val="left" w:pos="736"/>
        </w:tabs>
        <w:ind w:left="380" w:firstLine="0"/>
      </w:pPr>
      <w:r>
        <w:rPr>
          <w:rStyle w:val="1"/>
          <w:color w:val="000000"/>
          <w:lang w:eastAsia="en-US"/>
        </w:rPr>
        <w:t>Bought off;</w:t>
      </w:r>
    </w:p>
    <w:p w:rsidR="00000000" w:rsidRDefault="00440036">
      <w:pPr>
        <w:pStyle w:val="a4"/>
        <w:numPr>
          <w:ilvl w:val="0"/>
          <w:numId w:val="15"/>
        </w:numPr>
        <w:shd w:val="clear" w:color="auto" w:fill="auto"/>
        <w:tabs>
          <w:tab w:val="left" w:pos="736"/>
        </w:tabs>
        <w:ind w:left="380" w:firstLine="0"/>
      </w:pPr>
      <w:r>
        <w:rPr>
          <w:rStyle w:val="1"/>
          <w:color w:val="000000"/>
          <w:lang w:eastAsia="en-US"/>
        </w:rPr>
        <w:t>Caught on;</w:t>
      </w:r>
    </w:p>
    <w:p w:rsidR="00000000" w:rsidRDefault="00440036">
      <w:pPr>
        <w:pStyle w:val="a4"/>
        <w:numPr>
          <w:ilvl w:val="0"/>
          <w:numId w:val="15"/>
        </w:numPr>
        <w:shd w:val="clear" w:color="auto" w:fill="auto"/>
        <w:tabs>
          <w:tab w:val="left" w:pos="736"/>
        </w:tabs>
        <w:ind w:left="380" w:firstLine="0"/>
      </w:pPr>
      <w:r>
        <w:rPr>
          <w:rStyle w:val="1"/>
          <w:color w:val="000000"/>
          <w:lang w:eastAsia="en-US"/>
        </w:rPr>
        <w:t>Turned into;</w:t>
      </w:r>
    </w:p>
    <w:p w:rsidR="00000000" w:rsidRDefault="00440036">
      <w:pPr>
        <w:pStyle w:val="a4"/>
        <w:numPr>
          <w:ilvl w:val="0"/>
          <w:numId w:val="15"/>
        </w:numPr>
        <w:shd w:val="clear" w:color="auto" w:fill="auto"/>
        <w:tabs>
          <w:tab w:val="left" w:pos="736"/>
        </w:tabs>
        <w:spacing w:after="1008"/>
        <w:ind w:left="380" w:firstLine="0"/>
      </w:pPr>
      <w:r>
        <w:rPr>
          <w:rStyle w:val="1"/>
          <w:color w:val="000000"/>
          <w:lang w:eastAsia="en-US"/>
        </w:rPr>
        <w:t>Turned over.</w:t>
      </w:r>
    </w:p>
    <w:p w:rsidR="00000000" w:rsidRDefault="00440036">
      <w:pPr>
        <w:pStyle w:val="a4"/>
        <w:shd w:val="clear" w:color="auto" w:fill="auto"/>
        <w:spacing w:after="352" w:line="270" w:lineRule="exact"/>
        <w:ind w:firstLine="0"/>
        <w:jc w:val="left"/>
      </w:pPr>
      <w:r>
        <w:rPr>
          <w:rStyle w:val="1"/>
          <w:color w:val="000000"/>
          <w:lang w:eastAsia="en-US"/>
        </w:rPr>
        <w:t>He is ... in TV, cinema and video.</w:t>
      </w:r>
    </w:p>
    <w:p w:rsidR="00000000" w:rsidRDefault="00440036">
      <w:pPr>
        <w:pStyle w:val="a4"/>
        <w:numPr>
          <w:ilvl w:val="0"/>
          <w:numId w:val="16"/>
        </w:numPr>
        <w:shd w:val="clear" w:color="auto" w:fill="auto"/>
        <w:tabs>
          <w:tab w:val="left" w:pos="736"/>
        </w:tabs>
        <w:spacing w:after="112" w:line="270" w:lineRule="exact"/>
        <w:ind w:left="380" w:firstLine="0"/>
      </w:pPr>
      <w:r>
        <w:rPr>
          <w:rStyle w:val="1"/>
          <w:color w:val="000000"/>
          <w:lang w:eastAsia="en-US"/>
        </w:rPr>
        <w:t>Involved;</w:t>
      </w:r>
    </w:p>
    <w:p w:rsidR="00000000" w:rsidRDefault="00440036">
      <w:pPr>
        <w:pStyle w:val="a4"/>
        <w:numPr>
          <w:ilvl w:val="0"/>
          <w:numId w:val="16"/>
        </w:numPr>
        <w:shd w:val="clear" w:color="auto" w:fill="auto"/>
        <w:tabs>
          <w:tab w:val="left" w:pos="736"/>
        </w:tabs>
        <w:spacing w:line="270" w:lineRule="exact"/>
        <w:ind w:left="380" w:firstLine="0"/>
        <w:sectPr w:rsidR="00000000">
          <w:type w:val="continuous"/>
          <w:pgSz w:w="16838" w:h="23810"/>
          <w:pgMar w:top="3649" w:right="5352" w:bottom="10244" w:left="5376" w:header="0" w:footer="3" w:gutter="0"/>
          <w:cols w:space="720"/>
          <w:noEndnote/>
          <w:docGrid w:linePitch="360"/>
        </w:sectPr>
      </w:pPr>
      <w:r>
        <w:rPr>
          <w:rStyle w:val="1"/>
          <w:color w:val="000000"/>
          <w:lang w:eastAsia="en-US"/>
        </w:rPr>
        <w:t>Linked;</w:t>
      </w:r>
    </w:p>
    <w:p w:rsidR="00000000" w:rsidRDefault="00440036">
      <w:pPr>
        <w:pStyle w:val="a4"/>
        <w:shd w:val="clear" w:color="auto" w:fill="auto"/>
        <w:spacing w:after="904" w:line="270" w:lineRule="exact"/>
        <w:ind w:firstLine="0"/>
        <w:jc w:val="center"/>
      </w:pPr>
      <w:r>
        <w:rPr>
          <w:rStyle w:val="1"/>
          <w:color w:val="000000"/>
          <w:lang w:eastAsia="en-US"/>
        </w:rPr>
        <w:lastRenderedPageBreak/>
        <w:t>Laura</w:t>
      </w:r>
    </w:p>
    <w:p w:rsidR="00000000" w:rsidRDefault="00440036">
      <w:pPr>
        <w:pStyle w:val="a4"/>
        <w:shd w:val="clear" w:color="auto" w:fill="auto"/>
        <w:ind w:left="20" w:right="20" w:firstLine="0"/>
      </w:pPr>
      <w:r>
        <w:rPr>
          <w:rStyle w:val="1"/>
          <w:color w:val="000000"/>
          <w:lang w:eastAsia="en-US"/>
        </w:rPr>
        <w:lastRenderedPageBreak/>
        <w:t>Laura grew 1) ... a Kansas</w:t>
      </w:r>
      <w:r>
        <w:rPr>
          <w:rStyle w:val="1"/>
          <w:color w:val="000000"/>
          <w:lang w:eastAsia="en-US"/>
        </w:rPr>
        <w:t xml:space="preserve"> town. Her father sold cars, mother was a house work. The girl was 2) ... to father. In her childhood Laura song in the church 3) </w:t>
      </w:r>
      <w:r>
        <w:rPr>
          <w:rStyle w:val="2pt"/>
          <w:color w:val="000000"/>
          <w:lang w:eastAsia="en-US"/>
        </w:rPr>
        <w:t>....</w:t>
      </w:r>
      <w:r>
        <w:rPr>
          <w:rStyle w:val="1"/>
          <w:color w:val="000000"/>
          <w:lang w:eastAsia="en-US"/>
        </w:rPr>
        <w:t xml:space="preserve"> At the age of 12 her father died. The girl didn’t go to 4) ... . She had two brothers. They had to care 5) ... for themse</w:t>
      </w:r>
      <w:r>
        <w:rPr>
          <w:rStyle w:val="1"/>
          <w:color w:val="000000"/>
          <w:lang w:eastAsia="en-US"/>
        </w:rPr>
        <w:t xml:space="preserve">lves. David learnt to hide his 6) ... . Bob was busy with sports. Laura created a fantasy world in her 7) </w:t>
      </w:r>
      <w:r>
        <w:rPr>
          <w:rStyle w:val="2pt"/>
          <w:color w:val="000000"/>
          <w:lang w:eastAsia="en-US"/>
        </w:rPr>
        <w:t>....</w:t>
      </w:r>
      <w:r>
        <w:rPr>
          <w:rStyle w:val="1"/>
          <w:color w:val="000000"/>
          <w:lang w:eastAsia="en-US"/>
        </w:rPr>
        <w:t xml:space="preserve"> In one of them she spent vocation in 8) ... resorts. In another world she was a movie-star having</w:t>
      </w:r>
    </w:p>
    <w:p w:rsidR="00000000" w:rsidRDefault="00440036">
      <w:pPr>
        <w:rPr>
          <w:color w:val="auto"/>
          <w:lang w:eastAsia="ru-RU"/>
        </w:rPr>
      </w:pPr>
    </w:p>
    <w:p w:rsidR="00000000" w:rsidRDefault="00440036">
      <w:pPr>
        <w:pStyle w:val="a4"/>
        <w:shd w:val="clear" w:color="auto" w:fill="auto"/>
        <w:spacing w:after="186" w:line="270" w:lineRule="exact"/>
        <w:ind w:firstLine="0"/>
        <w:jc w:val="center"/>
      </w:pPr>
      <w:r>
        <w:rPr>
          <w:rStyle w:val="1"/>
          <w:color w:val="000000"/>
          <w:lang w:eastAsia="en-US"/>
        </w:rPr>
        <w:t xml:space="preserve">enough money to 9) </w:t>
      </w:r>
      <w:r>
        <w:rPr>
          <w:rStyle w:val="2pt"/>
          <w:color w:val="000000"/>
          <w:lang w:eastAsia="en-US"/>
        </w:rPr>
        <w:t>....</w:t>
      </w:r>
      <w:r>
        <w:rPr>
          <w:rStyle w:val="1"/>
          <w:color w:val="000000"/>
          <w:lang w:eastAsia="en-US"/>
        </w:rPr>
        <w:t xml:space="preserve"> In another fantasy she</w:t>
      </w:r>
      <w:r>
        <w:rPr>
          <w:rStyle w:val="1"/>
          <w:color w:val="000000"/>
          <w:lang w:eastAsia="en-US"/>
        </w:rPr>
        <w:t xml:space="preserve"> 10) ... send her brothers to</w:t>
      </w:r>
    </w:p>
    <w:p w:rsidR="00000000" w:rsidRDefault="00440036">
      <w:pPr>
        <w:framePr w:h="1570" w:wrap="notBeside" w:vAnchor="text" w:hAnchor="text" w:xAlign="right" w:y="1"/>
        <w:jc w:val="right"/>
        <w:rPr>
          <w:color w:val="auto"/>
          <w:sz w:val="2"/>
          <w:szCs w:val="2"/>
          <w:lang w:eastAsia="ru-RU"/>
        </w:rPr>
      </w:pPr>
      <w:r>
        <w:rPr>
          <w:noProof/>
          <w:color w:val="auto"/>
          <w:sz w:val="2"/>
          <w:szCs w:val="2"/>
          <w:lang w:val="ru-RU" w:eastAsia="ru-RU"/>
        </w:rPr>
        <w:drawing>
          <wp:inline distT="0" distB="0" distL="0" distR="0">
            <wp:extent cx="3400425" cy="1000125"/>
            <wp:effectExtent l="0" t="0" r="9525" b="9525"/>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00425" cy="1000125"/>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shd w:val="clear" w:color="auto" w:fill="auto"/>
        <w:spacing w:after="1727" w:line="270" w:lineRule="exact"/>
        <w:ind w:left="20" w:firstLine="0"/>
      </w:pPr>
      <w:r>
        <w:rPr>
          <w:rStyle w:val="1"/>
          <w:color w:val="000000"/>
          <w:lang w:eastAsia="en-US"/>
        </w:rPr>
        <w:t>colleges.</w:t>
      </w:r>
    </w:p>
    <w:p w:rsidR="00000000" w:rsidRDefault="00440036">
      <w:pPr>
        <w:pStyle w:val="a4"/>
        <w:shd w:val="clear" w:color="auto" w:fill="auto"/>
        <w:spacing w:line="270" w:lineRule="exact"/>
        <w:ind w:left="20" w:firstLine="0"/>
        <w:sectPr w:rsidR="00000000">
          <w:type w:val="continuous"/>
          <w:pgSz w:w="16838" w:h="23810"/>
          <w:pgMar w:top="3831" w:right="3714" w:bottom="12149" w:left="3695" w:header="0" w:footer="3" w:gutter="0"/>
          <w:cols w:space="720"/>
          <w:noEndnote/>
          <w:docGrid w:linePitch="360"/>
        </w:sectPr>
      </w:pPr>
      <w:r>
        <w:rPr>
          <w:rStyle w:val="1"/>
          <w:color w:val="000000"/>
          <w:lang w:eastAsia="en-US"/>
        </w:rPr>
        <w:t xml:space="preserve">The stream can’t rise above the source. </w:t>
      </w:r>
      <w:r>
        <w:rPr>
          <w:rStyle w:val="1"/>
          <w:color w:val="000000"/>
          <w:lang w:val="ru-RU"/>
        </w:rPr>
        <w:t>Выше головы не прыгнешь.</w:t>
      </w:r>
    </w:p>
    <w:p w:rsidR="00000000" w:rsidRDefault="00440036">
      <w:pPr>
        <w:pStyle w:val="a4"/>
        <w:shd w:val="clear" w:color="auto" w:fill="auto"/>
        <w:spacing w:after="179" w:line="270" w:lineRule="exact"/>
        <w:ind w:left="40" w:firstLine="0"/>
        <w:jc w:val="left"/>
      </w:pPr>
      <w:r>
        <w:rPr>
          <w:rStyle w:val="1"/>
          <w:color w:val="000000"/>
          <w:lang w:eastAsia="en-US"/>
        </w:rPr>
        <w:lastRenderedPageBreak/>
        <w:t xml:space="preserve">The girl created fantasy in her </w:t>
      </w:r>
      <w:r>
        <w:rPr>
          <w:rStyle w:val="2pt"/>
          <w:color w:val="000000"/>
          <w:lang w:eastAsia="en-US"/>
        </w:rPr>
        <w:t>....</w:t>
      </w:r>
    </w:p>
    <w:p w:rsidR="00000000" w:rsidRDefault="00440036">
      <w:pPr>
        <w:pStyle w:val="a4"/>
        <w:numPr>
          <w:ilvl w:val="0"/>
          <w:numId w:val="17"/>
        </w:numPr>
        <w:shd w:val="clear" w:color="auto" w:fill="auto"/>
        <w:tabs>
          <w:tab w:val="left" w:pos="760"/>
        </w:tabs>
        <w:ind w:left="400" w:firstLine="0"/>
      </w:pPr>
      <w:r>
        <w:rPr>
          <w:noProof/>
          <w:lang w:val="ru-RU"/>
        </w:rPr>
        <mc:AlternateContent>
          <mc:Choice Requires="wps">
            <w:drawing>
              <wp:anchor distT="0" distB="0" distL="63500" distR="63500" simplePos="0" relativeHeight="251665408" behindDoc="1" locked="0" layoutInCell="1" allowOverlap="1">
                <wp:simplePos x="0" y="0"/>
                <wp:positionH relativeFrom="margin">
                  <wp:posOffset>4265930</wp:posOffset>
                </wp:positionH>
                <wp:positionV relativeFrom="margin">
                  <wp:posOffset>-1143635</wp:posOffset>
                </wp:positionV>
                <wp:extent cx="133985" cy="172720"/>
                <wp:effectExtent l="0" t="0" r="635" b="0"/>
                <wp:wrapSquare wrapText="bothSides"/>
                <wp:docPr id="6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335.9pt;margin-top:-90.05pt;width:10.55pt;height:13.6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" filled="f" stroked="f">
                <v:textbox style="mso-fit-shape-to-text:t" inset="0,0,0,0">
                  <w:txbxContent>
                    <w:p w:rsidR="00000000" w:rsidRDefault="00440036">
                      <w:pPr>
                        <w:rPr>
                          <w:color w:val="auto"/>
                          <w:lang w:eastAsia="ru-RU"/>
                        </w:rPr>
                      </w:pPr>
                    </w:p>
                  </w:txbxContent>
                </v:textbox>
                <w10:wrap type="square" anchorx="margin" anchory="margin"/>
              </v:shape>
            </w:pict>
          </mc:Fallback>
        </mc:AlternateContent>
      </w:r>
      <w:r>
        <w:rPr>
          <w:rStyle w:val="1"/>
          <w:color w:val="000000"/>
          <w:lang w:eastAsia="en-US"/>
        </w:rPr>
        <w:t>Brain;</w:t>
      </w:r>
    </w:p>
    <w:p w:rsidR="00000000" w:rsidRDefault="00440036">
      <w:pPr>
        <w:pStyle w:val="a4"/>
        <w:numPr>
          <w:ilvl w:val="0"/>
          <w:numId w:val="17"/>
        </w:numPr>
        <w:shd w:val="clear" w:color="auto" w:fill="auto"/>
        <w:tabs>
          <w:tab w:val="left" w:pos="760"/>
        </w:tabs>
        <w:ind w:left="400" w:firstLine="0"/>
      </w:pPr>
      <w:r>
        <w:rPr>
          <w:rStyle w:val="1"/>
          <w:color w:val="000000"/>
          <w:lang w:eastAsia="en-US"/>
        </w:rPr>
        <w:t>Mind;</w:t>
      </w:r>
    </w:p>
    <w:p w:rsidR="00000000" w:rsidRDefault="00440036">
      <w:pPr>
        <w:pStyle w:val="a4"/>
        <w:numPr>
          <w:ilvl w:val="0"/>
          <w:numId w:val="17"/>
        </w:numPr>
        <w:shd w:val="clear" w:color="auto" w:fill="auto"/>
        <w:tabs>
          <w:tab w:val="left" w:pos="760"/>
        </w:tabs>
        <w:ind w:left="400" w:firstLine="0"/>
      </w:pPr>
      <w:r>
        <w:rPr>
          <w:rStyle w:val="1"/>
          <w:color w:val="000000"/>
          <w:lang w:eastAsia="en-US"/>
        </w:rPr>
        <w:t>Head;</w:t>
      </w:r>
    </w:p>
    <w:p w:rsidR="00000000" w:rsidRDefault="00440036">
      <w:pPr>
        <w:pStyle w:val="a4"/>
        <w:numPr>
          <w:ilvl w:val="0"/>
          <w:numId w:val="17"/>
        </w:numPr>
        <w:shd w:val="clear" w:color="auto" w:fill="auto"/>
        <w:tabs>
          <w:tab w:val="left" w:pos="760"/>
        </w:tabs>
        <w:spacing w:after="1008"/>
        <w:ind w:left="400" w:firstLine="0"/>
      </w:pPr>
      <w:r>
        <w:rPr>
          <w:rStyle w:val="1"/>
          <w:color w:val="000000"/>
          <w:lang w:eastAsia="en-US"/>
        </w:rPr>
        <w:t>Intellect.</w:t>
      </w:r>
    </w:p>
    <w:p w:rsidR="00000000" w:rsidRDefault="00440036">
      <w:pPr>
        <w:pStyle w:val="a4"/>
        <w:shd w:val="clear" w:color="auto" w:fill="auto"/>
        <w:spacing w:after="184" w:line="270" w:lineRule="exact"/>
        <w:ind w:left="40" w:firstLine="0"/>
        <w:jc w:val="left"/>
      </w:pPr>
      <w:r>
        <w:rPr>
          <w:rStyle w:val="1"/>
          <w:color w:val="000000"/>
          <w:lang w:eastAsia="en-US"/>
        </w:rPr>
        <w:t>In one fantasy she was spending her vocation in ... country.</w:t>
      </w:r>
    </w:p>
    <w:p w:rsidR="00000000" w:rsidRDefault="00440036">
      <w:pPr>
        <w:pStyle w:val="a4"/>
        <w:numPr>
          <w:ilvl w:val="0"/>
          <w:numId w:val="18"/>
        </w:numPr>
        <w:shd w:val="clear" w:color="auto" w:fill="auto"/>
        <w:tabs>
          <w:tab w:val="left" w:pos="760"/>
        </w:tabs>
        <w:ind w:left="400" w:firstLine="0"/>
      </w:pPr>
      <w:r>
        <w:rPr>
          <w:rStyle w:val="1"/>
          <w:color w:val="000000"/>
          <w:lang w:eastAsia="en-US"/>
        </w:rPr>
        <w:t>Exotic;</w:t>
      </w:r>
    </w:p>
    <w:p w:rsidR="00000000" w:rsidRDefault="00440036">
      <w:pPr>
        <w:pStyle w:val="a4"/>
        <w:numPr>
          <w:ilvl w:val="0"/>
          <w:numId w:val="18"/>
        </w:numPr>
        <w:shd w:val="clear" w:color="auto" w:fill="auto"/>
        <w:tabs>
          <w:tab w:val="left" w:pos="760"/>
        </w:tabs>
        <w:ind w:left="400" w:firstLine="0"/>
      </w:pPr>
      <w:r>
        <w:rPr>
          <w:rStyle w:val="1"/>
          <w:color w:val="000000"/>
          <w:lang w:eastAsia="en-US"/>
        </w:rPr>
        <w:t>Unusual;</w:t>
      </w:r>
    </w:p>
    <w:p w:rsidR="00000000" w:rsidRDefault="00440036">
      <w:pPr>
        <w:pStyle w:val="a4"/>
        <w:numPr>
          <w:ilvl w:val="0"/>
          <w:numId w:val="18"/>
        </w:numPr>
        <w:shd w:val="clear" w:color="auto" w:fill="auto"/>
        <w:tabs>
          <w:tab w:val="left" w:pos="760"/>
        </w:tabs>
        <w:ind w:left="400" w:firstLine="0"/>
      </w:pPr>
      <w:r>
        <w:rPr>
          <w:rStyle w:val="1"/>
          <w:color w:val="000000"/>
          <w:lang w:eastAsia="en-US"/>
        </w:rPr>
        <w:t>Strange;</w:t>
      </w:r>
    </w:p>
    <w:p w:rsidR="00000000" w:rsidRDefault="00440036">
      <w:pPr>
        <w:pStyle w:val="a4"/>
        <w:numPr>
          <w:ilvl w:val="0"/>
          <w:numId w:val="18"/>
        </w:numPr>
        <w:shd w:val="clear" w:color="auto" w:fill="auto"/>
        <w:tabs>
          <w:tab w:val="left" w:pos="760"/>
        </w:tabs>
        <w:spacing w:after="1008"/>
        <w:ind w:left="400" w:firstLine="0"/>
      </w:pPr>
      <w:r>
        <w:rPr>
          <w:rStyle w:val="1"/>
          <w:color w:val="000000"/>
          <w:lang w:eastAsia="en-US"/>
        </w:rPr>
        <w:t>Foreign.</w:t>
      </w:r>
    </w:p>
    <w:p w:rsidR="00000000" w:rsidRDefault="00440036">
      <w:pPr>
        <w:pStyle w:val="a4"/>
        <w:shd w:val="clear" w:color="auto" w:fill="auto"/>
        <w:spacing w:after="175" w:line="270" w:lineRule="exact"/>
        <w:ind w:left="40" w:firstLine="0"/>
        <w:jc w:val="left"/>
      </w:pPr>
      <w:r>
        <w:rPr>
          <w:rStyle w:val="1"/>
          <w:color w:val="000000"/>
          <w:lang w:eastAsia="en-US"/>
        </w:rPr>
        <w:t xml:space="preserve">In another one she was a movie-star </w:t>
      </w:r>
      <w:r>
        <w:rPr>
          <w:rStyle w:val="2pt"/>
          <w:color w:val="000000"/>
          <w:lang w:eastAsia="en-US"/>
        </w:rPr>
        <w:t>....</w:t>
      </w:r>
    </w:p>
    <w:p w:rsidR="00000000" w:rsidRDefault="00440036">
      <w:pPr>
        <w:pStyle w:val="a4"/>
        <w:numPr>
          <w:ilvl w:val="0"/>
          <w:numId w:val="19"/>
        </w:numPr>
        <w:shd w:val="clear" w:color="auto" w:fill="auto"/>
        <w:tabs>
          <w:tab w:val="left" w:pos="760"/>
        </w:tabs>
        <w:spacing w:line="485" w:lineRule="exact"/>
        <w:ind w:left="400" w:firstLine="0"/>
      </w:pPr>
      <w:r>
        <w:rPr>
          <w:rStyle w:val="1"/>
          <w:color w:val="000000"/>
          <w:lang w:eastAsia="en-US"/>
        </w:rPr>
        <w:t>Sending;</w:t>
      </w:r>
    </w:p>
    <w:p w:rsidR="00000000" w:rsidRDefault="00440036">
      <w:pPr>
        <w:pStyle w:val="a4"/>
        <w:numPr>
          <w:ilvl w:val="0"/>
          <w:numId w:val="19"/>
        </w:numPr>
        <w:shd w:val="clear" w:color="auto" w:fill="auto"/>
        <w:tabs>
          <w:tab w:val="left" w:pos="760"/>
        </w:tabs>
        <w:spacing w:line="485" w:lineRule="exact"/>
        <w:ind w:left="400" w:firstLine="0"/>
      </w:pPr>
      <w:r>
        <w:rPr>
          <w:rStyle w:val="1"/>
          <w:color w:val="000000"/>
          <w:lang w:eastAsia="en-US"/>
        </w:rPr>
        <w:t>Brothers to colleges;</w:t>
      </w:r>
    </w:p>
    <w:p w:rsidR="00000000" w:rsidRDefault="00440036">
      <w:pPr>
        <w:pStyle w:val="a4"/>
        <w:numPr>
          <w:ilvl w:val="0"/>
          <w:numId w:val="19"/>
        </w:numPr>
        <w:shd w:val="clear" w:color="auto" w:fill="auto"/>
        <w:tabs>
          <w:tab w:val="left" w:pos="760"/>
        </w:tabs>
        <w:spacing w:line="485" w:lineRule="exact"/>
        <w:ind w:left="400" w:firstLine="0"/>
      </w:pPr>
      <w:r>
        <w:rPr>
          <w:rStyle w:val="1"/>
          <w:color w:val="000000"/>
          <w:lang w:eastAsia="en-US"/>
        </w:rPr>
        <w:t>Playing;</w:t>
      </w:r>
    </w:p>
    <w:p w:rsidR="00000000" w:rsidRDefault="00440036">
      <w:pPr>
        <w:pStyle w:val="a4"/>
        <w:numPr>
          <w:ilvl w:val="0"/>
          <w:numId w:val="19"/>
        </w:numPr>
        <w:shd w:val="clear" w:color="auto" w:fill="auto"/>
        <w:tabs>
          <w:tab w:val="left" w:pos="760"/>
        </w:tabs>
        <w:spacing w:line="485" w:lineRule="exact"/>
        <w:ind w:left="400" w:firstLine="0"/>
        <w:sectPr w:rsidR="00000000">
          <w:pgSz w:w="16838" w:h="23810"/>
          <w:pgMar w:top="7869" w:right="4891" w:bottom="5805" w:left="4915" w:header="0" w:footer="3" w:gutter="0"/>
          <w:cols w:space="720"/>
          <w:noEndnote/>
          <w:docGrid w:linePitch="360"/>
        </w:sectPr>
      </w:pPr>
      <w:r>
        <w:rPr>
          <w:rStyle w:val="1"/>
          <w:color w:val="000000"/>
          <w:lang w:eastAsia="en-US"/>
        </w:rPr>
        <w:t>Notes.</w:t>
      </w:r>
    </w:p>
    <w:tbl>
      <w:tblPr>
        <w:tblW w:w="0" w:type="auto"/>
        <w:jc w:val="center"/>
        <w:tblLayout w:type="fixed"/>
        <w:tblCellMar>
          <w:left w:w="0" w:type="dxa"/>
          <w:right w:w="0" w:type="dxa"/>
        </w:tblCellMar>
        <w:tblLook w:val="0000" w:firstRow="0" w:lastRow="0" w:firstColumn="0" w:lastColumn="0" w:noHBand="0" w:noVBand="0"/>
      </w:tblPr>
      <w:tblGrid>
        <w:gridCol w:w="422"/>
        <w:gridCol w:w="1824"/>
        <w:gridCol w:w="2035"/>
        <w:gridCol w:w="2184"/>
        <w:gridCol w:w="792"/>
        <w:gridCol w:w="2568"/>
      </w:tblGrid>
      <w:tr w:rsidR="00000000">
        <w:tblPrEx>
          <w:tblCellMar>
            <w:top w:w="0" w:type="dxa"/>
            <w:left w:w="0" w:type="dxa"/>
            <w:bottom w:w="0" w:type="dxa"/>
            <w:right w:w="0" w:type="dxa"/>
          </w:tblCellMar>
        </w:tblPrEx>
        <w:trPr>
          <w:trHeight w:hRule="exact" w:val="485"/>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lastRenderedPageBreak/>
              <w:t>1.</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in</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up</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on</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of</w:t>
            </w:r>
          </w:p>
        </w:tc>
      </w:tr>
      <w:tr w:rsidR="00000000">
        <w:tblPrEx>
          <w:tblCellMar>
            <w:top w:w="0" w:type="dxa"/>
            <w:left w:w="0" w:type="dxa"/>
            <w:bottom w:w="0" w:type="dxa"/>
            <w:right w:w="0" w:type="dxa"/>
          </w:tblCellMar>
        </w:tblPrEx>
        <w:trPr>
          <w:trHeight w:hRule="exact" w:val="691"/>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2.</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near</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next</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close</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nearly</w:t>
            </w:r>
          </w:p>
        </w:tc>
      </w:tr>
      <w:tr w:rsidR="00000000">
        <w:tblPrEx>
          <w:tblCellMar>
            <w:top w:w="0" w:type="dxa"/>
            <w:left w:w="0" w:type="dxa"/>
            <w:bottom w:w="0" w:type="dxa"/>
            <w:right w:w="0" w:type="dxa"/>
          </w:tblCellMar>
        </w:tblPrEx>
        <w:trPr>
          <w:trHeight w:hRule="exact" w:val="706"/>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3.</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choir</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chorus</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group</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band</w:t>
            </w:r>
          </w:p>
        </w:tc>
      </w:tr>
      <w:tr w:rsidR="00000000">
        <w:tblPrEx>
          <w:tblCellMar>
            <w:top w:w="0" w:type="dxa"/>
            <w:left w:w="0" w:type="dxa"/>
            <w:bottom w:w="0" w:type="dxa"/>
            <w:right w:w="0" w:type="dxa"/>
          </w:tblCellMar>
        </w:tblPrEx>
        <w:trPr>
          <w:trHeight w:hRule="exact" w:val="706"/>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4.</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school</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garden</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park</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college</w:t>
            </w:r>
          </w:p>
        </w:tc>
      </w:tr>
      <w:tr w:rsidR="00000000">
        <w:tblPrEx>
          <w:tblCellMar>
            <w:top w:w="0" w:type="dxa"/>
            <w:left w:w="0" w:type="dxa"/>
            <w:bottom w:w="0" w:type="dxa"/>
            <w:right w:w="0" w:type="dxa"/>
          </w:tblCellMar>
        </w:tblPrEx>
        <w:trPr>
          <w:trHeight w:hRule="exact" w:val="701"/>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5.</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longer</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later</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sooner</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lately</w:t>
            </w:r>
          </w:p>
        </w:tc>
      </w:tr>
      <w:tr w:rsidR="00000000">
        <w:tblPrEx>
          <w:tblCellMar>
            <w:top w:w="0" w:type="dxa"/>
            <w:left w:w="0" w:type="dxa"/>
            <w:bottom w:w="0" w:type="dxa"/>
            <w:right w:w="0" w:type="dxa"/>
          </w:tblCellMar>
        </w:tblPrEx>
        <w:trPr>
          <w:trHeight w:hRule="exact" w:val="710"/>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6.</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ache</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pain</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feelings</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discomfort</w:t>
            </w:r>
          </w:p>
        </w:tc>
      </w:tr>
      <w:tr w:rsidR="00000000">
        <w:tblPrEx>
          <w:tblCellMar>
            <w:top w:w="0" w:type="dxa"/>
            <w:left w:w="0" w:type="dxa"/>
            <w:bottom w:w="0" w:type="dxa"/>
            <w:right w:w="0" w:type="dxa"/>
          </w:tblCellMar>
        </w:tblPrEx>
        <w:trPr>
          <w:trHeight w:hRule="exact" w:val="696"/>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7.</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head</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mind</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brain</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intellect</w:t>
            </w:r>
          </w:p>
        </w:tc>
      </w:tr>
      <w:tr w:rsidR="00000000">
        <w:tblPrEx>
          <w:tblCellMar>
            <w:top w:w="0" w:type="dxa"/>
            <w:left w:w="0" w:type="dxa"/>
            <w:bottom w:w="0" w:type="dxa"/>
            <w:right w:w="0" w:type="dxa"/>
          </w:tblCellMar>
        </w:tblPrEx>
        <w:trPr>
          <w:trHeight w:hRule="exact" w:val="581"/>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8.</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unusual</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strange</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exotic</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foreign</w:t>
            </w:r>
          </w:p>
        </w:tc>
      </w:tr>
      <w:tr w:rsidR="00000000">
        <w:tblPrEx>
          <w:tblCellMar>
            <w:top w:w="0" w:type="dxa"/>
            <w:left w:w="0" w:type="dxa"/>
            <w:bottom w:w="0" w:type="dxa"/>
            <w:right w:w="0" w:type="dxa"/>
          </w:tblCellMar>
        </w:tblPrEx>
        <w:trPr>
          <w:trHeight w:hRule="exact" w:val="859"/>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9.</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supply</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feed</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provide</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single" w:sz="4" w:space="0" w:color="auto"/>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support</w:t>
            </w:r>
          </w:p>
        </w:tc>
      </w:tr>
      <w:tr w:rsidR="00000000">
        <w:tblPrEx>
          <w:tblCellMar>
            <w:top w:w="0" w:type="dxa"/>
            <w:left w:w="0" w:type="dxa"/>
            <w:bottom w:w="0" w:type="dxa"/>
            <w:right w:w="0" w:type="dxa"/>
          </w:tblCellMar>
        </w:tblPrEx>
        <w:trPr>
          <w:trHeight w:hRule="exact" w:val="514"/>
          <w:jc w:val="center"/>
        </w:trPr>
        <w:tc>
          <w:tcPr>
            <w:tcW w:w="42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60" w:firstLine="0"/>
              <w:jc w:val="left"/>
            </w:pPr>
            <w:r>
              <w:rPr>
                <w:color w:val="000000"/>
                <w:lang w:val="ru-RU"/>
              </w:rPr>
              <w:t>10.</w:t>
            </w:r>
          </w:p>
        </w:tc>
        <w:tc>
          <w:tcPr>
            <w:tcW w:w="182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180" w:firstLine="0"/>
              <w:jc w:val="left"/>
            </w:pPr>
            <w:r>
              <w:rPr>
                <w:color w:val="000000"/>
                <w:lang w:eastAsia="en-US"/>
              </w:rPr>
              <w:t>A) can</w:t>
            </w:r>
          </w:p>
        </w:tc>
        <w:tc>
          <w:tcPr>
            <w:tcW w:w="2035"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360" w:firstLine="0"/>
              <w:jc w:val="left"/>
            </w:pPr>
            <w:r>
              <w:rPr>
                <w:color w:val="000000"/>
                <w:lang w:val="ru-RU"/>
              </w:rPr>
              <w:t xml:space="preserve">В) </w:t>
            </w:r>
            <w:r>
              <w:rPr>
                <w:color w:val="000000"/>
                <w:lang w:eastAsia="en-US"/>
              </w:rPr>
              <w:t>could</w:t>
            </w:r>
          </w:p>
        </w:tc>
        <w:tc>
          <w:tcPr>
            <w:tcW w:w="2184"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80" w:firstLine="0"/>
              <w:jc w:val="left"/>
            </w:pPr>
            <w:r>
              <w:rPr>
                <w:color w:val="000000"/>
                <w:lang w:val="ru-RU"/>
              </w:rPr>
              <w:t xml:space="preserve">С) </w:t>
            </w:r>
            <w:r>
              <w:rPr>
                <w:color w:val="000000"/>
                <w:lang w:eastAsia="en-US"/>
              </w:rPr>
              <w:t>can’t</w:t>
            </w:r>
          </w:p>
        </w:tc>
        <w:tc>
          <w:tcPr>
            <w:tcW w:w="792"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420" w:firstLine="0"/>
              <w:jc w:val="left"/>
            </w:pPr>
            <w:r>
              <w:rPr>
                <w:color w:val="000000"/>
                <w:lang w:eastAsia="en-US"/>
              </w:rPr>
              <w:t>D)</w:t>
            </w:r>
          </w:p>
        </w:tc>
        <w:tc>
          <w:tcPr>
            <w:tcW w:w="2568" w:type="dxa"/>
            <w:tcBorders>
              <w:top w:val="nil"/>
              <w:left w:val="nil"/>
              <w:bottom w:val="nil"/>
              <w:right w:val="nil"/>
            </w:tcBorders>
            <w:shd w:val="clear" w:color="auto" w:fill="FFFFFF"/>
          </w:tcPr>
          <w:p w:rsidR="00000000" w:rsidRDefault="00440036">
            <w:pPr>
              <w:pStyle w:val="a4"/>
              <w:framePr w:w="9826" w:wrap="notBeside" w:vAnchor="text" w:hAnchor="text" w:xAlign="center" w:y="1"/>
              <w:shd w:val="clear" w:color="auto" w:fill="auto"/>
              <w:spacing w:line="270" w:lineRule="exact"/>
              <w:ind w:left="80" w:firstLine="0"/>
              <w:jc w:val="left"/>
            </w:pPr>
            <w:r>
              <w:rPr>
                <w:color w:val="000000"/>
                <w:lang w:eastAsia="en-US"/>
              </w:rPr>
              <w:t>ought to</w:t>
            </w:r>
          </w:p>
        </w:tc>
      </w:tr>
    </w:tbl>
    <w:p w:rsidR="00000000" w:rsidRDefault="00440036">
      <w:pPr>
        <w:rPr>
          <w:color w:val="auto"/>
          <w:sz w:val="2"/>
          <w:szCs w:val="2"/>
          <w:lang w:eastAsia="ru-RU"/>
        </w:rPr>
      </w:pPr>
    </w:p>
    <w:p w:rsidR="00000000" w:rsidRDefault="00440036">
      <w:pPr>
        <w:pStyle w:val="a4"/>
        <w:shd w:val="clear" w:color="auto" w:fill="auto"/>
        <w:spacing w:after="484" w:line="270" w:lineRule="exact"/>
        <w:ind w:left="300" w:firstLine="0"/>
        <w:jc w:val="center"/>
      </w:pPr>
      <w:r>
        <w:rPr>
          <w:color w:val="000000"/>
          <w:u w:val="single"/>
          <w:lang w:eastAsia="en-US"/>
        </w:rPr>
        <w:t>Thanksgiving Day</w:t>
      </w:r>
    </w:p>
    <w:p w:rsidR="00000000" w:rsidRDefault="00440036">
      <w:pPr>
        <w:pStyle w:val="a4"/>
        <w:shd w:val="clear" w:color="auto" w:fill="auto"/>
        <w:ind w:left="20" w:right="300" w:firstLine="340"/>
      </w:pPr>
      <w:r>
        <w:rPr>
          <w:rStyle w:val="1"/>
          <w:color w:val="000000"/>
          <w:lang w:eastAsia="en-US"/>
        </w:rPr>
        <w:t>The colonists didn’t</w:t>
      </w:r>
      <w:r>
        <w:rPr>
          <w:rStyle w:val="1"/>
          <w:color w:val="000000"/>
          <w:lang w:eastAsia="en-US"/>
        </w:rPr>
        <w:t xml:space="preserve"> call Thanksgiving Day. On that day they went to the church to thank God for a special event. Pilgrims and Indians took part in harvest feast together. President Abraham Lincoln appointed a day as the last Thursday in November in 1621. In 1784 Benjamin Fra</w:t>
      </w:r>
      <w:r>
        <w:rPr>
          <w:rStyle w:val="1"/>
          <w:color w:val="000000"/>
          <w:lang w:eastAsia="en-US"/>
        </w:rPr>
        <w:t>nklin wrote that the wild turkey would be a national symbol for the independent United States.</w:t>
      </w:r>
    </w:p>
    <w:p w:rsidR="00000000" w:rsidRDefault="00440036">
      <w:pPr>
        <w:pStyle w:val="a4"/>
        <w:shd w:val="clear" w:color="auto" w:fill="auto"/>
        <w:ind w:left="20" w:right="300" w:firstLine="340"/>
      </w:pPr>
      <w:r>
        <w:rPr>
          <w:rStyle w:val="1"/>
          <w:color w:val="000000"/>
          <w:lang w:eastAsia="en-US"/>
        </w:rPr>
        <w:t xml:space="preserve">Franklin Roosevelt set the date of Thanksgiving to the fourth of Thursday of November in 1939. The Pilgrim’s trip to New World abroad the «May Flower» lasted 65 </w:t>
      </w:r>
      <w:r>
        <w:rPr>
          <w:rStyle w:val="1"/>
          <w:color w:val="000000"/>
          <w:lang w:eastAsia="en-US"/>
        </w:rPr>
        <w:t>days. It was a cold and damp journey. Passengers were not allowed to light the fire for warmth, for cooking food. Half of the 110 Pilgrims in 1620 survived that first year in the New World. But the rest were helped with food thanks to an Indian named Squan</w:t>
      </w:r>
      <w:r>
        <w:rPr>
          <w:rStyle w:val="1"/>
          <w:color w:val="000000"/>
          <w:lang w:eastAsia="en-US"/>
        </w:rPr>
        <w:t>t. The cooperation didn’t last long between the native people and the colonists. The land and lives of the natives were destroyed many times. Racism, oppression, discrimination persist until this day.</w:t>
      </w:r>
    </w:p>
    <w:p w:rsidR="00000000" w:rsidRDefault="00440036">
      <w:pPr>
        <w:pStyle w:val="a4"/>
        <w:shd w:val="clear" w:color="auto" w:fill="auto"/>
        <w:spacing w:after="450" w:line="270" w:lineRule="exact"/>
        <w:ind w:right="80" w:firstLine="0"/>
        <w:jc w:val="center"/>
      </w:pPr>
      <w:r>
        <w:rPr>
          <w:color w:val="000000"/>
          <w:u w:val="single"/>
          <w:lang w:eastAsia="en-US"/>
        </w:rPr>
        <w:lastRenderedPageBreak/>
        <w:t>Words</w:t>
      </w:r>
    </w:p>
    <w:p w:rsidR="00000000" w:rsidRDefault="00440036">
      <w:pPr>
        <w:pStyle w:val="a4"/>
        <w:shd w:val="clear" w:color="auto" w:fill="auto"/>
        <w:ind w:left="20" w:firstLine="0"/>
        <w:jc w:val="left"/>
      </w:pPr>
      <w:r>
        <w:rPr>
          <w:rStyle w:val="1"/>
          <w:color w:val="000000"/>
          <w:lang w:eastAsia="en-US"/>
        </w:rPr>
        <w:t>event</w:t>
      </w:r>
    </w:p>
    <w:p w:rsidR="00000000" w:rsidRDefault="00440036">
      <w:pPr>
        <w:pStyle w:val="a4"/>
        <w:shd w:val="clear" w:color="auto" w:fill="auto"/>
        <w:ind w:left="20" w:firstLine="0"/>
        <w:jc w:val="left"/>
      </w:pPr>
      <w:r>
        <w:rPr>
          <w:rStyle w:val="1"/>
          <w:color w:val="000000"/>
          <w:lang w:eastAsia="en-US"/>
        </w:rPr>
        <w:t>proclaimed</w:t>
      </w:r>
    </w:p>
    <w:p w:rsidR="00000000" w:rsidRDefault="00440036">
      <w:pPr>
        <w:pStyle w:val="a4"/>
        <w:shd w:val="clear" w:color="auto" w:fill="auto"/>
        <w:ind w:left="20" w:firstLine="0"/>
        <w:jc w:val="left"/>
      </w:pPr>
      <w:r>
        <w:rPr>
          <w:rStyle w:val="1"/>
          <w:color w:val="000000"/>
          <w:lang w:eastAsia="en-US"/>
        </w:rPr>
        <w:t>prayer</w:t>
      </w:r>
    </w:p>
    <w:p w:rsidR="00000000" w:rsidRDefault="00440036">
      <w:pPr>
        <w:pStyle w:val="a4"/>
        <w:shd w:val="clear" w:color="auto" w:fill="auto"/>
        <w:ind w:left="20" w:firstLine="0"/>
        <w:jc w:val="left"/>
      </w:pPr>
      <w:r>
        <w:rPr>
          <w:rStyle w:val="1"/>
          <w:color w:val="000000"/>
          <w:lang w:eastAsia="en-US"/>
        </w:rPr>
        <w:t>appointed</w:t>
      </w:r>
    </w:p>
    <w:p w:rsidR="00000000" w:rsidRDefault="00440036">
      <w:pPr>
        <w:pStyle w:val="a4"/>
        <w:shd w:val="clear" w:color="auto" w:fill="auto"/>
        <w:ind w:left="20" w:firstLine="0"/>
        <w:jc w:val="left"/>
      </w:pPr>
      <w:r>
        <w:rPr>
          <w:rStyle w:val="1"/>
          <w:color w:val="000000"/>
          <w:lang w:eastAsia="en-US"/>
        </w:rPr>
        <w:t>independent</w:t>
      </w:r>
    </w:p>
    <w:p w:rsidR="00000000" w:rsidRDefault="00440036">
      <w:pPr>
        <w:pStyle w:val="a4"/>
        <w:shd w:val="clear" w:color="auto" w:fill="auto"/>
        <w:ind w:left="20" w:firstLine="0"/>
        <w:jc w:val="left"/>
      </w:pPr>
      <w:r>
        <w:rPr>
          <w:rStyle w:val="1"/>
          <w:color w:val="000000"/>
          <w:lang w:eastAsia="en-US"/>
        </w:rPr>
        <w:t>damp</w:t>
      </w:r>
    </w:p>
    <w:p w:rsidR="00000000" w:rsidRDefault="00440036">
      <w:pPr>
        <w:pStyle w:val="a4"/>
        <w:shd w:val="clear" w:color="auto" w:fill="auto"/>
        <w:ind w:left="20" w:right="7540" w:firstLine="0"/>
        <w:jc w:val="left"/>
      </w:pPr>
      <w:r>
        <w:rPr>
          <w:rStyle w:val="1"/>
          <w:color w:val="000000"/>
          <w:lang w:eastAsia="en-US"/>
        </w:rPr>
        <w:t>were not allowed light a fire survived sources</w:t>
      </w:r>
    </w:p>
    <w:p w:rsidR="00000000" w:rsidRDefault="00440036">
      <w:pPr>
        <w:pStyle w:val="a4"/>
        <w:shd w:val="clear" w:color="auto" w:fill="auto"/>
        <w:spacing w:after="588"/>
        <w:ind w:left="20" w:firstLine="0"/>
        <w:jc w:val="left"/>
      </w:pPr>
      <w:r>
        <w:rPr>
          <w:rStyle w:val="1"/>
          <w:color w:val="000000"/>
          <w:lang w:eastAsia="en-US"/>
        </w:rPr>
        <w:t>were destroyed</w:t>
      </w:r>
    </w:p>
    <w:p w:rsidR="00000000" w:rsidRDefault="00440036">
      <w:pPr>
        <w:pStyle w:val="a4"/>
        <w:shd w:val="clear" w:color="auto" w:fill="auto"/>
        <w:spacing w:after="484" w:line="270" w:lineRule="exact"/>
        <w:ind w:left="2720" w:firstLine="0"/>
        <w:jc w:val="left"/>
      </w:pPr>
      <w:r>
        <w:rPr>
          <w:color w:val="000000"/>
          <w:u w:val="single"/>
          <w:lang w:eastAsia="en-US"/>
        </w:rPr>
        <w:t>Answer the questions</w:t>
      </w:r>
    </w:p>
    <w:p w:rsidR="00000000" w:rsidRDefault="00440036">
      <w:pPr>
        <w:pStyle w:val="a4"/>
        <w:numPr>
          <w:ilvl w:val="0"/>
          <w:numId w:val="20"/>
        </w:numPr>
        <w:shd w:val="clear" w:color="auto" w:fill="auto"/>
        <w:tabs>
          <w:tab w:val="left" w:pos="731"/>
        </w:tabs>
        <w:ind w:left="380" w:firstLine="0"/>
      </w:pPr>
      <w:r>
        <w:rPr>
          <w:rStyle w:val="1"/>
          <w:color w:val="000000"/>
          <w:lang w:eastAsia="en-US"/>
        </w:rPr>
        <w:t>Where did the colonists go in America?</w:t>
      </w:r>
    </w:p>
    <w:p w:rsidR="00000000" w:rsidRDefault="00440036">
      <w:pPr>
        <w:pStyle w:val="a4"/>
        <w:numPr>
          <w:ilvl w:val="0"/>
          <w:numId w:val="20"/>
        </w:numPr>
        <w:shd w:val="clear" w:color="auto" w:fill="auto"/>
        <w:tabs>
          <w:tab w:val="left" w:pos="731"/>
        </w:tabs>
        <w:ind w:left="380" w:firstLine="0"/>
      </w:pPr>
      <w:r>
        <w:rPr>
          <w:rStyle w:val="1"/>
          <w:color w:val="000000"/>
          <w:lang w:eastAsia="en-US"/>
        </w:rPr>
        <w:t>In what did the Pilgrims and the Indians take part?</w:t>
      </w:r>
    </w:p>
    <w:p w:rsidR="00000000" w:rsidRDefault="00440036">
      <w:pPr>
        <w:pStyle w:val="a4"/>
        <w:numPr>
          <w:ilvl w:val="0"/>
          <w:numId w:val="20"/>
        </w:numPr>
        <w:shd w:val="clear" w:color="auto" w:fill="auto"/>
        <w:tabs>
          <w:tab w:val="left" w:pos="731"/>
        </w:tabs>
        <w:ind w:left="380" w:firstLine="0"/>
      </w:pPr>
      <w:r>
        <w:rPr>
          <w:rStyle w:val="1"/>
          <w:color w:val="000000"/>
          <w:lang w:eastAsia="en-US"/>
        </w:rPr>
        <w:t>Was proclaimed a day of thanksgiving?</w:t>
      </w:r>
    </w:p>
    <w:p w:rsidR="00000000" w:rsidRDefault="00440036">
      <w:pPr>
        <w:pStyle w:val="a4"/>
        <w:numPr>
          <w:ilvl w:val="0"/>
          <w:numId w:val="20"/>
        </w:numPr>
        <w:shd w:val="clear" w:color="auto" w:fill="auto"/>
        <w:tabs>
          <w:tab w:val="left" w:pos="731"/>
        </w:tabs>
        <w:ind w:left="380" w:firstLine="0"/>
      </w:pPr>
      <w:r>
        <w:rPr>
          <w:rStyle w:val="1"/>
          <w:color w:val="000000"/>
          <w:lang w:eastAsia="en-US"/>
        </w:rPr>
        <w:t>Benjamin Franklin consi</w:t>
      </w:r>
      <w:r>
        <w:rPr>
          <w:rStyle w:val="1"/>
          <w:color w:val="000000"/>
          <w:lang w:eastAsia="en-US"/>
        </w:rPr>
        <w:t>dered the holiday for the United States didn’t he?</w:t>
      </w:r>
    </w:p>
    <w:p w:rsidR="00000000" w:rsidRDefault="00440036">
      <w:pPr>
        <w:pStyle w:val="a4"/>
        <w:numPr>
          <w:ilvl w:val="0"/>
          <w:numId w:val="20"/>
        </w:numPr>
        <w:shd w:val="clear" w:color="auto" w:fill="auto"/>
        <w:tabs>
          <w:tab w:val="left" w:pos="731"/>
        </w:tabs>
        <w:ind w:left="380" w:firstLine="0"/>
      </w:pPr>
      <w:r>
        <w:rPr>
          <w:rStyle w:val="1"/>
          <w:color w:val="000000"/>
          <w:lang w:eastAsia="en-US"/>
        </w:rPr>
        <w:t>How did Benjamin Franklin call this day?</w:t>
      </w:r>
    </w:p>
    <w:p w:rsidR="00000000" w:rsidRDefault="00440036">
      <w:pPr>
        <w:pStyle w:val="a4"/>
        <w:numPr>
          <w:ilvl w:val="0"/>
          <w:numId w:val="20"/>
        </w:numPr>
        <w:shd w:val="clear" w:color="auto" w:fill="auto"/>
        <w:tabs>
          <w:tab w:val="left" w:pos="731"/>
        </w:tabs>
        <w:ind w:left="380" w:firstLine="0"/>
      </w:pPr>
      <w:r>
        <w:rPr>
          <w:rStyle w:val="1"/>
          <w:color w:val="000000"/>
          <w:lang w:eastAsia="en-US"/>
        </w:rPr>
        <w:t>Who set the symbol date for the thanksgiving in 1939?</w:t>
      </w:r>
    </w:p>
    <w:p w:rsidR="00000000" w:rsidRDefault="00440036">
      <w:pPr>
        <w:pStyle w:val="a4"/>
        <w:numPr>
          <w:ilvl w:val="0"/>
          <w:numId w:val="20"/>
        </w:numPr>
        <w:shd w:val="clear" w:color="auto" w:fill="auto"/>
        <w:tabs>
          <w:tab w:val="left" w:pos="731"/>
        </w:tabs>
        <w:ind w:left="380" w:firstLine="0"/>
      </w:pPr>
      <w:r>
        <w:rPr>
          <w:rStyle w:val="1"/>
          <w:color w:val="000000"/>
          <w:lang w:eastAsia="en-US"/>
        </w:rPr>
        <w:t>How many days lasted the Pilgrim’s trip to New World?</w:t>
      </w:r>
    </w:p>
    <w:p w:rsidR="00000000" w:rsidRDefault="00440036">
      <w:pPr>
        <w:pStyle w:val="a4"/>
        <w:numPr>
          <w:ilvl w:val="0"/>
          <w:numId w:val="20"/>
        </w:numPr>
        <w:shd w:val="clear" w:color="auto" w:fill="auto"/>
        <w:tabs>
          <w:tab w:val="left" w:pos="731"/>
        </w:tabs>
        <w:ind w:left="380" w:firstLine="0"/>
      </w:pPr>
      <w:r>
        <w:rPr>
          <w:rStyle w:val="1"/>
          <w:color w:val="000000"/>
          <w:lang w:eastAsia="en-US"/>
        </w:rPr>
        <w:t>Why was their journey very difficult?</w:t>
      </w:r>
    </w:p>
    <w:p w:rsidR="00000000" w:rsidRDefault="00440036">
      <w:pPr>
        <w:pStyle w:val="a4"/>
        <w:numPr>
          <w:ilvl w:val="0"/>
          <w:numId w:val="20"/>
        </w:numPr>
        <w:shd w:val="clear" w:color="auto" w:fill="auto"/>
        <w:tabs>
          <w:tab w:val="left" w:pos="731"/>
        </w:tabs>
        <w:ind w:left="380" w:firstLine="0"/>
      </w:pPr>
      <w:r>
        <w:rPr>
          <w:rStyle w:val="1"/>
          <w:color w:val="000000"/>
          <w:lang w:eastAsia="en-US"/>
        </w:rPr>
        <w:t>Why the cooperation between Indians and colonists didn’t last long?</w:t>
      </w:r>
    </w:p>
    <w:p w:rsidR="00000000" w:rsidRDefault="00440036">
      <w:pPr>
        <w:pStyle w:val="a4"/>
        <w:numPr>
          <w:ilvl w:val="0"/>
          <w:numId w:val="20"/>
        </w:numPr>
        <w:shd w:val="clear" w:color="auto" w:fill="auto"/>
        <w:tabs>
          <w:tab w:val="left" w:pos="731"/>
        </w:tabs>
        <w:spacing w:after="412"/>
        <w:ind w:left="380" w:firstLine="0"/>
      </w:pPr>
      <w:r>
        <w:rPr>
          <w:rStyle w:val="1"/>
          <w:color w:val="000000"/>
          <w:lang w:eastAsia="en-US"/>
        </w:rPr>
        <w:t>What characterizes the life of the Indians in America now?</w:t>
      </w:r>
    </w:p>
    <w:p w:rsidR="00000000" w:rsidRDefault="00440036">
      <w:pPr>
        <w:pStyle w:val="a4"/>
        <w:shd w:val="clear" w:color="auto" w:fill="auto"/>
        <w:spacing w:line="490" w:lineRule="exact"/>
        <w:ind w:left="380" w:right="800" w:firstLine="0"/>
        <w:jc w:val="left"/>
      </w:pPr>
      <w:r>
        <w:rPr>
          <w:rStyle w:val="1"/>
          <w:color w:val="000000"/>
          <w:lang w:eastAsia="en-US"/>
        </w:rPr>
        <w:t>Render the just of the contents according to the questions in written form. Express your opinion of that historical event.</w:t>
      </w:r>
      <w:r>
        <w:br w:type="page"/>
      </w:r>
    </w:p>
    <w:p w:rsidR="00000000" w:rsidRDefault="00440036">
      <w:pPr>
        <w:pStyle w:val="a4"/>
        <w:shd w:val="clear" w:color="auto" w:fill="auto"/>
        <w:spacing w:after="186" w:line="270" w:lineRule="exact"/>
        <w:ind w:firstLine="0"/>
        <w:jc w:val="left"/>
      </w:pPr>
      <w:r>
        <w:rPr>
          <w:color w:val="000000"/>
          <w:u w:val="single"/>
          <w:lang w:eastAsia="en-US"/>
        </w:rPr>
        <w:lastRenderedPageBreak/>
        <w:t>Find the meanings of the</w:t>
      </w:r>
    </w:p>
    <w:p w:rsidR="00000000" w:rsidRDefault="00440036">
      <w:pPr>
        <w:pStyle w:val="a4"/>
        <w:shd w:val="clear" w:color="auto" w:fill="auto"/>
        <w:tabs>
          <w:tab w:val="right" w:pos="5372"/>
          <w:tab w:val="right" w:pos="5718"/>
          <w:tab w:val="right" w:pos="6130"/>
          <w:tab w:val="right" w:pos="6745"/>
          <w:tab w:val="right" w:pos="7599"/>
        </w:tabs>
        <w:spacing w:line="270" w:lineRule="exact"/>
        <w:ind w:left="380" w:firstLine="0"/>
        <w:sectPr w:rsidR="00000000">
          <w:pgSz w:w="16838" w:h="23810"/>
          <w:pgMar w:top="5393" w:right="3400" w:bottom="4553" w:left="3400" w:header="0" w:footer="3" w:gutter="202"/>
          <w:cols w:space="720"/>
          <w:noEndnote/>
          <w:docGrid w:linePitch="360"/>
        </w:sectPr>
      </w:pPr>
      <w:r>
        <w:rPr>
          <w:color w:val="000000"/>
          <w:u w:val="single"/>
          <w:lang w:eastAsia="en-US"/>
        </w:rPr>
        <w:t>phrases. Fill gaps.</w:t>
      </w:r>
      <w:r>
        <w:rPr>
          <w:color w:val="000000"/>
          <w:u w:val="single"/>
          <w:lang w:eastAsia="en-US"/>
        </w:rPr>
        <w:tab/>
        <w:t>Tick</w:t>
      </w:r>
      <w:r>
        <w:rPr>
          <w:color w:val="000000"/>
          <w:u w:val="single"/>
          <w:lang w:eastAsia="en-US"/>
        </w:rPr>
        <w:tab/>
        <w:t>up</w:t>
      </w:r>
      <w:r>
        <w:rPr>
          <w:color w:val="000000"/>
          <w:u w:val="single"/>
          <w:lang w:eastAsia="en-US"/>
        </w:rPr>
        <w:tab/>
        <w:t>the</w:t>
      </w:r>
      <w:r>
        <w:rPr>
          <w:color w:val="000000"/>
          <w:u w:val="single"/>
          <w:lang w:eastAsia="en-US"/>
        </w:rPr>
        <w:tab/>
        <w:t>right</w:t>
      </w:r>
      <w:r>
        <w:rPr>
          <w:color w:val="000000"/>
          <w:u w:val="single"/>
          <w:lang w:eastAsia="en-US"/>
        </w:rPr>
        <w:tab/>
        <w:t>variant</w:t>
      </w:r>
    </w:p>
    <w:p w:rsidR="00000000" w:rsidRDefault="00440036">
      <w:pPr>
        <w:spacing w:line="240" w:lineRule="exact"/>
        <w:rPr>
          <w:color w:val="auto"/>
          <w:sz w:val="19"/>
          <w:szCs w:val="19"/>
          <w:lang w:eastAsia="ru-RU"/>
        </w:rPr>
      </w:pPr>
    </w:p>
    <w:p w:rsidR="00000000" w:rsidRDefault="00440036">
      <w:pPr>
        <w:spacing w:line="240" w:lineRule="exact"/>
        <w:rPr>
          <w:color w:val="auto"/>
          <w:sz w:val="19"/>
          <w:szCs w:val="19"/>
          <w:lang w:eastAsia="ru-RU"/>
        </w:rPr>
      </w:pPr>
    </w:p>
    <w:p w:rsidR="00000000" w:rsidRDefault="00440036">
      <w:pPr>
        <w:spacing w:before="7" w:after="7"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ind w:left="20" w:right="20" w:firstLine="0"/>
      </w:pPr>
      <w:r>
        <w:rPr>
          <w:noProof/>
          <w:lang w:val="ru-RU"/>
        </w:rPr>
        <w:lastRenderedPageBreak/>
        <mc:AlternateContent>
          <mc:Choice Requires="wps">
            <w:drawing>
              <wp:anchor distT="0" distB="0" distL="63500" distR="63500" simplePos="0" relativeHeight="251666432" behindDoc="1" locked="0" layoutInCell="1" allowOverlap="1">
                <wp:simplePos x="0" y="0"/>
                <wp:positionH relativeFrom="margin">
                  <wp:posOffset>-2243455</wp:posOffset>
                </wp:positionH>
                <wp:positionV relativeFrom="margin">
                  <wp:posOffset>936625</wp:posOffset>
                </wp:positionV>
                <wp:extent cx="1153160" cy="3079750"/>
                <wp:effectExtent l="4445" t="3175" r="4445" b="1905"/>
                <wp:wrapSquare wrapText="bothSides"/>
                <wp:docPr id="6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160" cy="307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take care of be proud of be famous for be interested in be good at be keen in get rid of listen to look at</w:t>
                            </w:r>
                          </w:p>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look forwards look for explain to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29" type="#_x0000_t202" style="position:absolute;left:0;text-align:left;margin-left:-176.65pt;margin-top:73.75pt;width:90.8pt;height:242.5pt;z-index:-251650048;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" filled="f" stroked="f">
                <v:textbox style="mso-fit-shape-to-text:t" inset="0,0,0,0">
                  <w:txbxContent>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take care of be proud of be famous for be interested in be good at be keen in get rid of listen to look at</w:t>
                      </w:r>
                    </w:p>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look forwards look for explain to</w:t>
                      </w:r>
                    </w:p>
                  </w:txbxContent>
                </v:textbox>
                <w10:wrap type="square" anchorx="margin" anchory="margin"/>
              </v:shape>
            </w:pict>
          </mc:Fallback>
        </mc:AlternateContent>
      </w:r>
      <w:r>
        <w:rPr>
          <w:rStyle w:val="1"/>
          <w:color w:val="000000"/>
          <w:lang w:eastAsia="en-US"/>
        </w:rPr>
        <w:t>She ... of her parents, (take care of, care for, caring, was considerate)</w:t>
      </w:r>
    </w:p>
    <w:p w:rsidR="00000000" w:rsidRDefault="00440036">
      <w:pPr>
        <w:pStyle w:val="a4"/>
        <w:shd w:val="clear" w:color="auto" w:fill="auto"/>
        <w:ind w:left="20" w:right="20" w:firstLine="0"/>
      </w:pPr>
      <w:r>
        <w:rPr>
          <w:rStyle w:val="1"/>
          <w:color w:val="000000"/>
          <w:lang w:eastAsia="en-US"/>
        </w:rPr>
        <w:t>We ... of our country, (love, adore, are proud of, pride)</w:t>
      </w:r>
    </w:p>
    <w:p w:rsidR="00000000" w:rsidRDefault="00440036">
      <w:pPr>
        <w:pStyle w:val="a4"/>
        <w:shd w:val="clear" w:color="auto" w:fill="auto"/>
        <w:ind w:left="20" w:right="20" w:firstLine="0"/>
      </w:pPr>
      <w:r>
        <w:rPr>
          <w:rStyle w:val="1"/>
          <w:color w:val="000000"/>
          <w:lang w:eastAsia="en-US"/>
        </w:rPr>
        <w:t>The poet ... for his greatest</w:t>
      </w:r>
      <w:r>
        <w:rPr>
          <w:rStyle w:val="1"/>
          <w:color w:val="000000"/>
          <w:lang w:eastAsia="en-US"/>
        </w:rPr>
        <w:t xml:space="preserve"> works, (is know, know led geable, is famous for well-known)</w:t>
      </w:r>
    </w:p>
    <w:p w:rsidR="00000000" w:rsidRDefault="00440036">
      <w:pPr>
        <w:pStyle w:val="a4"/>
        <w:shd w:val="clear" w:color="auto" w:fill="auto"/>
        <w:ind w:left="20" w:right="20" w:firstLine="0"/>
      </w:pPr>
      <w:r>
        <w:rPr>
          <w:rStyle w:val="1"/>
          <w:color w:val="000000"/>
          <w:lang w:eastAsia="en-US"/>
        </w:rPr>
        <w:t>He wanted to ... of this friendship, (get rid of, refuse, allow, avoid)</w:t>
      </w:r>
    </w:p>
    <w:p w:rsidR="00000000" w:rsidRDefault="00440036">
      <w:pPr>
        <w:pStyle w:val="a4"/>
        <w:shd w:val="clear" w:color="auto" w:fill="auto"/>
        <w:ind w:left="20" w:right="20" w:firstLine="0"/>
      </w:pPr>
      <w:r>
        <w:rPr>
          <w:rStyle w:val="1"/>
          <w:color w:val="000000"/>
          <w:lang w:eastAsia="en-US"/>
        </w:rPr>
        <w:t>Tourists ... in the sights of our city, (interest, were interested, paid attention, worshiped)</w:t>
      </w:r>
    </w:p>
    <w:p w:rsidR="00000000" w:rsidRDefault="00440036">
      <w:pPr>
        <w:pStyle w:val="a4"/>
        <w:shd w:val="clear" w:color="auto" w:fill="auto"/>
        <w:ind w:left="20" w:right="20" w:firstLine="0"/>
        <w:sectPr w:rsidR="00000000">
          <w:type w:val="continuous"/>
          <w:pgSz w:w="16838" w:h="23810"/>
          <w:pgMar w:top="4780" w:right="3689" w:bottom="4780" w:left="7265" w:header="0" w:footer="3" w:gutter="0"/>
          <w:cols w:space="720"/>
          <w:noEndnote/>
          <w:docGrid w:linePitch="360"/>
        </w:sectPr>
      </w:pPr>
      <w:r>
        <w:rPr>
          <w:rStyle w:val="1"/>
          <w:color w:val="000000"/>
          <w:lang w:eastAsia="en-US"/>
        </w:rPr>
        <w:t>They listened to his ... att</w:t>
      </w:r>
      <w:r>
        <w:rPr>
          <w:rStyle w:val="1"/>
          <w:color w:val="000000"/>
          <w:lang w:eastAsia="en-US"/>
        </w:rPr>
        <w:t>entively, (announcing, explanation, story, play)</w:t>
      </w:r>
    </w:p>
    <w:p w:rsidR="00000000" w:rsidRDefault="00440036">
      <w:pPr>
        <w:pStyle w:val="a4"/>
        <w:shd w:val="clear" w:color="auto" w:fill="auto"/>
        <w:spacing w:after="1026" w:line="270" w:lineRule="exact"/>
        <w:ind w:left="3760" w:firstLine="0"/>
        <w:jc w:val="left"/>
      </w:pPr>
      <w:r>
        <w:rPr>
          <w:color w:val="000000"/>
          <w:u w:val="single"/>
          <w:lang w:eastAsia="en-US"/>
        </w:rPr>
        <w:lastRenderedPageBreak/>
        <w:t>Match the Idioms</w:t>
      </w:r>
    </w:p>
    <w:tbl>
      <w:tblPr>
        <w:tblW w:w="0" w:type="auto"/>
        <w:jc w:val="center"/>
        <w:tblLayout w:type="fixed"/>
        <w:tblCellMar>
          <w:left w:w="0" w:type="dxa"/>
          <w:right w:w="0" w:type="dxa"/>
        </w:tblCellMar>
        <w:tblLook w:val="0000" w:firstRow="0" w:lastRow="0" w:firstColumn="0" w:lastColumn="0" w:noHBand="0" w:noVBand="0"/>
      </w:tblPr>
      <w:tblGrid>
        <w:gridCol w:w="3662"/>
        <w:gridCol w:w="4502"/>
      </w:tblGrid>
      <w:tr w:rsidR="00000000">
        <w:tblPrEx>
          <w:tblCellMar>
            <w:top w:w="0" w:type="dxa"/>
            <w:left w:w="0" w:type="dxa"/>
            <w:bottom w:w="0" w:type="dxa"/>
            <w:right w:w="0" w:type="dxa"/>
          </w:tblCellMar>
        </w:tblPrEx>
        <w:trPr>
          <w:trHeight w:hRule="exact" w:val="398"/>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as busy as a beaver</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недолгий сон</w:t>
            </w:r>
          </w:p>
        </w:tc>
      </w:tr>
      <w:tr w:rsidR="00000000">
        <w:tblPrEx>
          <w:tblCellMar>
            <w:top w:w="0" w:type="dxa"/>
            <w:left w:w="0" w:type="dxa"/>
            <w:bottom w:w="0" w:type="dxa"/>
            <w:right w:w="0" w:type="dxa"/>
          </w:tblCellMar>
        </w:tblPrEx>
        <w:trPr>
          <w:trHeight w:hRule="exact" w:val="490"/>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the black sheep</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невинная ложь</w:t>
            </w:r>
          </w:p>
        </w:tc>
      </w:tr>
      <w:tr w:rsidR="00000000">
        <w:tblPrEx>
          <w:tblCellMar>
            <w:top w:w="0" w:type="dxa"/>
            <w:left w:w="0" w:type="dxa"/>
            <w:bottom w:w="0" w:type="dxa"/>
            <w:right w:w="0" w:type="dxa"/>
          </w:tblCellMar>
        </w:tblPrEx>
        <w:trPr>
          <w:trHeight w:hRule="exact" w:val="485"/>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at one’s finger tips</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на 7-ом небе</w:t>
            </w:r>
          </w:p>
        </w:tc>
      </w:tr>
      <w:tr w:rsidR="00000000">
        <w:tblPrEx>
          <w:tblCellMar>
            <w:top w:w="0" w:type="dxa"/>
            <w:left w:w="0" w:type="dxa"/>
            <w:bottom w:w="0" w:type="dxa"/>
            <w:right w:w="0" w:type="dxa"/>
          </w:tblCellMar>
        </w:tblPrEx>
        <w:trPr>
          <w:trHeight w:hRule="exact" w:val="494"/>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keep one’s head</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паршивая овца</w:t>
            </w:r>
          </w:p>
        </w:tc>
      </w:tr>
      <w:tr w:rsidR="00000000">
        <w:tblPrEx>
          <w:tblCellMar>
            <w:top w:w="0" w:type="dxa"/>
            <w:left w:w="0" w:type="dxa"/>
            <w:bottom w:w="0" w:type="dxa"/>
            <w:right w:w="0" w:type="dxa"/>
          </w:tblCellMar>
        </w:tblPrEx>
        <w:trPr>
          <w:trHeight w:hRule="exact" w:val="485"/>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out of the blue</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сыграть шутку на</w:t>
            </w:r>
            <w:r>
              <w:rPr>
                <w:color w:val="000000"/>
                <w:lang w:val="ru-RU"/>
              </w:rPr>
              <w:t>д кем-то</w:t>
            </w:r>
          </w:p>
        </w:tc>
      </w:tr>
      <w:tr w:rsidR="00000000">
        <w:tblPrEx>
          <w:tblCellMar>
            <w:top w:w="0" w:type="dxa"/>
            <w:left w:w="0" w:type="dxa"/>
            <w:bottom w:w="0" w:type="dxa"/>
            <w:right w:w="0" w:type="dxa"/>
          </w:tblCellMar>
        </w:tblPrEx>
        <w:trPr>
          <w:trHeight w:hRule="exact" w:val="466"/>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black and white</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очень занят</w:t>
            </w:r>
          </w:p>
        </w:tc>
      </w:tr>
      <w:tr w:rsidR="00000000">
        <w:tblPrEx>
          <w:tblCellMar>
            <w:top w:w="0" w:type="dxa"/>
            <w:left w:w="0" w:type="dxa"/>
            <w:bottom w:w="0" w:type="dxa"/>
            <w:right w:w="0" w:type="dxa"/>
          </w:tblCellMar>
        </w:tblPrEx>
        <w:trPr>
          <w:trHeight w:hRule="exact" w:val="480"/>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white lie</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ошибаться</w:t>
            </w:r>
          </w:p>
        </w:tc>
      </w:tr>
      <w:tr w:rsidR="00000000">
        <w:tblPrEx>
          <w:tblCellMar>
            <w:top w:w="0" w:type="dxa"/>
            <w:left w:w="0" w:type="dxa"/>
            <w:bottom w:w="0" w:type="dxa"/>
            <w:right w:w="0" w:type="dxa"/>
          </w:tblCellMar>
        </w:tblPrEx>
        <w:trPr>
          <w:trHeight w:hRule="exact" w:val="509"/>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play a trick on smb</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невозмутимый</w:t>
            </w:r>
          </w:p>
        </w:tc>
      </w:tr>
      <w:tr w:rsidR="00000000">
        <w:tblPrEx>
          <w:tblCellMar>
            <w:top w:w="0" w:type="dxa"/>
            <w:left w:w="0" w:type="dxa"/>
            <w:bottom w:w="0" w:type="dxa"/>
            <w:right w:w="0" w:type="dxa"/>
          </w:tblCellMar>
        </w:tblPrEx>
        <w:trPr>
          <w:trHeight w:hRule="exact" w:val="480"/>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forty winks</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под рукой</w:t>
            </w:r>
          </w:p>
        </w:tc>
      </w:tr>
      <w:tr w:rsidR="00000000">
        <w:tblPrEx>
          <w:tblCellMar>
            <w:top w:w="0" w:type="dxa"/>
            <w:left w:w="0" w:type="dxa"/>
            <w:bottom w:w="0" w:type="dxa"/>
            <w:right w:w="0" w:type="dxa"/>
          </w:tblCellMar>
        </w:tblPrEx>
        <w:trPr>
          <w:trHeight w:hRule="exact" w:val="494"/>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seventh heaven</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сохранять спокойствие</w:t>
            </w:r>
          </w:p>
        </w:tc>
      </w:tr>
      <w:tr w:rsidR="00000000">
        <w:tblPrEx>
          <w:tblCellMar>
            <w:top w:w="0" w:type="dxa"/>
            <w:left w:w="0" w:type="dxa"/>
            <w:bottom w:w="0" w:type="dxa"/>
            <w:right w:w="0" w:type="dxa"/>
          </w:tblCellMar>
        </w:tblPrEx>
        <w:trPr>
          <w:trHeight w:hRule="exact" w:val="418"/>
          <w:jc w:val="center"/>
        </w:trPr>
        <w:tc>
          <w:tcPr>
            <w:tcW w:w="366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40" w:firstLine="0"/>
              <w:jc w:val="left"/>
            </w:pPr>
            <w:r>
              <w:rPr>
                <w:color w:val="000000"/>
                <w:lang w:eastAsia="en-US"/>
              </w:rPr>
              <w:t>as cool as a cucumber</w:t>
            </w:r>
          </w:p>
        </w:tc>
        <w:tc>
          <w:tcPr>
            <w:tcW w:w="4502" w:type="dxa"/>
            <w:tcBorders>
              <w:top w:val="nil"/>
              <w:left w:val="nil"/>
              <w:bottom w:val="nil"/>
              <w:right w:val="nil"/>
            </w:tcBorders>
            <w:shd w:val="clear" w:color="auto" w:fill="FFFFFF"/>
          </w:tcPr>
          <w:p w:rsidR="00000000" w:rsidRDefault="00440036">
            <w:pPr>
              <w:pStyle w:val="a4"/>
              <w:framePr w:w="8165" w:wrap="notBeside" w:vAnchor="text" w:hAnchor="text" w:xAlign="center" w:y="1"/>
              <w:shd w:val="clear" w:color="auto" w:fill="auto"/>
              <w:spacing w:line="270" w:lineRule="exact"/>
              <w:ind w:left="1200" w:firstLine="0"/>
              <w:jc w:val="left"/>
            </w:pPr>
            <w:r>
              <w:rPr>
                <w:color w:val="000000"/>
                <w:lang w:val="ru-RU"/>
              </w:rPr>
              <w:t>как гром среди ясного неба</w:t>
            </w:r>
          </w:p>
        </w:tc>
      </w:tr>
    </w:tbl>
    <w:p w:rsidR="00000000" w:rsidRDefault="00440036">
      <w:pPr>
        <w:framePr w:w="8165" w:wrap="notBeside" w:vAnchor="text" w:hAnchor="text" w:xAlign="center" w:y="1"/>
        <w:rPr>
          <w:color w:val="auto"/>
          <w:lang w:eastAsia="ru-RU"/>
        </w:rPr>
      </w:pPr>
    </w:p>
    <w:p w:rsidR="00000000" w:rsidRDefault="00440036">
      <w:pPr>
        <w:rPr>
          <w:color w:val="auto"/>
          <w:sz w:val="2"/>
          <w:szCs w:val="2"/>
          <w:lang w:eastAsia="ru-RU"/>
        </w:rPr>
      </w:pPr>
    </w:p>
    <w:p w:rsidR="00000000" w:rsidRDefault="00440036">
      <w:pPr>
        <w:rPr>
          <w:color w:val="auto"/>
          <w:sz w:val="2"/>
          <w:szCs w:val="2"/>
          <w:lang w:eastAsia="ru-RU"/>
        </w:rPr>
        <w:sectPr w:rsidR="00000000">
          <w:pgSz w:w="16838" w:h="23810"/>
          <w:pgMar w:top="4750" w:right="4655" w:bottom="11631" w:left="4007" w:header="0" w:footer="3" w:gutter="0"/>
          <w:cols w:space="720"/>
          <w:noEndnote/>
          <w:docGrid w:linePitch="360"/>
        </w:sectPr>
      </w:pPr>
    </w:p>
    <w:p w:rsidR="00000000" w:rsidRDefault="00440036">
      <w:pPr>
        <w:pStyle w:val="a4"/>
        <w:shd w:val="clear" w:color="auto" w:fill="auto"/>
        <w:tabs>
          <w:tab w:val="right" w:pos="7787"/>
          <w:tab w:val="right" w:pos="8399"/>
        </w:tabs>
        <w:spacing w:after="840" w:line="270" w:lineRule="exact"/>
        <w:ind w:left="2620" w:firstLine="0"/>
      </w:pPr>
      <w:r>
        <w:rPr>
          <w:color w:val="000000"/>
          <w:u w:val="single"/>
          <w:lang w:eastAsia="en-US"/>
        </w:rPr>
        <w:lastRenderedPageBreak/>
        <w:t>Read the text and put some questions</w:t>
      </w:r>
    </w:p>
    <w:p w:rsidR="00000000" w:rsidRDefault="00440036">
      <w:pPr>
        <w:pStyle w:val="a4"/>
        <w:shd w:val="clear" w:color="auto" w:fill="auto"/>
        <w:spacing w:after="952" w:line="485" w:lineRule="exact"/>
        <w:ind w:left="140" w:right="640" w:firstLine="220"/>
      </w:pPr>
      <w:r>
        <w:rPr>
          <w:noProof/>
          <w:lang w:val="ru-RU"/>
        </w:rPr>
        <w:drawing>
          <wp:anchor distT="0" distB="0" distL="63500" distR="63500" simplePos="0" relativeHeight="251667456" behindDoc="1" locked="0" layoutInCell="1" allowOverlap="1">
            <wp:simplePos x="0" y="0"/>
            <wp:positionH relativeFrom="margin">
              <wp:posOffset>4123690</wp:posOffset>
            </wp:positionH>
            <wp:positionV relativeFrom="paragraph">
              <wp:posOffset>944880</wp:posOffset>
            </wp:positionV>
            <wp:extent cx="1085215" cy="328930"/>
            <wp:effectExtent l="0" t="0" r="635" b="0"/>
            <wp:wrapTight wrapText="bothSides">
              <wp:wrapPolygon edited="0">
                <wp:start x="0" y="0"/>
                <wp:lineTo x="0" y="20015"/>
                <wp:lineTo x="21233" y="20015"/>
                <wp:lineTo x="21233" y="0"/>
                <wp:lineTo x="0" y="0"/>
              </wp:wrapPolygon>
            </wp:wrapTight>
            <wp:docPr id="5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5215" cy="328930"/>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 xml:space="preserve">The parrot could cry only phrase «There is no doubt about it». The owner sold the parrot for 20 pounds. Later the new owner standing at the cage said: «What a fool I was to throw so much money for this bird». The bird </w:t>
      </w:r>
      <w:r>
        <w:rPr>
          <w:rStyle w:val="1"/>
          <w:color w:val="000000"/>
          <w:lang w:eastAsia="en-US"/>
        </w:rPr>
        <w:t>cried: «There is no doubt about it».</w:t>
      </w:r>
    </w:p>
    <w:p w:rsidR="00000000" w:rsidRDefault="00440036">
      <w:pPr>
        <w:pStyle w:val="16"/>
        <w:shd w:val="clear" w:color="auto" w:fill="auto"/>
        <w:tabs>
          <w:tab w:val="left" w:pos="8031"/>
          <w:tab w:val="right" w:pos="9231"/>
        </w:tabs>
        <w:spacing w:before="0" w:line="270" w:lineRule="exact"/>
        <w:ind w:left="140"/>
      </w:pPr>
      <w:r>
        <w:fldChar w:fldCharType="begin"/>
      </w:r>
      <w:r>
        <w:instrText xml:space="preserve"> TOC \o "1-5" \h \z </w:instrText>
      </w:r>
      <w:r>
        <w:fldChar w:fldCharType="separate"/>
      </w:r>
      <w:r>
        <w:rPr>
          <w:rStyle w:val="ac"/>
          <w:color w:val="000000"/>
          <w:lang w:eastAsia="en-US"/>
        </w:rPr>
        <w:t>(What) The parrot knew only me phrase.</w:t>
      </w:r>
    </w:p>
    <w:p w:rsidR="00000000" w:rsidRDefault="00440036">
      <w:pPr>
        <w:rPr>
          <w:color w:val="auto"/>
          <w:lang w:eastAsia="ru-RU"/>
        </w:rPr>
      </w:pPr>
    </w:p>
    <w:p w:rsidR="00000000" w:rsidRDefault="00440036">
      <w:pPr>
        <w:pStyle w:val="16"/>
        <w:shd w:val="clear" w:color="auto" w:fill="auto"/>
        <w:tabs>
          <w:tab w:val="left" w:pos="8031"/>
        </w:tabs>
        <w:spacing w:before="0" w:after="91" w:line="270" w:lineRule="exact"/>
        <w:ind w:left="140"/>
      </w:pPr>
      <w:r>
        <w:rPr>
          <w:rStyle w:val="ac"/>
          <w:color w:val="000000"/>
          <w:lang w:eastAsia="en-US"/>
        </w:rPr>
        <w:t xml:space="preserve">(Why) The </w:t>
      </w:r>
      <w:r>
        <w:rPr>
          <w:rStyle w:val="ad"/>
          <w:color w:val="000000"/>
          <w:lang w:val="en-US" w:eastAsia="en-US"/>
        </w:rPr>
        <w:t>owner sol</w:t>
      </w:r>
      <w:r>
        <w:rPr>
          <w:rStyle w:val="ac"/>
          <w:color w:val="000000"/>
          <w:lang w:eastAsia="en-US"/>
        </w:rPr>
        <w:t>d the parrot for 20 pounds.</w:t>
      </w:r>
    </w:p>
    <w:p w:rsidR="00000000" w:rsidRDefault="00440036">
      <w:pPr>
        <w:rPr>
          <w:color w:val="auto"/>
          <w:lang w:eastAsia="ru-RU"/>
        </w:rPr>
      </w:pPr>
    </w:p>
    <w:p w:rsidR="00000000" w:rsidRDefault="00440036">
      <w:pPr>
        <w:pStyle w:val="16"/>
        <w:shd w:val="clear" w:color="auto" w:fill="auto"/>
        <w:tabs>
          <w:tab w:val="left" w:pos="7258"/>
          <w:tab w:val="right" w:pos="7787"/>
          <w:tab w:val="left" w:pos="8031"/>
          <w:tab w:val="center" w:pos="9874"/>
        </w:tabs>
        <w:spacing w:before="0" w:after="131" w:line="270" w:lineRule="exact"/>
        <w:ind w:left="140"/>
      </w:pPr>
      <w:r>
        <w:rPr>
          <w:rStyle w:val="ac"/>
          <w:color w:val="000000"/>
          <w:lang w:eastAsia="en-US"/>
        </w:rPr>
        <w:t>(Did) The bird said again the same phrase.</w:t>
      </w:r>
    </w:p>
    <w:p w:rsidR="00000000" w:rsidRDefault="00440036">
      <w:pPr>
        <w:rPr>
          <w:color w:val="auto"/>
          <w:lang w:eastAsia="ru-RU"/>
        </w:rPr>
      </w:pPr>
    </w:p>
    <w:p w:rsidR="00000000" w:rsidRDefault="00440036">
      <w:pPr>
        <w:pStyle w:val="16"/>
        <w:shd w:val="clear" w:color="auto" w:fill="auto"/>
        <w:tabs>
          <w:tab w:val="center" w:pos="6489"/>
          <w:tab w:val="right" w:pos="7153"/>
          <w:tab w:val="right" w:pos="7787"/>
          <w:tab w:val="left" w:pos="8031"/>
        </w:tabs>
        <w:spacing w:before="0" w:line="221" w:lineRule="exact"/>
        <w:ind w:left="140"/>
      </w:pPr>
      <w:r>
        <w:rPr>
          <w:rStyle w:val="ac"/>
          <w:color w:val="000000"/>
          <w:lang w:eastAsia="en-US"/>
        </w:rPr>
        <w:t>(What) The new owner decided to sell the bird.</w:t>
      </w:r>
      <w:r>
        <w:rPr>
          <w:rStyle w:val="ac"/>
          <w:color w:val="000000"/>
          <w:lang w:eastAsia="en-US"/>
        </w:rPr>
        <w:tab/>
      </w:r>
    </w:p>
    <w:p w:rsidR="00000000" w:rsidRDefault="00440036">
      <w:pPr>
        <w:rPr>
          <w:color w:val="auto"/>
          <w:lang w:eastAsia="ru-RU"/>
        </w:rPr>
      </w:pPr>
      <w:r>
        <w:fldChar w:fldCharType="end"/>
      </w:r>
    </w:p>
    <w:p w:rsidR="00000000" w:rsidRDefault="00440036">
      <w:pPr>
        <w:rPr>
          <w:color w:val="auto"/>
          <w:lang w:eastAsia="ru-RU"/>
        </w:rPr>
      </w:pPr>
    </w:p>
    <w:p w:rsidR="00000000" w:rsidRDefault="00440036">
      <w:pPr>
        <w:pStyle w:val="920"/>
        <w:keepNext/>
        <w:keepLines/>
        <w:shd w:val="clear" w:color="auto" w:fill="auto"/>
        <w:spacing w:before="0" w:after="854" w:line="270" w:lineRule="exact"/>
        <w:ind w:left="60"/>
      </w:pPr>
      <w:r>
        <w:rPr>
          <w:rStyle w:val="92"/>
          <w:color w:val="000000"/>
          <w:lang w:eastAsia="en-US"/>
        </w:rPr>
        <w:t>Test</w:t>
      </w:r>
      <w:bookmarkStart w:id="3" w:name="bookmark11"/>
      <w:bookmarkEnd w:id="3"/>
    </w:p>
    <w:p w:rsidR="00000000" w:rsidRDefault="00440036">
      <w:pPr>
        <w:pStyle w:val="a4"/>
        <w:shd w:val="clear" w:color="auto" w:fill="auto"/>
        <w:spacing w:line="485" w:lineRule="exact"/>
        <w:ind w:left="660" w:firstLine="0"/>
      </w:pPr>
      <w:r>
        <w:rPr>
          <w:rStyle w:val="1"/>
          <w:color w:val="000000"/>
          <w:lang w:eastAsia="en-US"/>
        </w:rPr>
        <w:t>The Louisiana State Capitol was commissioned by Governor Hucy Long. The</w:t>
      </w:r>
    </w:p>
    <w:p w:rsidR="00000000" w:rsidRDefault="00440036">
      <w:pPr>
        <w:pStyle w:val="a4"/>
        <w:shd w:val="clear" w:color="auto" w:fill="auto"/>
        <w:tabs>
          <w:tab w:val="left" w:leader="underscore" w:pos="5866"/>
        </w:tabs>
        <w:spacing w:line="485" w:lineRule="exact"/>
        <w:ind w:left="140" w:firstLine="0"/>
      </w:pPr>
      <w:r>
        <w:rPr>
          <w:rStyle w:val="1"/>
          <w:color w:val="000000"/>
          <w:lang w:eastAsia="en-US"/>
        </w:rPr>
        <w:t>Capitol building was to be the sight of his great</w:t>
      </w:r>
      <w:r>
        <w:rPr>
          <w:rStyle w:val="1"/>
          <w:color w:val="000000"/>
          <w:lang w:eastAsia="en-US"/>
        </w:rPr>
        <w:tab/>
        <w:t>. Hucy Long was buried and his</w:t>
      </w:r>
    </w:p>
    <w:p w:rsidR="00000000" w:rsidRDefault="00440036">
      <w:pPr>
        <w:pStyle w:val="a4"/>
        <w:shd w:val="clear" w:color="auto" w:fill="auto"/>
        <w:tabs>
          <w:tab w:val="left" w:leader="underscore" w:pos="3994"/>
        </w:tabs>
        <w:spacing w:line="485" w:lineRule="exact"/>
        <w:ind w:left="140" w:firstLine="0"/>
      </w:pPr>
      <w:r>
        <w:rPr>
          <w:rStyle w:val="1"/>
          <w:color w:val="000000"/>
          <w:lang w:eastAsia="en-US"/>
        </w:rPr>
        <w:t xml:space="preserve">statue faces the capitol. The </w:t>
      </w:r>
      <w:r>
        <w:rPr>
          <w:rStyle w:val="1"/>
          <w:color w:val="000000"/>
          <w:lang w:eastAsia="en-US"/>
        </w:rPr>
        <w:tab/>
        <w:t xml:space="preserve"> entrance has got stone staircase. Though the</w:t>
      </w:r>
    </w:p>
    <w:p w:rsidR="00000000" w:rsidRDefault="00440036">
      <w:pPr>
        <w:pStyle w:val="a4"/>
        <w:shd w:val="clear" w:color="auto" w:fill="auto"/>
        <w:tabs>
          <w:tab w:val="left" w:leader="underscore" w:pos="1450"/>
          <w:tab w:val="left" w:leader="underscore" w:pos="8578"/>
        </w:tabs>
        <w:spacing w:line="485" w:lineRule="exact"/>
        <w:ind w:left="140" w:firstLine="0"/>
      </w:pPr>
      <w:r>
        <w:rPr>
          <w:rStyle w:val="1"/>
          <w:color w:val="000000"/>
          <w:lang w:eastAsia="en-US"/>
        </w:rPr>
        <w:t>entrance</w:t>
      </w:r>
      <w:r>
        <w:rPr>
          <w:rStyle w:val="1"/>
          <w:color w:val="000000"/>
          <w:lang w:eastAsia="en-US"/>
        </w:rPr>
        <w:tab/>
      </w:r>
      <w:r>
        <w:rPr>
          <w:rStyle w:val="1"/>
          <w:color w:val="000000"/>
          <w:lang w:eastAsia="en-US"/>
        </w:rPr>
        <w:t>find themselves in the memorial Hall. Sculptures of some</w:t>
      </w:r>
      <w:r>
        <w:rPr>
          <w:rStyle w:val="1"/>
          <w:color w:val="000000"/>
          <w:lang w:eastAsia="en-US"/>
        </w:rPr>
        <w:tab/>
        <w:t>stand in</w:t>
      </w:r>
    </w:p>
    <w:p w:rsidR="00000000" w:rsidRDefault="00440036">
      <w:pPr>
        <w:pStyle w:val="a4"/>
        <w:shd w:val="clear" w:color="auto" w:fill="auto"/>
        <w:tabs>
          <w:tab w:val="left" w:leader="underscore" w:pos="2986"/>
          <w:tab w:val="left" w:leader="underscore" w:pos="4830"/>
        </w:tabs>
        <w:spacing w:line="485" w:lineRule="exact"/>
        <w:ind w:left="140" w:firstLine="0"/>
      </w:pPr>
      <w:r>
        <w:rPr>
          <w:rStyle w:val="1"/>
          <w:color w:val="000000"/>
          <w:lang w:eastAsia="en-US"/>
        </w:rPr>
        <w:t>the hall. Flags of the</w:t>
      </w:r>
      <w:r>
        <w:rPr>
          <w:rStyle w:val="1"/>
          <w:color w:val="000000"/>
          <w:lang w:eastAsia="en-US"/>
        </w:rPr>
        <w:tab/>
        <w:t>nations hang</w:t>
      </w:r>
      <w:r>
        <w:rPr>
          <w:rStyle w:val="1"/>
          <w:color w:val="000000"/>
          <w:lang w:eastAsia="en-US"/>
        </w:rPr>
        <w:tab/>
        <w:t>from the balcony. Bronze doors lead to</w:t>
      </w:r>
    </w:p>
    <w:p w:rsidR="00000000" w:rsidRDefault="00440036">
      <w:pPr>
        <w:pStyle w:val="a4"/>
        <w:shd w:val="clear" w:color="auto" w:fill="auto"/>
        <w:tabs>
          <w:tab w:val="left" w:leader="underscore" w:pos="4268"/>
        </w:tabs>
        <w:spacing w:line="485" w:lineRule="exact"/>
        <w:ind w:left="140" w:firstLine="0"/>
      </w:pPr>
      <w:r>
        <w:rPr>
          <w:rStyle w:val="1"/>
          <w:color w:val="000000"/>
          <w:lang w:eastAsia="en-US"/>
        </w:rPr>
        <w:t>both the Senate and the House of</w:t>
      </w:r>
      <w:r>
        <w:rPr>
          <w:rStyle w:val="1"/>
          <w:color w:val="000000"/>
          <w:lang w:eastAsia="en-US"/>
        </w:rPr>
        <w:tab/>
        <w:t>chambers. There is an observation Deck with</w:t>
      </w:r>
    </w:p>
    <w:p w:rsidR="00000000" w:rsidRDefault="00440036">
      <w:pPr>
        <w:pStyle w:val="a4"/>
        <w:shd w:val="clear" w:color="auto" w:fill="auto"/>
        <w:tabs>
          <w:tab w:val="left" w:leader="underscore" w:pos="1777"/>
          <w:tab w:val="left" w:leader="underscore" w:pos="4268"/>
        </w:tabs>
        <w:spacing w:after="380" w:line="485" w:lineRule="exact"/>
        <w:ind w:left="140" w:right="640" w:firstLine="0"/>
        <w:jc w:val="left"/>
      </w:pPr>
      <w:r>
        <w:rPr>
          <w:rStyle w:val="1"/>
          <w:color w:val="000000"/>
          <w:lang w:eastAsia="en-US"/>
        </w:rPr>
        <w:t>a view. Go the west Mississippi toward</w:t>
      </w:r>
      <w:r>
        <w:rPr>
          <w:rStyle w:val="1"/>
          <w:color w:val="000000"/>
          <w:lang w:eastAsia="en-US"/>
        </w:rPr>
        <w:t xml:space="preserve"> the Gulf of Mexico. Cypress trees, birds, animals are</w:t>
      </w:r>
      <w:r>
        <w:rPr>
          <w:rStyle w:val="1"/>
          <w:color w:val="000000"/>
          <w:lang w:eastAsia="en-US"/>
        </w:rPr>
        <w:tab/>
        <w:t>treasure. They are</w:t>
      </w:r>
      <w:r>
        <w:rPr>
          <w:rStyle w:val="1"/>
          <w:color w:val="000000"/>
          <w:lang w:eastAsia="en-US"/>
        </w:rPr>
        <w:tab/>
        <w:t>window into a rare ecosystem.</w:t>
      </w:r>
    </w:p>
    <w:p w:rsidR="00000000" w:rsidRDefault="00440036">
      <w:pPr>
        <w:pStyle w:val="a4"/>
        <w:shd w:val="clear" w:color="auto" w:fill="auto"/>
        <w:spacing w:line="235" w:lineRule="exact"/>
        <w:ind w:left="140" w:right="640" w:firstLine="0"/>
        <w:jc w:val="left"/>
        <w:sectPr w:rsidR="00000000">
          <w:pgSz w:w="16838" w:h="23810"/>
          <w:pgMar w:top="3730" w:right="2800" w:bottom="3706" w:left="3837" w:header="0" w:footer="3" w:gutter="0"/>
          <w:cols w:space="720"/>
          <w:noEndnote/>
          <w:docGrid w:linePitch="360"/>
        </w:sectPr>
      </w:pPr>
      <w:r>
        <w:rPr>
          <w:rStyle w:val="1"/>
          <w:color w:val="000000"/>
          <w:lang w:eastAsia="en-US"/>
        </w:rPr>
        <w:t>massive, visitors, governers, various, gracefully, representatives, mighty, national,</w:t>
      </w:r>
      <w:r>
        <w:rPr>
          <w:rStyle w:val="21"/>
          <w:color w:val="000000"/>
          <w:lang w:eastAsia="en-US"/>
        </w:rPr>
        <w:t xml:space="preserve"> </w:t>
      </w:r>
      <w:r>
        <w:rPr>
          <w:rStyle w:val="1"/>
          <w:color w:val="000000"/>
          <w:lang w:eastAsia="en-US"/>
        </w:rPr>
        <w:t>height, i</w:t>
      </w:r>
      <w:r>
        <w:rPr>
          <w:strike/>
          <w:color w:val="000000"/>
          <w:lang w:eastAsia="en-US"/>
        </w:rPr>
        <w:t>mag</w:t>
      </w:r>
      <w:r>
        <w:rPr>
          <w:rStyle w:val="1"/>
          <w:color w:val="000000"/>
          <w:lang w:eastAsia="en-US"/>
        </w:rPr>
        <w:t>i</w:t>
      </w:r>
      <w:r>
        <w:rPr>
          <w:strike/>
          <w:color w:val="000000"/>
          <w:lang w:eastAsia="en-US"/>
        </w:rPr>
        <w:t>natio</w:t>
      </w:r>
      <w:r>
        <w:rPr>
          <w:rStyle w:val="1"/>
          <w:color w:val="000000"/>
          <w:lang w:eastAsia="en-US"/>
        </w:rPr>
        <w:t>n, spending, flows</w:t>
      </w:r>
    </w:p>
    <w:p w:rsidR="00000000" w:rsidRDefault="00440036">
      <w:pPr>
        <w:pStyle w:val="16"/>
        <w:numPr>
          <w:ilvl w:val="0"/>
          <w:numId w:val="21"/>
        </w:numPr>
        <w:shd w:val="clear" w:color="auto" w:fill="auto"/>
        <w:tabs>
          <w:tab w:val="left" w:pos="1800"/>
          <w:tab w:val="right" w:pos="3931"/>
          <w:tab w:val="right" w:pos="4214"/>
        </w:tabs>
        <w:spacing w:before="0" w:after="832" w:line="270" w:lineRule="exact"/>
        <w:ind w:left="1440"/>
      </w:pPr>
      <w:r>
        <w:lastRenderedPageBreak/>
        <w:fldChar w:fldCharType="begin"/>
      </w:r>
      <w:r>
        <w:instrText xml:space="preserve"> TO</w:instrText>
      </w:r>
      <w:r>
        <w:instrText xml:space="preserve">C \o "1-5" \h \z </w:instrText>
      </w:r>
      <w:r>
        <w:fldChar w:fldCharType="separate"/>
      </w:r>
      <w:r>
        <w:rPr>
          <w:rStyle w:val="ac"/>
          <w:color w:val="000000"/>
          <w:lang w:eastAsia="en-US"/>
        </w:rPr>
        <w:t>these</w:t>
      </w:r>
      <w:r>
        <w:rPr>
          <w:rStyle w:val="ac"/>
          <w:color w:val="000000"/>
          <w:lang w:eastAsia="en-US"/>
        </w:rPr>
        <w:tab/>
      </w:r>
      <w:r>
        <w:rPr>
          <w:rStyle w:val="17"/>
          <w:color w:val="000000"/>
          <w:lang w:val="ru-RU"/>
        </w:rPr>
        <w:t>с)</w:t>
      </w:r>
      <w:r>
        <w:rPr>
          <w:rStyle w:val="17"/>
          <w:color w:val="000000"/>
          <w:lang w:val="ru-RU"/>
        </w:rPr>
        <w:tab/>
      </w:r>
      <w:r>
        <w:rPr>
          <w:rStyle w:val="17"/>
          <w:color w:val="000000"/>
          <w:lang w:eastAsia="en-US"/>
        </w:rPr>
        <w:t>a</w:t>
      </w:r>
    </w:p>
    <w:p w:rsidR="00000000" w:rsidRDefault="00440036">
      <w:pPr>
        <w:pStyle w:val="16"/>
        <w:numPr>
          <w:ilvl w:val="0"/>
          <w:numId w:val="22"/>
        </w:numPr>
        <w:shd w:val="clear" w:color="auto" w:fill="auto"/>
        <w:spacing w:before="0" w:after="176" w:line="270" w:lineRule="exact"/>
        <w:ind w:left="20"/>
      </w:pPr>
      <w:r>
        <w:rPr>
          <w:noProof/>
          <w:lang w:val="ru-RU"/>
        </w:rPr>
        <mc:AlternateContent>
          <mc:Choice Requires="wps">
            <w:drawing>
              <wp:anchor distT="0" distB="0" distL="63500" distR="63500" simplePos="0" relativeHeight="251668480" behindDoc="1" locked="0" layoutInCell="1" allowOverlap="1">
                <wp:simplePos x="0" y="0"/>
                <wp:positionH relativeFrom="margin">
                  <wp:posOffset>370840</wp:posOffset>
                </wp:positionH>
                <wp:positionV relativeFrom="margin">
                  <wp:posOffset>257175</wp:posOffset>
                </wp:positionV>
                <wp:extent cx="572135" cy="152400"/>
                <wp:effectExtent l="0" t="0" r="0" b="635"/>
                <wp:wrapSquare wrapText="bothSides"/>
                <wp:docPr id="5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240" w:lineRule="exact"/>
                              <w:ind w:left="100" w:firstLine="0"/>
                              <w:jc w:val="left"/>
                            </w:pPr>
                            <w:r>
                              <w:rPr>
                                <w:rStyle w:val="Exact"/>
                                <w:color w:val="000000"/>
                                <w:spacing w:val="0"/>
                                <w:sz w:val="24"/>
                                <w:szCs w:val="24"/>
                                <w:lang w:eastAsia="en-US"/>
                              </w:rPr>
                              <w:t>a) the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30" type="#_x0000_t202" style="position:absolute;left:0;text-align:left;margin-left:29.2pt;margin-top:20.25pt;width:45.05pt;height:12pt;z-index:-25164800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" filled="f" stroked="f">
                <v:textbox style="mso-fit-shape-to-text:t" inset="0,0,0,0">
                  <w:txbxContent>
                    <w:p w:rsidR="00000000" w:rsidRDefault="00440036">
                      <w:pPr>
                        <w:pStyle w:val="a4"/>
                        <w:shd w:val="clear" w:color="auto" w:fill="auto"/>
                        <w:spacing w:line="240" w:lineRule="exact"/>
                        <w:ind w:left="100" w:firstLine="0"/>
                        <w:jc w:val="left"/>
                      </w:pPr>
                      <w:r>
                        <w:rPr>
                          <w:rStyle w:val="Exact"/>
                          <w:color w:val="000000"/>
                          <w:spacing w:val="0"/>
                          <w:sz w:val="24"/>
                          <w:szCs w:val="24"/>
                          <w:lang w:eastAsia="en-US"/>
                        </w:rPr>
                        <w:t>a) the</w:t>
                      </w:r>
                    </w:p>
                  </w:txbxContent>
                </v:textbox>
                <w10:wrap type="square" anchorx="margin" anchory="margin"/>
              </v:shape>
            </w:pict>
          </mc:Fallback>
        </mc:AlternateContent>
      </w:r>
      <w:r>
        <w:rPr>
          <w:rStyle w:val="ac"/>
          <w:noProof/>
          <w:color w:val="000000"/>
        </w:rPr>
        <w:t xml:space="preserve"> </w:t>
      </w:r>
      <w:r>
        <w:rPr>
          <w:rStyle w:val="ac"/>
          <w:color w:val="000000"/>
          <w:lang w:eastAsia="en-US"/>
        </w:rPr>
        <w:t>. Grants are the couple with whom we are negotiating.</w:t>
      </w:r>
    </w:p>
    <w:p w:rsidR="00000000" w:rsidRDefault="00440036">
      <w:pPr>
        <w:pStyle w:val="16"/>
        <w:shd w:val="clear" w:color="auto" w:fill="auto"/>
        <w:tabs>
          <w:tab w:val="left" w:pos="2846"/>
          <w:tab w:val="left" w:pos="5150"/>
        </w:tabs>
        <w:spacing w:before="0" w:after="827" w:line="270" w:lineRule="exact"/>
        <w:ind w:left="720"/>
      </w:pPr>
      <w:r>
        <w:rPr>
          <w:noProof/>
          <w:lang w:val="ru-RU"/>
        </w:rPr>
        <mc:AlternateContent>
          <mc:Choice Requires="wps">
            <w:drawing>
              <wp:anchor distT="0" distB="0" distL="63500" distR="63500" simplePos="0" relativeHeight="251669504" behindDoc="1" locked="0" layoutInCell="1" allowOverlap="1">
                <wp:simplePos x="0" y="0"/>
                <wp:positionH relativeFrom="margin">
                  <wp:posOffset>4660265</wp:posOffset>
                </wp:positionH>
                <wp:positionV relativeFrom="paragraph">
                  <wp:posOffset>0</wp:posOffset>
                </wp:positionV>
                <wp:extent cx="621665" cy="2148840"/>
                <wp:effectExtent l="2540" t="0" r="4445" b="0"/>
                <wp:wrapSquare wrapText="bothSides"/>
                <wp:docPr id="5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 cy="2148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327" w:line="240" w:lineRule="exact"/>
                              <w:ind w:left="40" w:firstLine="0"/>
                              <w:jc w:val="left"/>
                            </w:pPr>
                            <w:r>
                              <w:rPr>
                                <w:rStyle w:val="Exact"/>
                                <w:color w:val="000000"/>
                                <w:spacing w:val="0"/>
                                <w:sz w:val="24"/>
                                <w:szCs w:val="24"/>
                                <w:lang w:eastAsia="en-US"/>
                              </w:rPr>
                              <w:t>d) Some</w:t>
                            </w:r>
                          </w:p>
                          <w:p w:rsidR="00000000" w:rsidRDefault="00440036">
                            <w:pPr>
                              <w:pStyle w:val="111"/>
                              <w:shd w:val="clear" w:color="auto" w:fill="auto"/>
                              <w:spacing w:before="0" w:after="1337" w:line="240" w:lineRule="exact"/>
                              <w:ind w:left="40"/>
                            </w:pPr>
                            <w:r>
                              <w:rPr>
                                <w:rStyle w:val="11Exact"/>
                                <w:b/>
                                <w:bCs/>
                                <w:color w:val="000000"/>
                                <w:spacing w:val="0"/>
                                <w:sz w:val="24"/>
                                <w:szCs w:val="24"/>
                                <w:lang w:eastAsia="en-US"/>
                              </w:rPr>
                              <w:t>d) a</w:t>
                            </w:r>
                          </w:p>
                          <w:p w:rsidR="00000000" w:rsidRDefault="00440036">
                            <w:pPr>
                              <w:pStyle w:val="a4"/>
                              <w:shd w:val="clear" w:color="auto" w:fill="auto"/>
                              <w:spacing w:line="240" w:lineRule="exact"/>
                              <w:ind w:left="40" w:firstLine="0"/>
                              <w:jc w:val="left"/>
                            </w:pPr>
                            <w:r>
                              <w:rPr>
                                <w:rStyle w:val="Exact"/>
                                <w:color w:val="000000"/>
                                <w:spacing w:val="0"/>
                                <w:sz w:val="24"/>
                                <w:szCs w:val="24"/>
                                <w:lang w:eastAsia="en-US"/>
                              </w:rPr>
                              <w:t>d) Some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31" type="#_x0000_t202" style="position:absolute;left:0;text-align:left;margin-left:366.95pt;margin-top:0;width:48.95pt;height:169.2pt;z-index:-2516469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" filled="f" stroked="f">
                <v:textbox style="mso-fit-shape-to-text:t" inset="0,0,0,0">
                  <w:txbxContent>
                    <w:p w:rsidR="00000000" w:rsidRDefault="00440036">
                      <w:pPr>
                        <w:pStyle w:val="a4"/>
                        <w:shd w:val="clear" w:color="auto" w:fill="auto"/>
                        <w:spacing w:after="1327" w:line="240" w:lineRule="exact"/>
                        <w:ind w:left="40" w:firstLine="0"/>
                        <w:jc w:val="left"/>
                      </w:pPr>
                      <w:r>
                        <w:rPr>
                          <w:rStyle w:val="Exact"/>
                          <w:color w:val="000000"/>
                          <w:spacing w:val="0"/>
                          <w:sz w:val="24"/>
                          <w:szCs w:val="24"/>
                          <w:lang w:eastAsia="en-US"/>
                        </w:rPr>
                        <w:t>d) Some</w:t>
                      </w:r>
                    </w:p>
                    <w:p w:rsidR="00000000" w:rsidRDefault="00440036">
                      <w:pPr>
                        <w:pStyle w:val="111"/>
                        <w:shd w:val="clear" w:color="auto" w:fill="auto"/>
                        <w:spacing w:before="0" w:after="1337" w:line="240" w:lineRule="exact"/>
                        <w:ind w:left="40"/>
                      </w:pPr>
                      <w:r>
                        <w:rPr>
                          <w:rStyle w:val="11Exact"/>
                          <w:b/>
                          <w:bCs/>
                          <w:color w:val="000000"/>
                          <w:spacing w:val="0"/>
                          <w:sz w:val="24"/>
                          <w:szCs w:val="24"/>
                          <w:lang w:eastAsia="en-US"/>
                        </w:rPr>
                        <w:t>d) a</w:t>
                      </w:r>
                    </w:p>
                    <w:p w:rsidR="00000000" w:rsidRDefault="00440036">
                      <w:pPr>
                        <w:pStyle w:val="a4"/>
                        <w:shd w:val="clear" w:color="auto" w:fill="auto"/>
                        <w:spacing w:line="240" w:lineRule="exact"/>
                        <w:ind w:left="40" w:firstLine="0"/>
                        <w:jc w:val="left"/>
                      </w:pPr>
                      <w:r>
                        <w:rPr>
                          <w:rStyle w:val="Exact"/>
                          <w:color w:val="000000"/>
                          <w:spacing w:val="0"/>
                          <w:sz w:val="24"/>
                          <w:szCs w:val="24"/>
                          <w:lang w:eastAsia="en-US"/>
                        </w:rPr>
                        <w:t>d) Some</w:t>
                      </w:r>
                    </w:p>
                  </w:txbxContent>
                </v:textbox>
                <w10:wrap type="square" anchorx="margin"/>
              </v:shape>
            </w:pict>
          </mc:Fallback>
        </mc:AlternateContent>
      </w:r>
      <w:r>
        <w:rPr>
          <w:rStyle w:val="ac"/>
          <w:color w:val="000000"/>
          <w:lang w:eastAsia="en-US"/>
        </w:rPr>
        <w:t>a) -</w:t>
      </w:r>
      <w:r>
        <w:rPr>
          <w:rStyle w:val="ac"/>
          <w:color w:val="000000"/>
          <w:lang w:eastAsia="en-US"/>
        </w:rPr>
        <w:tab/>
        <w:t xml:space="preserve">b) </w:t>
      </w:r>
      <w:r>
        <w:rPr>
          <w:rStyle w:val="17"/>
          <w:color w:val="000000"/>
          <w:lang w:eastAsia="en-US"/>
        </w:rPr>
        <w:t>The</w:t>
      </w:r>
      <w:r>
        <w:rPr>
          <w:rStyle w:val="17"/>
          <w:color w:val="000000"/>
          <w:lang w:eastAsia="en-US"/>
        </w:rPr>
        <w:tab/>
      </w:r>
      <w:r>
        <w:rPr>
          <w:rStyle w:val="ac"/>
          <w:color w:val="000000"/>
          <w:lang w:eastAsia="en-US"/>
        </w:rPr>
        <w:t>c) This</w:t>
      </w:r>
    </w:p>
    <w:p w:rsidR="00000000" w:rsidRDefault="00440036">
      <w:pPr>
        <w:pStyle w:val="16"/>
        <w:numPr>
          <w:ilvl w:val="0"/>
          <w:numId w:val="20"/>
        </w:numPr>
        <w:shd w:val="clear" w:color="auto" w:fill="auto"/>
        <w:tabs>
          <w:tab w:val="left" w:pos="418"/>
          <w:tab w:val="left" w:leader="underscore" w:pos="3044"/>
        </w:tabs>
        <w:spacing w:before="0" w:after="172" w:line="270" w:lineRule="exact"/>
        <w:ind w:left="20"/>
      </w:pPr>
      <w:r>
        <w:rPr>
          <w:rStyle w:val="ac"/>
          <w:color w:val="000000"/>
          <w:lang w:eastAsia="en-US"/>
        </w:rPr>
        <w:t>In the end there was</w:t>
      </w:r>
      <w:r>
        <w:rPr>
          <w:rStyle w:val="ac"/>
          <w:color w:val="000000"/>
          <w:lang w:eastAsia="en-US"/>
        </w:rPr>
        <w:tab/>
        <w:t>war between two countries.</w:t>
      </w:r>
    </w:p>
    <w:p w:rsidR="00000000" w:rsidRDefault="00440036">
      <w:pPr>
        <w:pStyle w:val="16"/>
        <w:shd w:val="clear" w:color="auto" w:fill="auto"/>
        <w:tabs>
          <w:tab w:val="left" w:pos="2846"/>
          <w:tab w:val="right" w:pos="5858"/>
        </w:tabs>
        <w:spacing w:before="0" w:after="832" w:line="270" w:lineRule="exact"/>
        <w:ind w:left="720"/>
      </w:pPr>
      <w:r>
        <w:rPr>
          <w:rStyle w:val="ac"/>
          <w:color w:val="000000"/>
          <w:lang w:eastAsia="en-US"/>
        </w:rPr>
        <w:t>a) any</w:t>
      </w:r>
      <w:r>
        <w:rPr>
          <w:rStyle w:val="ac"/>
          <w:color w:val="000000"/>
          <w:lang w:eastAsia="en-US"/>
        </w:rPr>
        <w:tab/>
        <w:t>b) the</w:t>
      </w:r>
      <w:r>
        <w:rPr>
          <w:rStyle w:val="ac"/>
          <w:color w:val="000000"/>
          <w:lang w:eastAsia="en-US"/>
        </w:rPr>
        <w:tab/>
        <w:t>c) -</w:t>
      </w:r>
    </w:p>
    <w:p w:rsidR="00000000" w:rsidRDefault="00440036">
      <w:pPr>
        <w:pStyle w:val="16"/>
        <w:numPr>
          <w:ilvl w:val="0"/>
          <w:numId w:val="23"/>
        </w:numPr>
        <w:shd w:val="clear" w:color="auto" w:fill="auto"/>
        <w:spacing w:before="0" w:after="172" w:line="270" w:lineRule="exact"/>
        <w:ind w:left="20"/>
      </w:pPr>
      <w:r>
        <w:rPr>
          <w:rStyle w:val="ac"/>
          <w:noProof/>
          <w:color w:val="000000"/>
        </w:rPr>
        <w:t xml:space="preserve"> </w:t>
      </w:r>
      <w:r>
        <w:rPr>
          <w:rStyle w:val="ac"/>
          <w:color w:val="000000"/>
          <w:lang w:eastAsia="en-US"/>
        </w:rPr>
        <w:t>. two missing explorers have</w:t>
      </w:r>
      <w:r>
        <w:rPr>
          <w:rStyle w:val="ac"/>
          <w:color w:val="000000"/>
          <w:lang w:eastAsia="en-US"/>
        </w:rPr>
        <w:t xml:space="preserve"> been found safe and sound.</w:t>
      </w:r>
    </w:p>
    <w:p w:rsidR="00000000" w:rsidRDefault="00440036">
      <w:pPr>
        <w:pStyle w:val="16"/>
        <w:shd w:val="clear" w:color="auto" w:fill="auto"/>
        <w:tabs>
          <w:tab w:val="left" w:pos="2846"/>
          <w:tab w:val="left" w:pos="5150"/>
        </w:tabs>
        <w:spacing w:before="0" w:after="832" w:line="270" w:lineRule="exact"/>
        <w:ind w:left="720"/>
      </w:pPr>
      <w:r>
        <w:rPr>
          <w:rStyle w:val="ac"/>
          <w:color w:val="000000"/>
          <w:lang w:eastAsia="en-US"/>
        </w:rPr>
        <w:t>a) -</w:t>
      </w:r>
      <w:r>
        <w:rPr>
          <w:rStyle w:val="ac"/>
          <w:color w:val="000000"/>
          <w:lang w:eastAsia="en-US"/>
        </w:rPr>
        <w:tab/>
        <w:t>b) The</w:t>
      </w:r>
      <w:r>
        <w:rPr>
          <w:rStyle w:val="ac"/>
          <w:color w:val="000000"/>
          <w:lang w:eastAsia="en-US"/>
        </w:rPr>
        <w:tab/>
        <w:t>c) That</w:t>
      </w:r>
    </w:p>
    <w:p w:rsidR="00000000" w:rsidRDefault="00440036">
      <w:pPr>
        <w:pStyle w:val="16"/>
        <w:numPr>
          <w:ilvl w:val="0"/>
          <w:numId w:val="23"/>
        </w:numPr>
        <w:shd w:val="clear" w:color="auto" w:fill="auto"/>
        <w:spacing w:before="0" w:after="172" w:line="270" w:lineRule="exact"/>
        <w:ind w:left="20"/>
      </w:pPr>
      <w:r>
        <w:rPr>
          <w:noProof/>
          <w:lang w:val="ru-RU"/>
        </w:rPr>
        <w:drawing>
          <wp:anchor distT="0" distB="0" distL="63500" distR="63500" simplePos="0" relativeHeight="251670528" behindDoc="1" locked="0" layoutInCell="1" allowOverlap="1">
            <wp:simplePos x="0" y="0"/>
            <wp:positionH relativeFrom="margin">
              <wp:posOffset>4709160</wp:posOffset>
            </wp:positionH>
            <wp:positionV relativeFrom="paragraph">
              <wp:posOffset>234950</wp:posOffset>
            </wp:positionV>
            <wp:extent cx="450850" cy="243840"/>
            <wp:effectExtent l="0" t="0" r="6350" b="3810"/>
            <wp:wrapTight wrapText="bothSides">
              <wp:wrapPolygon edited="0">
                <wp:start x="0" y="0"/>
                <wp:lineTo x="0" y="20250"/>
                <wp:lineTo x="20992" y="20250"/>
                <wp:lineTo x="20992" y="0"/>
                <wp:lineTo x="0" y="0"/>
              </wp:wrapPolygon>
            </wp:wrapTight>
            <wp:docPr id="5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0850" cy="243840"/>
                    </a:xfrm>
                    <a:prstGeom prst="rect">
                      <a:avLst/>
                    </a:prstGeom>
                    <a:noFill/>
                  </pic:spPr>
                </pic:pic>
              </a:graphicData>
            </a:graphic>
            <wp14:sizeRelH relativeFrom="page">
              <wp14:pctWidth>0</wp14:pctWidth>
            </wp14:sizeRelH>
            <wp14:sizeRelV relativeFrom="page">
              <wp14:pctHeight>0</wp14:pctHeight>
            </wp14:sizeRelV>
          </wp:anchor>
        </w:drawing>
      </w:r>
      <w:r>
        <w:rPr>
          <w:rStyle w:val="ac"/>
          <w:noProof/>
          <w:color w:val="000000"/>
        </w:rPr>
        <w:t xml:space="preserve"> </w:t>
      </w:r>
      <w:r>
        <w:rPr>
          <w:rStyle w:val="ac"/>
          <w:color w:val="000000"/>
          <w:lang w:eastAsia="en-US"/>
        </w:rPr>
        <w:t>. President is the largest cruise ship in the world.</w:t>
      </w:r>
    </w:p>
    <w:p w:rsidR="00000000" w:rsidRDefault="00440036">
      <w:pPr>
        <w:pStyle w:val="16"/>
        <w:shd w:val="clear" w:color="auto" w:fill="auto"/>
        <w:tabs>
          <w:tab w:val="right" w:pos="3307"/>
          <w:tab w:val="left" w:pos="3374"/>
          <w:tab w:val="left" w:pos="5150"/>
          <w:tab w:val="left" w:pos="5539"/>
        </w:tabs>
        <w:spacing w:before="0" w:after="640" w:line="270" w:lineRule="exact"/>
        <w:ind w:left="720"/>
      </w:pPr>
      <w:r>
        <w:rPr>
          <w:rStyle w:val="ac"/>
          <w:color w:val="000000"/>
          <w:lang w:eastAsia="en-US"/>
        </w:rPr>
        <w:t>a) Some</w:t>
      </w:r>
      <w:r>
        <w:rPr>
          <w:rStyle w:val="ac"/>
          <w:color w:val="000000"/>
          <w:lang w:eastAsia="en-US"/>
        </w:rPr>
        <w:tab/>
        <w:t>b)</w:t>
      </w:r>
      <w:r>
        <w:rPr>
          <w:rStyle w:val="ac"/>
          <w:color w:val="000000"/>
          <w:lang w:eastAsia="en-US"/>
        </w:rPr>
        <w:tab/>
        <w:t>The</w:t>
      </w:r>
      <w:r>
        <w:rPr>
          <w:rStyle w:val="ac"/>
          <w:color w:val="000000"/>
          <w:lang w:eastAsia="en-US"/>
        </w:rPr>
        <w:tab/>
        <w:t>c)</w:t>
      </w:r>
      <w:r>
        <w:rPr>
          <w:rStyle w:val="ac"/>
          <w:color w:val="000000"/>
          <w:lang w:eastAsia="en-US"/>
        </w:rPr>
        <w:tab/>
        <w:t>a</w:t>
      </w:r>
    </w:p>
    <w:p w:rsidR="00000000" w:rsidRDefault="00440036">
      <w:pPr>
        <w:pStyle w:val="16"/>
        <w:numPr>
          <w:ilvl w:val="0"/>
          <w:numId w:val="24"/>
        </w:numPr>
        <w:shd w:val="clear" w:color="auto" w:fill="auto"/>
        <w:tabs>
          <w:tab w:val="left" w:pos="418"/>
          <w:tab w:val="left" w:leader="underscore" w:pos="3807"/>
        </w:tabs>
        <w:spacing w:before="0" w:after="172" w:line="270" w:lineRule="exact"/>
        <w:ind w:left="20"/>
      </w:pPr>
      <w:r>
        <w:rPr>
          <w:noProof/>
          <w:lang w:val="ru-RU"/>
        </w:rPr>
        <mc:AlternateContent>
          <mc:Choice Requires="wps">
            <w:drawing>
              <wp:anchor distT="0" distB="0" distL="63500" distR="63500" simplePos="0" relativeHeight="251671552" behindDoc="1" locked="0" layoutInCell="1" allowOverlap="1">
                <wp:simplePos x="0" y="0"/>
                <wp:positionH relativeFrom="margin">
                  <wp:posOffset>4679950</wp:posOffset>
                </wp:positionH>
                <wp:positionV relativeFrom="paragraph">
                  <wp:posOffset>332105</wp:posOffset>
                </wp:positionV>
                <wp:extent cx="480695" cy="3155950"/>
                <wp:effectExtent l="3175" t="0" r="1905" b="2540"/>
                <wp:wrapSquare wrapText="bothSides"/>
                <wp:docPr id="5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 cy="315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346" w:line="240" w:lineRule="exact"/>
                              <w:ind w:left="60" w:firstLine="0"/>
                              <w:jc w:val="left"/>
                            </w:pPr>
                            <w:r>
                              <w:rPr>
                                <w:rStyle w:val="Exact"/>
                                <w:color w:val="000000"/>
                                <w:spacing w:val="0"/>
                                <w:sz w:val="24"/>
                                <w:szCs w:val="24"/>
                                <w:lang w:eastAsia="en-US"/>
                              </w:rPr>
                              <w:t>d) any</w:t>
                            </w:r>
                          </w:p>
                          <w:p w:rsidR="00000000" w:rsidRDefault="00440036">
                            <w:pPr>
                              <w:pStyle w:val="a4"/>
                              <w:shd w:val="clear" w:color="auto" w:fill="auto"/>
                              <w:spacing w:after="1337" w:line="240" w:lineRule="exact"/>
                              <w:ind w:left="60" w:firstLine="0"/>
                              <w:jc w:val="left"/>
                            </w:pPr>
                            <w:r>
                              <w:rPr>
                                <w:rStyle w:val="Exact"/>
                                <w:color w:val="000000"/>
                                <w:spacing w:val="0"/>
                                <w:sz w:val="24"/>
                                <w:szCs w:val="24"/>
                                <w:lang w:eastAsia="en-US"/>
                              </w:rPr>
                              <w:t>d)-</w:t>
                            </w:r>
                          </w:p>
                          <w:p w:rsidR="00000000" w:rsidRDefault="00440036">
                            <w:pPr>
                              <w:pStyle w:val="a4"/>
                              <w:shd w:val="clear" w:color="auto" w:fill="auto"/>
                              <w:spacing w:after="1327" w:line="240" w:lineRule="exact"/>
                              <w:ind w:left="60" w:firstLine="0"/>
                              <w:jc w:val="left"/>
                            </w:pPr>
                            <w:r>
                              <w:rPr>
                                <w:rStyle w:val="Exact"/>
                                <w:color w:val="000000"/>
                                <w:spacing w:val="0"/>
                                <w:sz w:val="24"/>
                                <w:szCs w:val="24"/>
                                <w:lang w:eastAsia="en-US"/>
                              </w:rPr>
                              <w:t>d) A</w:t>
                            </w:r>
                          </w:p>
                          <w:p w:rsidR="00000000" w:rsidRDefault="00440036">
                            <w:pPr>
                              <w:pStyle w:val="111"/>
                              <w:shd w:val="clear" w:color="auto" w:fill="auto"/>
                              <w:spacing w:before="0" w:after="0" w:line="240" w:lineRule="exact"/>
                              <w:ind w:left="60"/>
                            </w:pPr>
                            <w:r>
                              <w:rPr>
                                <w:rStyle w:val="11Exact"/>
                                <w:b/>
                                <w:bCs/>
                                <w:color w:val="000000"/>
                                <w:spacing w:val="0"/>
                                <w:sz w:val="24"/>
                                <w:szCs w:val="24"/>
                                <w:lang w:eastAsia="en-US"/>
                              </w:rPr>
                              <w:t>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32" type="#_x0000_t202" style="position:absolute;left:0;text-align:left;margin-left:368.5pt;margin-top:26.15pt;width:37.85pt;height:248.5pt;z-index:-2516449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" filled="f" stroked="f">
                <v:textbox style="mso-fit-shape-to-text:t" inset="0,0,0,0">
                  <w:txbxContent>
                    <w:p w:rsidR="00000000" w:rsidRDefault="00440036">
                      <w:pPr>
                        <w:pStyle w:val="a4"/>
                        <w:shd w:val="clear" w:color="auto" w:fill="auto"/>
                        <w:spacing w:after="1346" w:line="240" w:lineRule="exact"/>
                        <w:ind w:left="60" w:firstLine="0"/>
                        <w:jc w:val="left"/>
                      </w:pPr>
                      <w:r>
                        <w:rPr>
                          <w:rStyle w:val="Exact"/>
                          <w:color w:val="000000"/>
                          <w:spacing w:val="0"/>
                          <w:sz w:val="24"/>
                          <w:szCs w:val="24"/>
                          <w:lang w:eastAsia="en-US"/>
                        </w:rPr>
                        <w:t>d) any</w:t>
                      </w:r>
                    </w:p>
                    <w:p w:rsidR="00000000" w:rsidRDefault="00440036">
                      <w:pPr>
                        <w:pStyle w:val="a4"/>
                        <w:shd w:val="clear" w:color="auto" w:fill="auto"/>
                        <w:spacing w:after="1337" w:line="240" w:lineRule="exact"/>
                        <w:ind w:left="60" w:firstLine="0"/>
                        <w:jc w:val="left"/>
                      </w:pPr>
                      <w:r>
                        <w:rPr>
                          <w:rStyle w:val="Exact"/>
                          <w:color w:val="000000"/>
                          <w:spacing w:val="0"/>
                          <w:sz w:val="24"/>
                          <w:szCs w:val="24"/>
                          <w:lang w:eastAsia="en-US"/>
                        </w:rPr>
                        <w:t>d)-</w:t>
                      </w:r>
                    </w:p>
                    <w:p w:rsidR="00000000" w:rsidRDefault="00440036">
                      <w:pPr>
                        <w:pStyle w:val="a4"/>
                        <w:shd w:val="clear" w:color="auto" w:fill="auto"/>
                        <w:spacing w:after="1327" w:line="240" w:lineRule="exact"/>
                        <w:ind w:left="60" w:firstLine="0"/>
                        <w:jc w:val="left"/>
                      </w:pPr>
                      <w:r>
                        <w:rPr>
                          <w:rStyle w:val="Exact"/>
                          <w:color w:val="000000"/>
                          <w:spacing w:val="0"/>
                          <w:sz w:val="24"/>
                          <w:szCs w:val="24"/>
                          <w:lang w:eastAsia="en-US"/>
                        </w:rPr>
                        <w:t>d) A</w:t>
                      </w:r>
                    </w:p>
                    <w:p w:rsidR="00000000" w:rsidRDefault="00440036">
                      <w:pPr>
                        <w:pStyle w:val="111"/>
                        <w:shd w:val="clear" w:color="auto" w:fill="auto"/>
                        <w:spacing w:before="0" w:after="0" w:line="240" w:lineRule="exact"/>
                        <w:ind w:left="60"/>
                      </w:pPr>
                      <w:r>
                        <w:rPr>
                          <w:rStyle w:val="11Exact"/>
                          <w:b/>
                          <w:bCs/>
                          <w:color w:val="000000"/>
                          <w:spacing w:val="0"/>
                          <w:sz w:val="24"/>
                          <w:szCs w:val="24"/>
                          <w:lang w:eastAsia="en-US"/>
                        </w:rPr>
                        <w:t>d)</w:t>
                      </w:r>
                    </w:p>
                  </w:txbxContent>
                </v:textbox>
                <w10:wrap type="square" anchorx="margin"/>
              </v:shape>
            </w:pict>
          </mc:Fallback>
        </mc:AlternateContent>
      </w:r>
      <w:r>
        <w:rPr>
          <w:rStyle w:val="ac"/>
          <w:color w:val="000000"/>
          <w:lang w:eastAsia="en-US"/>
        </w:rPr>
        <w:t>This is going to be fog and</w:t>
      </w:r>
      <w:r>
        <w:rPr>
          <w:rStyle w:val="ac"/>
          <w:color w:val="000000"/>
          <w:lang w:eastAsia="en-US"/>
        </w:rPr>
        <w:tab/>
        <w:t>cold weather all next week.</w:t>
      </w:r>
    </w:p>
    <w:p w:rsidR="00000000" w:rsidRDefault="00440036">
      <w:pPr>
        <w:pStyle w:val="16"/>
        <w:shd w:val="clear" w:color="auto" w:fill="auto"/>
        <w:tabs>
          <w:tab w:val="left" w:pos="2846"/>
          <w:tab w:val="right" w:pos="5858"/>
        </w:tabs>
        <w:spacing w:before="0" w:after="832" w:line="270" w:lineRule="exact"/>
        <w:ind w:left="720"/>
      </w:pPr>
      <w:r>
        <w:rPr>
          <w:rStyle w:val="ac"/>
          <w:color w:val="000000"/>
          <w:lang w:eastAsia="en-US"/>
        </w:rPr>
        <w:t>a) a</w:t>
      </w:r>
      <w:r>
        <w:rPr>
          <w:rStyle w:val="ac"/>
          <w:color w:val="000000"/>
          <w:lang w:eastAsia="en-US"/>
        </w:rPr>
        <w:tab/>
        <w:t>b) -</w:t>
      </w:r>
      <w:r>
        <w:rPr>
          <w:rStyle w:val="ac"/>
          <w:color w:val="000000"/>
          <w:lang w:eastAsia="en-US"/>
        </w:rPr>
        <w:tab/>
        <w:t>c) the</w:t>
      </w:r>
    </w:p>
    <w:p w:rsidR="00000000" w:rsidRDefault="00440036">
      <w:pPr>
        <w:pStyle w:val="16"/>
        <w:numPr>
          <w:ilvl w:val="0"/>
          <w:numId w:val="25"/>
        </w:numPr>
        <w:shd w:val="clear" w:color="auto" w:fill="auto"/>
        <w:spacing w:before="0" w:after="176" w:line="270" w:lineRule="exact"/>
        <w:ind w:left="20"/>
      </w:pPr>
      <w:r>
        <w:rPr>
          <w:rStyle w:val="ac"/>
          <w:noProof/>
          <w:color w:val="000000"/>
        </w:rPr>
        <w:t xml:space="preserve"> </w:t>
      </w:r>
      <w:r>
        <w:rPr>
          <w:rStyle w:val="ac"/>
          <w:color w:val="000000"/>
          <w:lang w:eastAsia="en-US"/>
        </w:rPr>
        <w:t>. number of reporters were</w:t>
      </w:r>
      <w:r>
        <w:rPr>
          <w:rStyle w:val="ac"/>
          <w:color w:val="000000"/>
          <w:lang w:eastAsia="en-US"/>
        </w:rPr>
        <w:t xml:space="preserve"> at the conference yesterday.</w:t>
      </w:r>
    </w:p>
    <w:p w:rsidR="00000000" w:rsidRDefault="00440036">
      <w:pPr>
        <w:pStyle w:val="16"/>
        <w:shd w:val="clear" w:color="auto" w:fill="auto"/>
        <w:tabs>
          <w:tab w:val="right" w:pos="3307"/>
          <w:tab w:val="left" w:pos="3374"/>
          <w:tab w:val="left" w:pos="5150"/>
          <w:tab w:val="left" w:pos="5539"/>
        </w:tabs>
        <w:spacing w:before="0" w:after="836" w:line="270" w:lineRule="exact"/>
        <w:ind w:left="720"/>
      </w:pPr>
      <w:r>
        <w:rPr>
          <w:rStyle w:val="17"/>
          <w:color w:val="000000"/>
          <w:lang w:eastAsia="en-US"/>
        </w:rPr>
        <w:t>a) The</w:t>
      </w:r>
      <w:r>
        <w:rPr>
          <w:rStyle w:val="17"/>
          <w:color w:val="000000"/>
          <w:lang w:eastAsia="en-US"/>
        </w:rPr>
        <w:tab/>
      </w:r>
      <w:r>
        <w:rPr>
          <w:rStyle w:val="ac"/>
          <w:color w:val="000000"/>
          <w:lang w:eastAsia="en-US"/>
        </w:rPr>
        <w:t>b)</w:t>
      </w:r>
      <w:r>
        <w:rPr>
          <w:rStyle w:val="ac"/>
          <w:color w:val="000000"/>
          <w:lang w:eastAsia="en-US"/>
        </w:rPr>
        <w:tab/>
        <w:t>This</w:t>
      </w:r>
      <w:r>
        <w:rPr>
          <w:rStyle w:val="ac"/>
          <w:color w:val="000000"/>
          <w:lang w:eastAsia="en-US"/>
        </w:rPr>
        <w:tab/>
        <w:t>c)</w:t>
      </w:r>
      <w:r>
        <w:rPr>
          <w:rStyle w:val="ac"/>
          <w:color w:val="000000"/>
          <w:lang w:eastAsia="en-US"/>
        </w:rPr>
        <w:tab/>
        <w:t>A</w:t>
      </w:r>
    </w:p>
    <w:p w:rsidR="00000000" w:rsidRDefault="00440036">
      <w:pPr>
        <w:pStyle w:val="16"/>
        <w:numPr>
          <w:ilvl w:val="0"/>
          <w:numId w:val="25"/>
        </w:numPr>
        <w:shd w:val="clear" w:color="auto" w:fill="auto"/>
        <w:spacing w:before="0" w:after="172" w:line="270" w:lineRule="exact"/>
        <w:ind w:left="20"/>
      </w:pPr>
      <w:r>
        <w:rPr>
          <w:rStyle w:val="ac"/>
          <w:noProof/>
          <w:color w:val="000000"/>
        </w:rPr>
        <w:t xml:space="preserve"> </w:t>
      </w:r>
      <w:r>
        <w:rPr>
          <w:rStyle w:val="ac"/>
          <w:color w:val="000000"/>
          <w:lang w:eastAsia="en-US"/>
        </w:rPr>
        <w:t>. number of applicants have already been interviewed.</w:t>
      </w:r>
    </w:p>
    <w:p w:rsidR="00000000" w:rsidRDefault="00440036">
      <w:pPr>
        <w:pStyle w:val="16"/>
        <w:shd w:val="clear" w:color="auto" w:fill="auto"/>
        <w:tabs>
          <w:tab w:val="right" w:pos="3307"/>
          <w:tab w:val="left" w:pos="3374"/>
          <w:tab w:val="left" w:pos="5150"/>
          <w:tab w:val="left" w:pos="5539"/>
        </w:tabs>
        <w:spacing w:before="0" w:after="836" w:line="270" w:lineRule="exact"/>
        <w:ind w:left="720"/>
      </w:pPr>
      <w:r>
        <w:rPr>
          <w:rStyle w:val="17"/>
          <w:color w:val="000000"/>
          <w:lang w:eastAsia="en-US"/>
        </w:rPr>
        <w:t>a) The</w:t>
      </w:r>
      <w:r>
        <w:rPr>
          <w:rStyle w:val="17"/>
          <w:color w:val="000000"/>
          <w:lang w:eastAsia="en-US"/>
        </w:rPr>
        <w:tab/>
      </w:r>
      <w:r>
        <w:rPr>
          <w:rStyle w:val="ac"/>
          <w:color w:val="000000"/>
          <w:lang w:eastAsia="en-US"/>
        </w:rPr>
        <w:t>b)</w:t>
      </w:r>
      <w:r>
        <w:rPr>
          <w:rStyle w:val="ac"/>
          <w:color w:val="000000"/>
          <w:lang w:eastAsia="en-US"/>
        </w:rPr>
        <w:tab/>
        <w:t>This</w:t>
      </w:r>
      <w:r>
        <w:rPr>
          <w:rStyle w:val="ac"/>
          <w:color w:val="000000"/>
          <w:lang w:eastAsia="en-US"/>
        </w:rPr>
        <w:tab/>
        <w:t>c)</w:t>
      </w:r>
      <w:r>
        <w:rPr>
          <w:rStyle w:val="ac"/>
          <w:color w:val="000000"/>
          <w:lang w:eastAsia="en-US"/>
        </w:rPr>
        <w:tab/>
        <w:t>-</w:t>
      </w:r>
    </w:p>
    <w:p w:rsidR="00000000" w:rsidRDefault="00440036">
      <w:pPr>
        <w:pStyle w:val="16"/>
        <w:numPr>
          <w:ilvl w:val="0"/>
          <w:numId w:val="26"/>
        </w:numPr>
        <w:shd w:val="clear" w:color="auto" w:fill="auto"/>
        <w:tabs>
          <w:tab w:val="left" w:pos="418"/>
          <w:tab w:val="left" w:leader="underscore" w:pos="4786"/>
        </w:tabs>
        <w:spacing w:before="0" w:after="176" w:line="270" w:lineRule="exact"/>
        <w:ind w:left="20"/>
      </w:pPr>
      <w:r>
        <w:rPr>
          <w:rStyle w:val="ac"/>
          <w:color w:val="000000"/>
          <w:lang w:eastAsia="en-US"/>
        </w:rPr>
        <w:t>Please give me a cup of coffee with</w:t>
      </w:r>
      <w:r>
        <w:rPr>
          <w:rStyle w:val="ac"/>
          <w:color w:val="000000"/>
          <w:lang w:eastAsia="en-US"/>
        </w:rPr>
        <w:tab/>
        <w:t>cream.</w:t>
      </w:r>
    </w:p>
    <w:p w:rsidR="00000000" w:rsidRDefault="00440036">
      <w:pPr>
        <w:pStyle w:val="16"/>
        <w:shd w:val="clear" w:color="auto" w:fill="auto"/>
        <w:tabs>
          <w:tab w:val="left" w:pos="2846"/>
          <w:tab w:val="right" w:pos="5858"/>
        </w:tabs>
        <w:spacing w:before="0" w:line="270" w:lineRule="exact"/>
        <w:ind w:left="720"/>
        <w:sectPr w:rsidR="00000000">
          <w:pgSz w:w="16838" w:h="23810"/>
          <w:pgMar w:top="4848" w:right="5584" w:bottom="4848" w:left="3986" w:header="0" w:footer="3" w:gutter="0"/>
          <w:cols w:space="720"/>
          <w:noEndnote/>
          <w:docGrid w:linePitch="360"/>
        </w:sectPr>
      </w:pPr>
      <w:r>
        <w:rPr>
          <w:rStyle w:val="ac"/>
          <w:color w:val="000000"/>
          <w:lang w:eastAsia="en-US"/>
        </w:rPr>
        <w:t>a) a</w:t>
      </w:r>
      <w:r>
        <w:rPr>
          <w:rStyle w:val="ac"/>
          <w:color w:val="000000"/>
          <w:lang w:eastAsia="en-US"/>
        </w:rPr>
        <w:tab/>
        <w:t>b) the</w:t>
      </w:r>
      <w:r>
        <w:rPr>
          <w:rStyle w:val="ac"/>
          <w:color w:val="000000"/>
          <w:lang w:eastAsia="en-US"/>
        </w:rPr>
        <w:tab/>
        <w:t>c) -</w:t>
      </w:r>
    </w:p>
    <w:p w:rsidR="00000000" w:rsidRDefault="00440036">
      <w:pPr>
        <w:rPr>
          <w:color w:val="auto"/>
          <w:lang w:eastAsia="ru-RU"/>
        </w:rPr>
      </w:pPr>
      <w:r>
        <w:lastRenderedPageBreak/>
        <w:fldChar w:fldCharType="end"/>
      </w:r>
    </w:p>
    <w:p w:rsidR="00000000" w:rsidRDefault="00440036">
      <w:pPr>
        <w:pStyle w:val="a4"/>
        <w:numPr>
          <w:ilvl w:val="0"/>
          <w:numId w:val="26"/>
        </w:numPr>
        <w:shd w:val="clear" w:color="auto" w:fill="auto"/>
        <w:tabs>
          <w:tab w:val="left" w:pos="406"/>
          <w:tab w:val="left" w:leader="underscore" w:pos="7123"/>
        </w:tabs>
        <w:spacing w:line="485" w:lineRule="exact"/>
        <w:ind w:firstLine="0"/>
      </w:pPr>
      <w:r>
        <w:rPr>
          <w:rStyle w:val="1"/>
          <w:color w:val="000000"/>
          <w:lang w:eastAsia="en-US"/>
        </w:rPr>
        <w:t>Stella liked her job in London and she is hoping to find</w:t>
      </w:r>
      <w:r>
        <w:rPr>
          <w:rStyle w:val="1"/>
          <w:color w:val="000000"/>
          <w:lang w:eastAsia="en-US"/>
        </w:rPr>
        <w:tab/>
        <w:t>same sort of job</w:t>
      </w:r>
    </w:p>
    <w:p w:rsidR="00000000" w:rsidRDefault="00440036">
      <w:pPr>
        <w:pStyle w:val="a4"/>
        <w:shd w:val="clear" w:color="auto" w:fill="auto"/>
        <w:spacing w:line="485" w:lineRule="exact"/>
        <w:ind w:left="340" w:firstLine="0"/>
        <w:jc w:val="left"/>
      </w:pPr>
      <w:r>
        <w:rPr>
          <w:rStyle w:val="1"/>
          <w:color w:val="000000"/>
          <w:lang w:eastAsia="en-US"/>
        </w:rPr>
        <w:t>in Newcastle.</w:t>
      </w:r>
    </w:p>
    <w:p w:rsidR="00000000" w:rsidRDefault="00440036">
      <w:pPr>
        <w:pStyle w:val="a4"/>
        <w:shd w:val="clear" w:color="auto" w:fill="auto"/>
        <w:tabs>
          <w:tab w:val="center" w:pos="3318"/>
          <w:tab w:val="left" w:pos="5118"/>
          <w:tab w:val="right" w:pos="8210"/>
        </w:tabs>
        <w:spacing w:after="592" w:line="485" w:lineRule="exact"/>
        <w:ind w:left="700" w:firstLine="0"/>
      </w:pPr>
      <w:r>
        <w:rPr>
          <w:rStyle w:val="22"/>
          <w:color w:val="000000"/>
          <w:lang w:eastAsia="en-US"/>
        </w:rPr>
        <w:t>a) the</w:t>
      </w:r>
      <w:r>
        <w:rPr>
          <w:rStyle w:val="22"/>
          <w:color w:val="000000"/>
          <w:lang w:eastAsia="en-US"/>
        </w:rPr>
        <w:tab/>
      </w:r>
      <w:r>
        <w:rPr>
          <w:rStyle w:val="1"/>
          <w:color w:val="000000"/>
          <w:lang w:eastAsia="en-US"/>
        </w:rPr>
        <w:t>b) this</w:t>
      </w:r>
      <w:r>
        <w:rPr>
          <w:rStyle w:val="1"/>
          <w:color w:val="000000"/>
          <w:lang w:eastAsia="en-US"/>
        </w:rPr>
        <w:tab/>
        <w:t>c) -</w:t>
      </w:r>
      <w:r>
        <w:rPr>
          <w:rStyle w:val="1"/>
          <w:color w:val="000000"/>
          <w:lang w:eastAsia="en-US"/>
        </w:rPr>
        <w:tab/>
      </w:r>
      <w:r>
        <w:rPr>
          <w:rStyle w:val="22"/>
          <w:color w:val="000000"/>
          <w:lang w:eastAsia="en-US"/>
        </w:rPr>
        <w:t>d) a</w:t>
      </w:r>
    </w:p>
    <w:p w:rsidR="00000000" w:rsidRDefault="00440036">
      <w:pPr>
        <w:pStyle w:val="a4"/>
        <w:numPr>
          <w:ilvl w:val="0"/>
          <w:numId w:val="26"/>
        </w:numPr>
        <w:shd w:val="clear" w:color="auto" w:fill="auto"/>
        <w:tabs>
          <w:tab w:val="left" w:pos="406"/>
          <w:tab w:val="left" w:leader="underscore" w:pos="5549"/>
        </w:tabs>
        <w:spacing w:after="181" w:line="270" w:lineRule="exact"/>
        <w:ind w:firstLine="0"/>
      </w:pPr>
      <w:r>
        <w:rPr>
          <w:rStyle w:val="1"/>
          <w:color w:val="000000"/>
          <w:lang w:eastAsia="en-US"/>
        </w:rPr>
        <w:t>Lake Erie is one of the five Great Lakes in</w:t>
      </w:r>
      <w:r>
        <w:rPr>
          <w:rStyle w:val="1"/>
          <w:color w:val="000000"/>
          <w:lang w:eastAsia="en-US"/>
        </w:rPr>
        <w:tab/>
        <w:t>North America.</w:t>
      </w:r>
    </w:p>
    <w:p w:rsidR="00000000" w:rsidRDefault="00440036">
      <w:pPr>
        <w:pStyle w:val="a4"/>
        <w:shd w:val="clear" w:color="auto" w:fill="auto"/>
        <w:tabs>
          <w:tab w:val="center" w:pos="3318"/>
          <w:tab w:val="left" w:pos="5118"/>
          <w:tab w:val="right" w:pos="8210"/>
        </w:tabs>
        <w:spacing w:line="270" w:lineRule="exact"/>
        <w:ind w:left="700" w:firstLine="0"/>
        <w:sectPr w:rsidR="00000000">
          <w:pgSz w:w="16838" w:h="23810"/>
          <w:pgMar w:top="4843" w:right="2755" w:bottom="13119" w:left="4785" w:header="0" w:footer="3" w:gutter="0"/>
          <w:cols w:space="720"/>
          <w:noEndnote/>
          <w:docGrid w:linePitch="360"/>
        </w:sectPr>
      </w:pPr>
      <w:r>
        <w:rPr>
          <w:rStyle w:val="1"/>
          <w:color w:val="000000"/>
          <w:lang w:eastAsia="en-US"/>
        </w:rPr>
        <w:t>a) -</w:t>
      </w:r>
      <w:r>
        <w:rPr>
          <w:rStyle w:val="1"/>
          <w:color w:val="000000"/>
          <w:lang w:eastAsia="en-US"/>
        </w:rPr>
        <w:tab/>
      </w:r>
      <w:r>
        <w:rPr>
          <w:rStyle w:val="22"/>
          <w:color w:val="000000"/>
          <w:lang w:eastAsia="en-US"/>
        </w:rPr>
        <w:t>b) the</w:t>
      </w:r>
      <w:r>
        <w:rPr>
          <w:rStyle w:val="22"/>
          <w:color w:val="000000"/>
          <w:lang w:eastAsia="en-US"/>
        </w:rPr>
        <w:tab/>
      </w:r>
      <w:r>
        <w:rPr>
          <w:rStyle w:val="1"/>
          <w:color w:val="000000"/>
          <w:lang w:eastAsia="en-US"/>
        </w:rPr>
        <w:t>c) a</w:t>
      </w:r>
      <w:r>
        <w:rPr>
          <w:rStyle w:val="1"/>
          <w:color w:val="000000"/>
          <w:lang w:eastAsia="en-US"/>
        </w:rPr>
        <w:tab/>
        <w:t>d) this</w:t>
      </w:r>
    </w:p>
    <w:p w:rsidR="00000000" w:rsidRDefault="00440036">
      <w:pPr>
        <w:pStyle w:val="a4"/>
        <w:shd w:val="clear" w:color="auto" w:fill="auto"/>
        <w:spacing w:after="475" w:line="270" w:lineRule="exact"/>
        <w:ind w:right="260" w:firstLine="0"/>
        <w:jc w:val="right"/>
      </w:pPr>
      <w:r>
        <w:rPr>
          <w:rStyle w:val="1"/>
          <w:color w:val="000000"/>
          <w:lang w:val="ru-RU"/>
        </w:rPr>
        <w:lastRenderedPageBreak/>
        <w:t>Тест страноведческого характ</w:t>
      </w:r>
      <w:r>
        <w:rPr>
          <w:rStyle w:val="1"/>
          <w:color w:val="000000"/>
          <w:lang w:val="ru-RU"/>
        </w:rPr>
        <w:t>ера</w:t>
      </w:r>
    </w:p>
    <w:p w:rsidR="00000000" w:rsidRDefault="00440036">
      <w:pPr>
        <w:pStyle w:val="a4"/>
        <w:shd w:val="clear" w:color="auto" w:fill="auto"/>
        <w:spacing w:line="485" w:lineRule="exact"/>
        <w:ind w:left="40" w:firstLine="0"/>
        <w:jc w:val="left"/>
      </w:pPr>
      <w:r>
        <w:rPr>
          <w:rStyle w:val="1"/>
          <w:color w:val="000000"/>
          <w:lang w:eastAsia="en-US"/>
        </w:rPr>
        <w:t>What do Americans mean by “Let’s see a ball game”?</w:t>
      </w:r>
    </w:p>
    <w:p w:rsidR="00000000" w:rsidRDefault="00440036">
      <w:pPr>
        <w:pStyle w:val="a4"/>
        <w:shd w:val="clear" w:color="auto" w:fill="auto"/>
        <w:spacing w:line="485" w:lineRule="exact"/>
        <w:ind w:left="40" w:firstLine="0"/>
        <w:jc w:val="left"/>
      </w:pPr>
      <w:r>
        <w:rPr>
          <w:rStyle w:val="1"/>
          <w:color w:val="000000"/>
          <w:lang w:eastAsia="en-US"/>
        </w:rPr>
        <w:t>volleyball</w:t>
      </w:r>
    </w:p>
    <w:p w:rsidR="00000000" w:rsidRDefault="00440036">
      <w:pPr>
        <w:pStyle w:val="a4"/>
        <w:shd w:val="clear" w:color="auto" w:fill="auto"/>
        <w:spacing w:line="485" w:lineRule="exact"/>
        <w:ind w:left="40" w:firstLine="0"/>
        <w:jc w:val="left"/>
      </w:pPr>
      <w:r>
        <w:rPr>
          <w:rStyle w:val="1"/>
          <w:color w:val="000000"/>
          <w:lang w:eastAsia="en-US"/>
        </w:rPr>
        <w:t>basketball</w:t>
      </w:r>
    </w:p>
    <w:p w:rsidR="00000000" w:rsidRDefault="00440036">
      <w:pPr>
        <w:pStyle w:val="a4"/>
        <w:shd w:val="clear" w:color="auto" w:fill="auto"/>
        <w:spacing w:after="420" w:line="485" w:lineRule="exact"/>
        <w:ind w:left="40" w:firstLine="0"/>
        <w:jc w:val="left"/>
      </w:pPr>
      <w:r>
        <w:rPr>
          <w:rStyle w:val="1"/>
          <w:color w:val="000000"/>
          <w:lang w:eastAsia="en-US"/>
        </w:rPr>
        <w:t>baseball</w:t>
      </w:r>
    </w:p>
    <w:p w:rsidR="00000000" w:rsidRDefault="00440036">
      <w:pPr>
        <w:pStyle w:val="a4"/>
        <w:shd w:val="clear" w:color="auto" w:fill="auto"/>
        <w:spacing w:line="485" w:lineRule="exact"/>
        <w:ind w:left="40" w:firstLine="0"/>
        <w:jc w:val="left"/>
      </w:pPr>
      <w:r>
        <w:rPr>
          <w:rStyle w:val="1"/>
          <w:color w:val="000000"/>
          <w:lang w:eastAsia="en-US"/>
        </w:rPr>
        <w:lastRenderedPageBreak/>
        <w:t>Where can the Golden Gate bridge be found?</w:t>
      </w:r>
    </w:p>
    <w:p w:rsidR="00000000" w:rsidRDefault="00440036">
      <w:pPr>
        <w:pStyle w:val="a4"/>
        <w:shd w:val="clear" w:color="auto" w:fill="auto"/>
        <w:spacing w:line="485" w:lineRule="exact"/>
        <w:ind w:left="40" w:firstLine="0"/>
        <w:jc w:val="left"/>
      </w:pPr>
      <w:r>
        <w:rPr>
          <w:rStyle w:val="1"/>
          <w:color w:val="000000"/>
          <w:lang w:eastAsia="en-US"/>
        </w:rPr>
        <w:t>San-Francisco</w:t>
      </w:r>
    </w:p>
    <w:p w:rsidR="00000000" w:rsidRDefault="00440036">
      <w:pPr>
        <w:pStyle w:val="a4"/>
        <w:shd w:val="clear" w:color="auto" w:fill="auto"/>
        <w:spacing w:line="485" w:lineRule="exact"/>
        <w:ind w:left="40" w:firstLine="0"/>
        <w:jc w:val="left"/>
      </w:pPr>
      <w:r>
        <w:rPr>
          <w:rStyle w:val="1"/>
          <w:color w:val="000000"/>
          <w:lang w:eastAsia="en-US"/>
        </w:rPr>
        <w:t>San Diego</w:t>
      </w:r>
    </w:p>
    <w:p w:rsidR="00000000" w:rsidRDefault="00440036">
      <w:pPr>
        <w:pStyle w:val="a4"/>
        <w:shd w:val="clear" w:color="auto" w:fill="auto"/>
        <w:spacing w:after="424" w:line="485" w:lineRule="exact"/>
        <w:ind w:left="40" w:firstLine="0"/>
        <w:jc w:val="left"/>
      </w:pPr>
      <w:r>
        <w:rPr>
          <w:rStyle w:val="1"/>
          <w:color w:val="000000"/>
          <w:lang w:eastAsia="en-US"/>
        </w:rPr>
        <w:t>New Orleans</w:t>
      </w:r>
    </w:p>
    <w:p w:rsidR="00000000" w:rsidRDefault="00440036">
      <w:pPr>
        <w:pStyle w:val="a4"/>
        <w:shd w:val="clear" w:color="auto" w:fill="auto"/>
        <w:ind w:left="40" w:firstLine="0"/>
        <w:jc w:val="left"/>
      </w:pPr>
      <w:r>
        <w:rPr>
          <w:rStyle w:val="1"/>
          <w:color w:val="000000"/>
          <w:lang w:eastAsia="en-US"/>
        </w:rPr>
        <w:t>What colour are the taxies in New York?</w:t>
      </w:r>
    </w:p>
    <w:p w:rsidR="00000000" w:rsidRDefault="00440036">
      <w:pPr>
        <w:pStyle w:val="a4"/>
        <w:shd w:val="clear" w:color="auto" w:fill="auto"/>
        <w:ind w:left="40" w:firstLine="0"/>
        <w:jc w:val="left"/>
      </w:pPr>
      <w:r>
        <w:rPr>
          <w:rStyle w:val="1"/>
          <w:color w:val="000000"/>
          <w:lang w:eastAsia="en-US"/>
        </w:rPr>
        <w:t>black</w:t>
      </w:r>
    </w:p>
    <w:p w:rsidR="00000000" w:rsidRDefault="00440036">
      <w:pPr>
        <w:pStyle w:val="a4"/>
        <w:shd w:val="clear" w:color="auto" w:fill="auto"/>
        <w:ind w:left="40" w:firstLine="0"/>
        <w:jc w:val="left"/>
      </w:pPr>
      <w:r>
        <w:rPr>
          <w:rStyle w:val="1"/>
          <w:color w:val="000000"/>
          <w:lang w:eastAsia="en-US"/>
        </w:rPr>
        <w:t>yellow</w:t>
      </w:r>
    </w:p>
    <w:p w:rsidR="00000000" w:rsidRDefault="00440036">
      <w:pPr>
        <w:pStyle w:val="a4"/>
        <w:shd w:val="clear" w:color="auto" w:fill="auto"/>
        <w:spacing w:after="416"/>
        <w:ind w:left="40" w:firstLine="0"/>
        <w:jc w:val="left"/>
      </w:pPr>
      <w:r>
        <w:rPr>
          <w:rStyle w:val="1"/>
          <w:color w:val="000000"/>
          <w:lang w:eastAsia="en-US"/>
        </w:rPr>
        <w:t>green</w:t>
      </w:r>
    </w:p>
    <w:p w:rsidR="00000000" w:rsidRDefault="00440036">
      <w:pPr>
        <w:pStyle w:val="a4"/>
        <w:shd w:val="clear" w:color="auto" w:fill="auto"/>
        <w:spacing w:after="420" w:line="485" w:lineRule="exact"/>
        <w:ind w:left="40" w:right="860" w:firstLine="0"/>
        <w:jc w:val="left"/>
      </w:pPr>
      <w:r>
        <w:rPr>
          <w:rStyle w:val="1"/>
          <w:color w:val="000000"/>
          <w:lang w:eastAsia="en-US"/>
        </w:rPr>
        <w:t>What is the New York underground</w:t>
      </w:r>
      <w:r>
        <w:rPr>
          <w:rStyle w:val="1"/>
          <w:color w:val="000000"/>
          <w:lang w:eastAsia="en-US"/>
        </w:rPr>
        <w:t xml:space="preserve"> called? the metro the subway the tube</w:t>
      </w:r>
    </w:p>
    <w:p w:rsidR="00000000" w:rsidRDefault="00440036">
      <w:pPr>
        <w:pStyle w:val="a4"/>
        <w:shd w:val="clear" w:color="auto" w:fill="auto"/>
        <w:spacing w:after="416" w:line="485" w:lineRule="exact"/>
        <w:ind w:left="40" w:right="860" w:firstLine="0"/>
        <w:jc w:val="left"/>
      </w:pPr>
      <w:r>
        <w:rPr>
          <w:rStyle w:val="1"/>
          <w:color w:val="000000"/>
          <w:lang w:eastAsia="en-US"/>
        </w:rPr>
        <w:t>How often do Americans choose a new president? every 4 years every 5 years every 3 year</w:t>
      </w:r>
    </w:p>
    <w:p w:rsidR="00000000" w:rsidRDefault="00440036">
      <w:pPr>
        <w:pStyle w:val="a4"/>
        <w:shd w:val="clear" w:color="auto" w:fill="auto"/>
        <w:spacing w:line="490" w:lineRule="exact"/>
        <w:ind w:left="40" w:right="860" w:firstLine="0"/>
        <w:jc w:val="left"/>
      </w:pPr>
      <w:r>
        <w:rPr>
          <w:rStyle w:val="1"/>
          <w:color w:val="000000"/>
          <w:lang w:eastAsia="en-US"/>
        </w:rPr>
        <w:t>What do the call their police-officers? bobbies cops</w:t>
      </w:r>
    </w:p>
    <w:p w:rsidR="00000000" w:rsidRDefault="00440036">
      <w:pPr>
        <w:rPr>
          <w:color w:val="auto"/>
          <w:lang w:eastAsia="ru-RU"/>
        </w:rPr>
      </w:pPr>
    </w:p>
    <w:p w:rsidR="00000000" w:rsidRDefault="00440036">
      <w:pPr>
        <w:pStyle w:val="a4"/>
        <w:shd w:val="clear" w:color="auto" w:fill="auto"/>
        <w:spacing w:after="625" w:line="270" w:lineRule="exact"/>
        <w:ind w:left="80" w:firstLine="0"/>
      </w:pPr>
      <w:r>
        <w:rPr>
          <w:rStyle w:val="1"/>
          <w:color w:val="000000"/>
          <w:lang w:eastAsia="en-US"/>
        </w:rPr>
        <w:t>Test</w:t>
      </w:r>
    </w:p>
    <w:p w:rsidR="00000000" w:rsidRDefault="00440036">
      <w:pPr>
        <w:pStyle w:val="a4"/>
        <w:shd w:val="clear" w:color="auto" w:fill="auto"/>
        <w:spacing w:after="4" w:line="270" w:lineRule="exact"/>
        <w:ind w:left="80" w:firstLine="0"/>
      </w:pPr>
      <w:r>
        <w:rPr>
          <w:rStyle w:val="1"/>
          <w:color w:val="000000"/>
          <w:lang w:eastAsia="en-US"/>
        </w:rPr>
        <w:t>Whose nichiname is Bid apple?</w:t>
      </w:r>
    </w:p>
    <w:p w:rsidR="00000000" w:rsidRDefault="00440036">
      <w:pPr>
        <w:pStyle w:val="a4"/>
        <w:shd w:val="clear" w:color="auto" w:fill="auto"/>
        <w:spacing w:after="349" w:line="485" w:lineRule="exact"/>
        <w:ind w:left="80" w:right="4240" w:firstLine="0"/>
      </w:pPr>
      <w:r>
        <w:rPr>
          <w:rStyle w:val="1"/>
          <w:color w:val="000000"/>
          <w:lang w:eastAsia="en-US"/>
        </w:rPr>
        <w:t>Los Angeles New York Chicago</w:t>
      </w:r>
    </w:p>
    <w:p w:rsidR="00000000" w:rsidRDefault="00440036">
      <w:pPr>
        <w:pStyle w:val="a4"/>
        <w:shd w:val="clear" w:color="auto" w:fill="auto"/>
        <w:spacing w:line="499" w:lineRule="exact"/>
        <w:ind w:left="80" w:right="320" w:firstLine="0"/>
        <w:jc w:val="left"/>
        <w:sectPr w:rsidR="00000000">
          <w:type w:val="continuous"/>
          <w:pgSz w:w="16838" w:h="23810"/>
          <w:pgMar w:top="4301" w:right="4149" w:bottom="4570" w:left="4149" w:header="0" w:footer="3" w:gutter="1570"/>
          <w:cols w:space="720"/>
          <w:noEndnote/>
          <w:rtlGutter/>
          <w:docGrid w:linePitch="360"/>
        </w:sectPr>
      </w:pPr>
      <w:r>
        <w:rPr>
          <w:rStyle w:val="1"/>
          <w:color w:val="000000"/>
          <w:lang w:eastAsia="en-US"/>
        </w:rPr>
        <w:t>Who was the model for the Statue of Liberty? Frederick Bartholdi Bartholdi’s mother Bartholdi’s wife</w:t>
      </w:r>
    </w:p>
    <w:p w:rsidR="00000000" w:rsidRDefault="00440036">
      <w:pPr>
        <w:pStyle w:val="a4"/>
        <w:shd w:val="clear" w:color="auto" w:fill="auto"/>
        <w:spacing w:after="1072" w:line="270" w:lineRule="exact"/>
        <w:ind w:left="3040" w:firstLine="0"/>
        <w:jc w:val="left"/>
      </w:pPr>
      <w:r>
        <w:rPr>
          <w:color w:val="000000"/>
          <w:u w:val="single"/>
          <w:lang w:eastAsia="en-US"/>
        </w:rPr>
        <w:lastRenderedPageBreak/>
        <w:t>Insert the proper article</w:t>
      </w:r>
    </w:p>
    <w:p w:rsidR="00000000" w:rsidRDefault="00440036">
      <w:pPr>
        <w:pStyle w:val="a4"/>
        <w:numPr>
          <w:ilvl w:val="0"/>
          <w:numId w:val="27"/>
        </w:numPr>
        <w:shd w:val="clear" w:color="auto" w:fill="auto"/>
        <w:tabs>
          <w:tab w:val="left" w:pos="374"/>
          <w:tab w:val="left" w:leader="underscore" w:pos="2882"/>
        </w:tabs>
        <w:spacing w:after="172" w:line="270" w:lineRule="exact"/>
        <w:ind w:left="20" w:firstLine="0"/>
      </w:pPr>
      <w:r>
        <w:rPr>
          <w:rStyle w:val="1"/>
          <w:color w:val="000000"/>
          <w:lang w:eastAsia="en-US"/>
        </w:rPr>
        <w:t>I know how to use</w:t>
      </w:r>
      <w:r>
        <w:rPr>
          <w:rStyle w:val="1"/>
          <w:color w:val="000000"/>
          <w:lang w:eastAsia="en-US"/>
        </w:rPr>
        <w:tab/>
        <w:t>computer.</w:t>
      </w:r>
    </w:p>
    <w:p w:rsidR="00000000" w:rsidRDefault="00440036">
      <w:pPr>
        <w:pStyle w:val="a4"/>
        <w:shd w:val="clear" w:color="auto" w:fill="auto"/>
        <w:tabs>
          <w:tab w:val="left" w:pos="2882"/>
          <w:tab w:val="right" w:pos="6740"/>
        </w:tabs>
        <w:spacing w:after="656" w:line="270" w:lineRule="exact"/>
        <w:ind w:left="740" w:firstLine="0"/>
      </w:pPr>
      <w:r>
        <w:rPr>
          <w:noProof/>
          <w:lang w:val="ru-RU"/>
        </w:rPr>
        <mc:AlternateContent>
          <mc:Choice Requires="wps">
            <w:drawing>
              <wp:anchor distT="0" distB="0" distL="63500" distR="63500" simplePos="0" relativeHeight="251672576" behindDoc="1" locked="0" layoutInCell="1" allowOverlap="1">
                <wp:simplePos x="0" y="0"/>
                <wp:positionH relativeFrom="margin">
                  <wp:posOffset>4678680</wp:posOffset>
                </wp:positionH>
                <wp:positionV relativeFrom="paragraph">
                  <wp:posOffset>6350</wp:posOffset>
                </wp:positionV>
                <wp:extent cx="643255" cy="6960870"/>
                <wp:effectExtent l="1905" t="0" r="2540" b="0"/>
                <wp:wrapSquare wrapText="bothSides"/>
                <wp:docPr id="5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6960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147" w:line="240" w:lineRule="exact"/>
                              <w:ind w:left="40" w:firstLine="0"/>
                              <w:jc w:val="left"/>
                            </w:pPr>
                            <w:r>
                              <w:rPr>
                                <w:rStyle w:val="Exact"/>
                                <w:color w:val="000000"/>
                                <w:spacing w:val="0"/>
                                <w:sz w:val="24"/>
                                <w:szCs w:val="24"/>
                                <w:lang w:eastAsia="en-US"/>
                              </w:rPr>
                              <w:t>d) an</w:t>
                            </w:r>
                          </w:p>
                          <w:p w:rsidR="00000000" w:rsidRDefault="00440036">
                            <w:pPr>
                              <w:pStyle w:val="111"/>
                              <w:shd w:val="clear" w:color="auto" w:fill="auto"/>
                              <w:spacing w:before="0" w:after="1162" w:line="240" w:lineRule="exact"/>
                              <w:ind w:left="40"/>
                            </w:pPr>
                            <w:r>
                              <w:rPr>
                                <w:rStyle w:val="11Exact"/>
                                <w:b/>
                                <w:bCs/>
                                <w:color w:val="000000"/>
                                <w:spacing w:val="0"/>
                                <w:sz w:val="24"/>
                                <w:szCs w:val="24"/>
                                <w:lang w:eastAsia="en-US"/>
                              </w:rPr>
                              <w:t>d) the</w:t>
                            </w:r>
                          </w:p>
                          <w:p w:rsidR="00000000" w:rsidRDefault="00440036">
                            <w:pPr>
                              <w:pStyle w:val="a4"/>
                              <w:shd w:val="clear" w:color="auto" w:fill="auto"/>
                              <w:spacing w:after="1342" w:line="240" w:lineRule="exact"/>
                              <w:ind w:left="40" w:firstLine="0"/>
                              <w:jc w:val="left"/>
                            </w:pPr>
                            <w:r>
                              <w:rPr>
                                <w:rStyle w:val="Exact"/>
                                <w:color w:val="000000"/>
                                <w:spacing w:val="0"/>
                                <w:sz w:val="24"/>
                                <w:szCs w:val="24"/>
                                <w:lang w:eastAsia="en-US"/>
                              </w:rPr>
                              <w:t>d) -</w:t>
                            </w:r>
                          </w:p>
                          <w:p w:rsidR="00000000" w:rsidRDefault="00440036">
                            <w:pPr>
                              <w:pStyle w:val="a4"/>
                              <w:shd w:val="clear" w:color="auto" w:fill="auto"/>
                              <w:spacing w:after="1375" w:line="240" w:lineRule="exact"/>
                              <w:ind w:left="40" w:firstLine="0"/>
                              <w:jc w:val="left"/>
                            </w:pPr>
                            <w:r>
                              <w:rPr>
                                <w:rStyle w:val="Exact"/>
                                <w:color w:val="000000"/>
                                <w:spacing w:val="0"/>
                                <w:sz w:val="24"/>
                                <w:szCs w:val="24"/>
                                <w:lang w:eastAsia="en-US"/>
                              </w:rPr>
                              <w:t>d) these</w:t>
                            </w:r>
                          </w:p>
                          <w:p w:rsidR="00000000" w:rsidRDefault="00440036">
                            <w:pPr>
                              <w:pStyle w:val="a4"/>
                              <w:shd w:val="clear" w:color="auto" w:fill="auto"/>
                              <w:spacing w:after="1337" w:line="240" w:lineRule="exact"/>
                              <w:ind w:left="40" w:firstLine="0"/>
                              <w:jc w:val="left"/>
                            </w:pPr>
                            <w:r>
                              <w:rPr>
                                <w:rStyle w:val="Exact"/>
                                <w:color w:val="000000"/>
                                <w:spacing w:val="0"/>
                                <w:sz w:val="24"/>
                                <w:szCs w:val="24"/>
                                <w:lang w:eastAsia="en-US"/>
                              </w:rPr>
                              <w:t>d) -</w:t>
                            </w:r>
                          </w:p>
                          <w:p w:rsidR="00000000" w:rsidRDefault="00440036">
                            <w:pPr>
                              <w:pStyle w:val="a4"/>
                              <w:shd w:val="clear" w:color="auto" w:fill="auto"/>
                              <w:spacing w:after="1342" w:line="240" w:lineRule="exact"/>
                              <w:ind w:left="40" w:firstLine="0"/>
                              <w:jc w:val="left"/>
                            </w:pPr>
                            <w:r>
                              <w:rPr>
                                <w:rStyle w:val="Exact"/>
                                <w:color w:val="000000"/>
                                <w:spacing w:val="0"/>
                                <w:sz w:val="24"/>
                                <w:szCs w:val="24"/>
                                <w:lang w:eastAsia="en-US"/>
                              </w:rPr>
                              <w:t>d) this</w:t>
                            </w:r>
                          </w:p>
                          <w:p w:rsidR="00000000" w:rsidRDefault="00440036">
                            <w:pPr>
                              <w:pStyle w:val="a4"/>
                              <w:shd w:val="clear" w:color="auto" w:fill="auto"/>
                              <w:spacing w:after="1337" w:line="240" w:lineRule="exact"/>
                              <w:ind w:left="40" w:firstLine="0"/>
                              <w:jc w:val="left"/>
                            </w:pPr>
                            <w:r>
                              <w:rPr>
                                <w:rStyle w:val="Exact"/>
                                <w:color w:val="000000"/>
                                <w:spacing w:val="0"/>
                                <w:sz w:val="24"/>
                                <w:szCs w:val="24"/>
                                <w:lang w:eastAsia="en-US"/>
                              </w:rPr>
                              <w:t>d) this</w:t>
                            </w:r>
                          </w:p>
                          <w:p w:rsidR="00000000" w:rsidRDefault="00440036">
                            <w:pPr>
                              <w:pStyle w:val="a4"/>
                              <w:shd w:val="clear" w:color="auto" w:fill="auto"/>
                              <w:spacing w:line="240" w:lineRule="exact"/>
                              <w:ind w:left="40" w:firstLine="0"/>
                              <w:jc w:val="left"/>
                            </w:pPr>
                            <w:r>
                              <w:rPr>
                                <w:rStyle w:val="Exact"/>
                                <w:color w:val="000000"/>
                                <w:spacing w:val="0"/>
                                <w:sz w:val="24"/>
                                <w:szCs w:val="24"/>
                                <w:lang w:eastAsia="en-US"/>
                              </w:rPr>
                              <w:t>d) These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33" type="#_x0000_t202" style="position:absolute;left:0;text-align:left;margin-left:368.4pt;margin-top:.5pt;width:50.65pt;height:548.1pt;z-index:-25164390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5T7tAIAALIFAAAOAAAAZHJzL2Uyb0RvYy54bWysVNuOmzAQfa/Uf7D8znJZI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" filled="f" stroked="f">
                <v:textbox style="mso-fit-shape-to-text:t" inset="0,0,0,0">
                  <w:txbxContent>
                    <w:p w:rsidR="00000000" w:rsidRDefault="00440036">
                      <w:pPr>
                        <w:pStyle w:val="a4"/>
                        <w:shd w:val="clear" w:color="auto" w:fill="auto"/>
                        <w:spacing w:after="1147" w:line="240" w:lineRule="exact"/>
                        <w:ind w:left="40" w:firstLine="0"/>
                        <w:jc w:val="left"/>
                      </w:pPr>
                      <w:r>
                        <w:rPr>
                          <w:rStyle w:val="Exact"/>
                          <w:color w:val="000000"/>
                          <w:spacing w:val="0"/>
                          <w:sz w:val="24"/>
                          <w:szCs w:val="24"/>
                          <w:lang w:eastAsia="en-US"/>
                        </w:rPr>
                        <w:t>d) an</w:t>
                      </w:r>
                    </w:p>
                    <w:p w:rsidR="00000000" w:rsidRDefault="00440036">
                      <w:pPr>
                        <w:pStyle w:val="111"/>
                        <w:shd w:val="clear" w:color="auto" w:fill="auto"/>
                        <w:spacing w:before="0" w:after="1162" w:line="240" w:lineRule="exact"/>
                        <w:ind w:left="40"/>
                      </w:pPr>
                      <w:r>
                        <w:rPr>
                          <w:rStyle w:val="11Exact"/>
                          <w:b/>
                          <w:bCs/>
                          <w:color w:val="000000"/>
                          <w:spacing w:val="0"/>
                          <w:sz w:val="24"/>
                          <w:szCs w:val="24"/>
                          <w:lang w:eastAsia="en-US"/>
                        </w:rPr>
                        <w:t>d) the</w:t>
                      </w:r>
                    </w:p>
                    <w:p w:rsidR="00000000" w:rsidRDefault="00440036">
                      <w:pPr>
                        <w:pStyle w:val="a4"/>
                        <w:shd w:val="clear" w:color="auto" w:fill="auto"/>
                        <w:spacing w:after="1342" w:line="240" w:lineRule="exact"/>
                        <w:ind w:left="40" w:firstLine="0"/>
                        <w:jc w:val="left"/>
                      </w:pPr>
                      <w:r>
                        <w:rPr>
                          <w:rStyle w:val="Exact"/>
                          <w:color w:val="000000"/>
                          <w:spacing w:val="0"/>
                          <w:sz w:val="24"/>
                          <w:szCs w:val="24"/>
                          <w:lang w:eastAsia="en-US"/>
                        </w:rPr>
                        <w:t>d) -</w:t>
                      </w:r>
                    </w:p>
                    <w:p w:rsidR="00000000" w:rsidRDefault="00440036">
                      <w:pPr>
                        <w:pStyle w:val="a4"/>
                        <w:shd w:val="clear" w:color="auto" w:fill="auto"/>
                        <w:spacing w:after="1375" w:line="240" w:lineRule="exact"/>
                        <w:ind w:left="40" w:firstLine="0"/>
                        <w:jc w:val="left"/>
                      </w:pPr>
                      <w:r>
                        <w:rPr>
                          <w:rStyle w:val="Exact"/>
                          <w:color w:val="000000"/>
                          <w:spacing w:val="0"/>
                          <w:sz w:val="24"/>
                          <w:szCs w:val="24"/>
                          <w:lang w:eastAsia="en-US"/>
                        </w:rPr>
                        <w:t>d) these</w:t>
                      </w:r>
                    </w:p>
                    <w:p w:rsidR="00000000" w:rsidRDefault="00440036">
                      <w:pPr>
                        <w:pStyle w:val="a4"/>
                        <w:shd w:val="clear" w:color="auto" w:fill="auto"/>
                        <w:spacing w:after="1337" w:line="240" w:lineRule="exact"/>
                        <w:ind w:left="40" w:firstLine="0"/>
                        <w:jc w:val="left"/>
                      </w:pPr>
                      <w:r>
                        <w:rPr>
                          <w:rStyle w:val="Exact"/>
                          <w:color w:val="000000"/>
                          <w:spacing w:val="0"/>
                          <w:sz w:val="24"/>
                          <w:szCs w:val="24"/>
                          <w:lang w:eastAsia="en-US"/>
                        </w:rPr>
                        <w:t>d) -</w:t>
                      </w:r>
                    </w:p>
                    <w:p w:rsidR="00000000" w:rsidRDefault="00440036">
                      <w:pPr>
                        <w:pStyle w:val="a4"/>
                        <w:shd w:val="clear" w:color="auto" w:fill="auto"/>
                        <w:spacing w:after="1342" w:line="240" w:lineRule="exact"/>
                        <w:ind w:left="40" w:firstLine="0"/>
                        <w:jc w:val="left"/>
                      </w:pPr>
                      <w:r>
                        <w:rPr>
                          <w:rStyle w:val="Exact"/>
                          <w:color w:val="000000"/>
                          <w:spacing w:val="0"/>
                          <w:sz w:val="24"/>
                          <w:szCs w:val="24"/>
                          <w:lang w:eastAsia="en-US"/>
                        </w:rPr>
                        <w:t>d) this</w:t>
                      </w:r>
                    </w:p>
                    <w:p w:rsidR="00000000" w:rsidRDefault="00440036">
                      <w:pPr>
                        <w:pStyle w:val="a4"/>
                        <w:shd w:val="clear" w:color="auto" w:fill="auto"/>
                        <w:spacing w:after="1337" w:line="240" w:lineRule="exact"/>
                        <w:ind w:left="40" w:firstLine="0"/>
                        <w:jc w:val="left"/>
                      </w:pPr>
                      <w:r>
                        <w:rPr>
                          <w:rStyle w:val="Exact"/>
                          <w:color w:val="000000"/>
                          <w:spacing w:val="0"/>
                          <w:sz w:val="24"/>
                          <w:szCs w:val="24"/>
                          <w:lang w:eastAsia="en-US"/>
                        </w:rPr>
                        <w:t>d) this</w:t>
                      </w:r>
                    </w:p>
                    <w:p w:rsidR="00000000" w:rsidRDefault="00440036">
                      <w:pPr>
                        <w:pStyle w:val="a4"/>
                        <w:shd w:val="clear" w:color="auto" w:fill="auto"/>
                        <w:spacing w:line="240" w:lineRule="exact"/>
                        <w:ind w:left="40" w:firstLine="0"/>
                        <w:jc w:val="left"/>
                      </w:pPr>
                      <w:r>
                        <w:rPr>
                          <w:rStyle w:val="Exact"/>
                          <w:color w:val="000000"/>
                          <w:spacing w:val="0"/>
                          <w:sz w:val="24"/>
                          <w:szCs w:val="24"/>
                          <w:lang w:eastAsia="en-US"/>
                        </w:rPr>
                        <w:t>d) These</w:t>
                      </w:r>
                    </w:p>
                  </w:txbxContent>
                </v:textbox>
                <w10:wrap type="square" anchorx="margin"/>
              </v:shape>
            </w:pict>
          </mc:Fallback>
        </mc:AlternateContent>
      </w:r>
      <w:r>
        <w:rPr>
          <w:rStyle w:val="22"/>
          <w:color w:val="000000"/>
          <w:lang w:eastAsia="en-US"/>
        </w:rPr>
        <w:t>a) a</w:t>
      </w:r>
      <w:r>
        <w:rPr>
          <w:rStyle w:val="22"/>
          <w:color w:val="000000"/>
          <w:lang w:eastAsia="en-US"/>
        </w:rPr>
        <w:tab/>
      </w:r>
      <w:r>
        <w:rPr>
          <w:rStyle w:val="1"/>
          <w:color w:val="000000"/>
          <w:lang w:eastAsia="en-US"/>
        </w:rPr>
        <w:t>b) these</w:t>
      </w:r>
      <w:r>
        <w:rPr>
          <w:rStyle w:val="1"/>
          <w:color w:val="000000"/>
          <w:lang w:eastAsia="en-US"/>
        </w:rPr>
        <w:tab/>
        <w:t>c) -</w:t>
      </w:r>
    </w:p>
    <w:p w:rsidR="00000000" w:rsidRDefault="00440036">
      <w:pPr>
        <w:pStyle w:val="a4"/>
        <w:numPr>
          <w:ilvl w:val="0"/>
          <w:numId w:val="27"/>
        </w:numPr>
        <w:shd w:val="clear" w:color="auto" w:fill="auto"/>
        <w:tabs>
          <w:tab w:val="left" w:pos="374"/>
          <w:tab w:val="center" w:pos="1556"/>
          <w:tab w:val="left" w:leader="underscore" w:pos="4446"/>
        </w:tabs>
        <w:spacing w:after="172" w:line="270" w:lineRule="exact"/>
        <w:ind w:left="20" w:firstLine="0"/>
      </w:pPr>
      <w:r>
        <w:rPr>
          <w:rStyle w:val="1"/>
          <w:color w:val="000000"/>
          <w:lang w:eastAsia="en-US"/>
        </w:rPr>
        <w:t>She was</w:t>
      </w:r>
      <w:r>
        <w:rPr>
          <w:rStyle w:val="1"/>
          <w:color w:val="000000"/>
          <w:lang w:eastAsia="en-US"/>
        </w:rPr>
        <w:tab/>
        <w:t>the first woman to cross</w:t>
      </w:r>
      <w:r>
        <w:rPr>
          <w:rStyle w:val="1"/>
          <w:color w:val="000000"/>
          <w:lang w:eastAsia="en-US"/>
        </w:rPr>
        <w:tab/>
        <w:t>Atlantic in a canoe.</w:t>
      </w:r>
    </w:p>
    <w:p w:rsidR="00000000" w:rsidRDefault="00440036">
      <w:pPr>
        <w:pStyle w:val="a4"/>
        <w:shd w:val="clear" w:color="auto" w:fill="auto"/>
        <w:tabs>
          <w:tab w:val="left" w:pos="2882"/>
          <w:tab w:val="right" w:pos="6740"/>
        </w:tabs>
        <w:spacing w:after="656" w:line="270" w:lineRule="exact"/>
        <w:ind w:left="740" w:firstLine="0"/>
      </w:pPr>
      <w:r>
        <w:rPr>
          <w:rStyle w:val="1"/>
          <w:color w:val="000000"/>
          <w:lang w:eastAsia="en-US"/>
        </w:rPr>
        <w:t>a) a</w:t>
      </w:r>
      <w:r>
        <w:rPr>
          <w:rStyle w:val="1"/>
          <w:color w:val="000000"/>
          <w:lang w:eastAsia="en-US"/>
        </w:rPr>
        <w:tab/>
        <w:t>b) -</w:t>
      </w:r>
      <w:r>
        <w:rPr>
          <w:rStyle w:val="1"/>
          <w:color w:val="000000"/>
          <w:lang w:eastAsia="en-US"/>
        </w:rPr>
        <w:tab/>
        <w:t>c) that</w:t>
      </w:r>
    </w:p>
    <w:p w:rsidR="00000000" w:rsidRDefault="00440036">
      <w:pPr>
        <w:pStyle w:val="a4"/>
        <w:numPr>
          <w:ilvl w:val="0"/>
          <w:numId w:val="27"/>
        </w:numPr>
        <w:shd w:val="clear" w:color="auto" w:fill="auto"/>
        <w:tabs>
          <w:tab w:val="left" w:pos="374"/>
          <w:tab w:val="left" w:leader="underscore" w:pos="1767"/>
        </w:tabs>
        <w:spacing w:after="167" w:line="270" w:lineRule="exact"/>
        <w:ind w:left="20" w:firstLine="0"/>
      </w:pPr>
      <w:r>
        <w:rPr>
          <w:rStyle w:val="1"/>
          <w:color w:val="000000"/>
          <w:lang w:eastAsia="en-US"/>
        </w:rPr>
        <w:t>Go down</w:t>
      </w:r>
      <w:r>
        <w:rPr>
          <w:rStyle w:val="1"/>
          <w:color w:val="000000"/>
          <w:lang w:eastAsia="en-US"/>
        </w:rPr>
        <w:tab/>
        <w:t>Kingston Street and turn right into Mill Road.</w:t>
      </w:r>
    </w:p>
    <w:p w:rsidR="00000000" w:rsidRDefault="00440036">
      <w:pPr>
        <w:pStyle w:val="a4"/>
        <w:shd w:val="clear" w:color="auto" w:fill="auto"/>
        <w:tabs>
          <w:tab w:val="left" w:pos="2882"/>
          <w:tab w:val="right" w:pos="6740"/>
        </w:tabs>
        <w:spacing w:after="827" w:line="270" w:lineRule="exact"/>
        <w:ind w:left="740" w:firstLine="0"/>
      </w:pPr>
      <w:r>
        <w:rPr>
          <w:rStyle w:val="22"/>
          <w:color w:val="000000"/>
          <w:lang w:eastAsia="en-US"/>
        </w:rPr>
        <w:t>a) the</w:t>
      </w:r>
      <w:r>
        <w:rPr>
          <w:rStyle w:val="22"/>
          <w:color w:val="000000"/>
          <w:lang w:eastAsia="en-US"/>
        </w:rPr>
        <w:tab/>
      </w:r>
      <w:r>
        <w:rPr>
          <w:rStyle w:val="1"/>
          <w:color w:val="000000"/>
          <w:lang w:eastAsia="en-US"/>
        </w:rPr>
        <w:t>b) a</w:t>
      </w:r>
      <w:r>
        <w:rPr>
          <w:rStyle w:val="1"/>
          <w:color w:val="000000"/>
          <w:lang w:eastAsia="en-US"/>
        </w:rPr>
        <w:tab/>
        <w:t>c) these</w:t>
      </w:r>
    </w:p>
    <w:p w:rsidR="00000000" w:rsidRDefault="00440036">
      <w:pPr>
        <w:pStyle w:val="a4"/>
        <w:numPr>
          <w:ilvl w:val="0"/>
          <w:numId w:val="27"/>
        </w:numPr>
        <w:shd w:val="clear" w:color="auto" w:fill="auto"/>
        <w:tabs>
          <w:tab w:val="left" w:pos="374"/>
          <w:tab w:val="left" w:leader="underscore" w:pos="2882"/>
        </w:tabs>
        <w:spacing w:after="176" w:line="270" w:lineRule="exact"/>
        <w:ind w:left="20" w:firstLine="0"/>
      </w:pPr>
      <w:r>
        <w:rPr>
          <w:rStyle w:val="1"/>
          <w:color w:val="000000"/>
          <w:lang w:eastAsia="en-US"/>
        </w:rPr>
        <w:t>I don’t like milk in</w:t>
      </w:r>
      <w:r>
        <w:rPr>
          <w:rStyle w:val="1"/>
          <w:color w:val="000000"/>
          <w:lang w:eastAsia="en-US"/>
        </w:rPr>
        <w:tab/>
        <w:t>coffee.</w:t>
      </w:r>
    </w:p>
    <w:p w:rsidR="00000000" w:rsidRDefault="00440036">
      <w:pPr>
        <w:pStyle w:val="a4"/>
        <w:shd w:val="clear" w:color="auto" w:fill="auto"/>
        <w:tabs>
          <w:tab w:val="left" w:pos="2882"/>
          <w:tab w:val="right" w:pos="6740"/>
        </w:tabs>
        <w:spacing w:after="832" w:line="270" w:lineRule="exact"/>
        <w:ind w:left="740" w:firstLine="0"/>
      </w:pPr>
      <w:r>
        <w:rPr>
          <w:rStyle w:val="22"/>
          <w:color w:val="000000"/>
          <w:lang w:eastAsia="en-US"/>
        </w:rPr>
        <w:t xml:space="preserve">a) </w:t>
      </w:r>
      <w:r>
        <w:rPr>
          <w:rStyle w:val="1"/>
          <w:color w:val="000000"/>
          <w:lang w:eastAsia="en-US"/>
        </w:rPr>
        <w:t>-</w:t>
      </w:r>
      <w:r>
        <w:rPr>
          <w:rStyle w:val="1"/>
          <w:color w:val="000000"/>
          <w:lang w:eastAsia="en-US"/>
        </w:rPr>
        <w:tab/>
        <w:t>b) the</w:t>
      </w:r>
      <w:r>
        <w:rPr>
          <w:rStyle w:val="1"/>
          <w:color w:val="000000"/>
          <w:lang w:eastAsia="en-US"/>
        </w:rPr>
        <w:tab/>
        <w:t>c) a</w:t>
      </w:r>
    </w:p>
    <w:p w:rsidR="00000000" w:rsidRDefault="00440036">
      <w:pPr>
        <w:pStyle w:val="a4"/>
        <w:numPr>
          <w:ilvl w:val="0"/>
          <w:numId w:val="27"/>
        </w:numPr>
        <w:shd w:val="clear" w:color="auto" w:fill="auto"/>
        <w:tabs>
          <w:tab w:val="left" w:pos="374"/>
          <w:tab w:val="left" w:leader="underscore" w:pos="2214"/>
        </w:tabs>
        <w:spacing w:after="172" w:line="270" w:lineRule="exact"/>
        <w:ind w:left="20" w:firstLine="0"/>
      </w:pPr>
      <w:r>
        <w:rPr>
          <w:rStyle w:val="1"/>
          <w:color w:val="000000"/>
          <w:lang w:eastAsia="en-US"/>
        </w:rPr>
        <w:t>At the end of</w:t>
      </w:r>
      <w:r>
        <w:rPr>
          <w:rStyle w:val="1"/>
          <w:color w:val="000000"/>
          <w:lang w:eastAsia="en-US"/>
        </w:rPr>
        <w:tab/>
        <w:t>busy day,</w:t>
      </w:r>
      <w:r>
        <w:rPr>
          <w:rStyle w:val="1"/>
          <w:color w:val="000000"/>
          <w:lang w:eastAsia="en-US"/>
        </w:rPr>
        <w:t xml:space="preserve"> sleep in the best tonic.</w:t>
      </w:r>
    </w:p>
    <w:p w:rsidR="00000000" w:rsidRDefault="00440036">
      <w:pPr>
        <w:pStyle w:val="a4"/>
        <w:numPr>
          <w:ilvl w:val="0"/>
          <w:numId w:val="28"/>
        </w:numPr>
        <w:shd w:val="clear" w:color="auto" w:fill="auto"/>
        <w:tabs>
          <w:tab w:val="left" w:pos="1101"/>
          <w:tab w:val="right" w:pos="3274"/>
          <w:tab w:val="center" w:pos="3399"/>
          <w:tab w:val="right" w:pos="5410"/>
          <w:tab w:val="left" w:pos="5473"/>
        </w:tabs>
        <w:spacing w:after="832" w:line="270" w:lineRule="exact"/>
        <w:ind w:left="740" w:firstLine="0"/>
      </w:pPr>
      <w:r>
        <w:rPr>
          <w:rStyle w:val="22"/>
          <w:color w:val="000000"/>
          <w:lang w:eastAsia="en-US"/>
        </w:rPr>
        <w:t>the</w:t>
      </w:r>
      <w:r>
        <w:rPr>
          <w:rStyle w:val="22"/>
          <w:color w:val="000000"/>
          <w:lang w:eastAsia="en-US"/>
        </w:rPr>
        <w:tab/>
      </w:r>
      <w:r>
        <w:rPr>
          <w:rStyle w:val="1"/>
          <w:color w:val="000000"/>
          <w:lang w:eastAsia="en-US"/>
        </w:rPr>
        <w:t>b)</w:t>
      </w:r>
      <w:r>
        <w:rPr>
          <w:rStyle w:val="1"/>
          <w:color w:val="000000"/>
          <w:lang w:eastAsia="en-US"/>
        </w:rPr>
        <w:tab/>
        <w:t>a</w:t>
      </w:r>
      <w:r>
        <w:rPr>
          <w:rStyle w:val="1"/>
          <w:color w:val="000000"/>
          <w:lang w:eastAsia="en-US"/>
        </w:rPr>
        <w:tab/>
        <w:t>c)</w:t>
      </w:r>
      <w:r>
        <w:rPr>
          <w:rStyle w:val="1"/>
          <w:color w:val="000000"/>
          <w:lang w:eastAsia="en-US"/>
        </w:rPr>
        <w:tab/>
        <w:t>these</w:t>
      </w:r>
    </w:p>
    <w:p w:rsidR="00000000" w:rsidRDefault="00440036">
      <w:pPr>
        <w:pStyle w:val="a4"/>
        <w:numPr>
          <w:ilvl w:val="0"/>
          <w:numId w:val="27"/>
        </w:numPr>
        <w:shd w:val="clear" w:color="auto" w:fill="auto"/>
        <w:tabs>
          <w:tab w:val="left" w:pos="374"/>
          <w:tab w:val="left" w:leader="underscore" w:pos="3188"/>
        </w:tabs>
        <w:spacing w:after="172" w:line="270" w:lineRule="exact"/>
        <w:ind w:left="20" w:firstLine="0"/>
      </w:pPr>
      <w:r>
        <w:rPr>
          <w:rStyle w:val="1"/>
          <w:color w:val="000000"/>
          <w:lang w:eastAsia="en-US"/>
        </w:rPr>
        <w:t>We’ll go for a walk if</w:t>
      </w:r>
      <w:r>
        <w:rPr>
          <w:rStyle w:val="1"/>
          <w:color w:val="000000"/>
          <w:lang w:eastAsia="en-US"/>
        </w:rPr>
        <w:tab/>
        <w:t>sun comes out.</w:t>
      </w:r>
    </w:p>
    <w:p w:rsidR="00000000" w:rsidRDefault="00440036">
      <w:pPr>
        <w:pStyle w:val="a4"/>
        <w:numPr>
          <w:ilvl w:val="0"/>
          <w:numId w:val="29"/>
        </w:numPr>
        <w:shd w:val="clear" w:color="auto" w:fill="auto"/>
        <w:tabs>
          <w:tab w:val="left" w:pos="1101"/>
          <w:tab w:val="right" w:pos="3274"/>
          <w:tab w:val="center" w:pos="3399"/>
          <w:tab w:val="right" w:pos="5410"/>
          <w:tab w:val="left" w:pos="5473"/>
        </w:tabs>
        <w:spacing w:after="832" w:line="270" w:lineRule="exact"/>
        <w:ind w:left="740" w:firstLine="0"/>
      </w:pPr>
      <w:r>
        <w:rPr>
          <w:rStyle w:val="1"/>
          <w:color w:val="000000"/>
          <w:lang w:eastAsia="en-US"/>
        </w:rPr>
        <w:t>a</w:t>
      </w:r>
      <w:r>
        <w:rPr>
          <w:rStyle w:val="1"/>
          <w:color w:val="000000"/>
          <w:lang w:eastAsia="en-US"/>
        </w:rPr>
        <w:tab/>
      </w:r>
      <w:r>
        <w:rPr>
          <w:rStyle w:val="22"/>
          <w:color w:val="000000"/>
          <w:lang w:eastAsia="en-US"/>
        </w:rPr>
        <w:t>b)</w:t>
      </w:r>
      <w:r>
        <w:rPr>
          <w:rStyle w:val="22"/>
          <w:color w:val="000000"/>
          <w:lang w:eastAsia="en-US"/>
        </w:rPr>
        <w:tab/>
      </w:r>
      <w:r>
        <w:rPr>
          <w:rStyle w:val="1"/>
          <w:color w:val="000000"/>
          <w:lang w:eastAsia="en-US"/>
        </w:rPr>
        <w:t>-</w:t>
      </w:r>
      <w:r>
        <w:rPr>
          <w:rStyle w:val="1"/>
          <w:color w:val="000000"/>
          <w:lang w:eastAsia="en-US"/>
        </w:rPr>
        <w:tab/>
        <w:t>c)</w:t>
      </w:r>
      <w:r>
        <w:rPr>
          <w:rStyle w:val="1"/>
          <w:color w:val="000000"/>
          <w:lang w:eastAsia="en-US"/>
        </w:rPr>
        <w:tab/>
        <w:t>the</w:t>
      </w:r>
    </w:p>
    <w:p w:rsidR="00000000" w:rsidRDefault="00440036">
      <w:pPr>
        <w:pStyle w:val="a4"/>
        <w:numPr>
          <w:ilvl w:val="0"/>
          <w:numId w:val="27"/>
        </w:numPr>
        <w:shd w:val="clear" w:color="auto" w:fill="auto"/>
        <w:tabs>
          <w:tab w:val="left" w:pos="374"/>
          <w:tab w:val="left" w:leader="underscore" w:pos="2882"/>
        </w:tabs>
        <w:spacing w:after="172" w:line="270" w:lineRule="exact"/>
        <w:ind w:left="20" w:firstLine="0"/>
      </w:pPr>
      <w:r>
        <w:rPr>
          <w:rStyle w:val="1"/>
          <w:color w:val="000000"/>
          <w:lang w:eastAsia="en-US"/>
        </w:rPr>
        <w:t>Could you give me</w:t>
      </w:r>
      <w:r>
        <w:rPr>
          <w:rStyle w:val="1"/>
          <w:color w:val="000000"/>
          <w:lang w:eastAsia="en-US"/>
        </w:rPr>
        <w:tab/>
        <w:t>information I asked for in my letter?</w:t>
      </w:r>
    </w:p>
    <w:p w:rsidR="00000000" w:rsidRDefault="00440036">
      <w:pPr>
        <w:pStyle w:val="a4"/>
        <w:numPr>
          <w:ilvl w:val="0"/>
          <w:numId w:val="30"/>
        </w:numPr>
        <w:shd w:val="clear" w:color="auto" w:fill="auto"/>
        <w:tabs>
          <w:tab w:val="left" w:pos="1101"/>
          <w:tab w:val="right" w:pos="3274"/>
          <w:tab w:val="center" w:pos="3399"/>
          <w:tab w:val="right" w:pos="5410"/>
          <w:tab w:val="left" w:pos="5473"/>
        </w:tabs>
        <w:spacing w:after="832" w:line="270" w:lineRule="exact"/>
        <w:ind w:left="740" w:firstLine="0"/>
      </w:pPr>
      <w:r>
        <w:rPr>
          <w:rStyle w:val="1"/>
          <w:color w:val="000000"/>
          <w:lang w:eastAsia="en-US"/>
        </w:rPr>
        <w:t>the</w:t>
      </w:r>
      <w:r>
        <w:rPr>
          <w:rStyle w:val="1"/>
          <w:color w:val="000000"/>
          <w:lang w:eastAsia="en-US"/>
        </w:rPr>
        <w:tab/>
        <w:t>b)</w:t>
      </w:r>
      <w:r>
        <w:rPr>
          <w:rStyle w:val="1"/>
          <w:color w:val="000000"/>
          <w:lang w:eastAsia="en-US"/>
        </w:rPr>
        <w:tab/>
        <w:t>a</w:t>
      </w:r>
      <w:r>
        <w:rPr>
          <w:rStyle w:val="1"/>
          <w:color w:val="000000"/>
          <w:lang w:eastAsia="en-US"/>
        </w:rPr>
        <w:tab/>
      </w:r>
      <w:r>
        <w:rPr>
          <w:rStyle w:val="22"/>
          <w:color w:val="000000"/>
          <w:lang w:eastAsia="en-US"/>
        </w:rPr>
        <w:t>c)</w:t>
      </w:r>
      <w:r>
        <w:rPr>
          <w:rStyle w:val="22"/>
          <w:color w:val="000000"/>
          <w:lang w:eastAsia="en-US"/>
        </w:rPr>
        <w:tab/>
        <w:t>an</w:t>
      </w:r>
    </w:p>
    <w:p w:rsidR="00000000" w:rsidRDefault="00440036">
      <w:pPr>
        <w:pStyle w:val="a4"/>
        <w:numPr>
          <w:ilvl w:val="0"/>
          <w:numId w:val="27"/>
        </w:numPr>
        <w:shd w:val="clear" w:color="auto" w:fill="auto"/>
        <w:tabs>
          <w:tab w:val="left" w:pos="374"/>
          <w:tab w:val="left" w:leader="underscore" w:pos="649"/>
        </w:tabs>
        <w:spacing w:after="172" w:line="270" w:lineRule="exact"/>
        <w:ind w:left="20" w:firstLine="0"/>
      </w:pPr>
      <w:r>
        <w:rPr>
          <w:rStyle w:val="1"/>
          <w:color w:val="000000"/>
          <w:lang w:eastAsia="en-US"/>
        </w:rPr>
        <w:tab/>
        <w:t>war is a terrible thing.</w:t>
      </w:r>
    </w:p>
    <w:p w:rsidR="00000000" w:rsidRDefault="00440036">
      <w:pPr>
        <w:pStyle w:val="a4"/>
        <w:numPr>
          <w:ilvl w:val="0"/>
          <w:numId w:val="31"/>
        </w:numPr>
        <w:shd w:val="clear" w:color="auto" w:fill="auto"/>
        <w:tabs>
          <w:tab w:val="left" w:pos="1101"/>
          <w:tab w:val="right" w:pos="3274"/>
          <w:tab w:val="center" w:pos="3399"/>
          <w:tab w:val="right" w:pos="5410"/>
          <w:tab w:val="left" w:pos="5473"/>
        </w:tabs>
        <w:spacing w:after="832" w:line="270" w:lineRule="exact"/>
        <w:ind w:left="740" w:firstLine="0"/>
      </w:pPr>
      <w:r>
        <w:rPr>
          <w:rStyle w:val="22"/>
          <w:color w:val="000000"/>
          <w:lang w:eastAsia="en-US"/>
        </w:rPr>
        <w:t>The</w:t>
      </w:r>
      <w:r>
        <w:rPr>
          <w:rStyle w:val="22"/>
          <w:color w:val="000000"/>
          <w:lang w:eastAsia="en-US"/>
        </w:rPr>
        <w:tab/>
      </w:r>
      <w:r>
        <w:rPr>
          <w:rStyle w:val="1"/>
          <w:color w:val="000000"/>
          <w:lang w:eastAsia="en-US"/>
        </w:rPr>
        <w:t>b)</w:t>
      </w:r>
      <w:r>
        <w:rPr>
          <w:rStyle w:val="1"/>
          <w:color w:val="000000"/>
          <w:lang w:eastAsia="en-US"/>
        </w:rPr>
        <w:tab/>
        <w:t>-</w:t>
      </w:r>
      <w:r>
        <w:rPr>
          <w:rStyle w:val="1"/>
          <w:color w:val="000000"/>
          <w:lang w:eastAsia="en-US"/>
        </w:rPr>
        <w:tab/>
        <w:t>c)</w:t>
      </w:r>
      <w:r>
        <w:rPr>
          <w:rStyle w:val="1"/>
          <w:color w:val="000000"/>
          <w:lang w:eastAsia="en-US"/>
        </w:rPr>
        <w:tab/>
        <w:t>A</w:t>
      </w:r>
    </w:p>
    <w:p w:rsidR="00000000" w:rsidRDefault="00440036">
      <w:pPr>
        <w:pStyle w:val="a4"/>
        <w:numPr>
          <w:ilvl w:val="0"/>
          <w:numId w:val="27"/>
        </w:numPr>
        <w:shd w:val="clear" w:color="auto" w:fill="auto"/>
        <w:tabs>
          <w:tab w:val="left" w:pos="374"/>
          <w:tab w:val="left" w:leader="underscore" w:pos="1498"/>
        </w:tabs>
        <w:spacing w:line="270" w:lineRule="exact"/>
        <w:ind w:left="20" w:firstLine="0"/>
        <w:sectPr w:rsidR="00000000">
          <w:pgSz w:w="16838" w:h="23810"/>
          <w:pgMar w:top="4229" w:right="5289" w:bottom="4229" w:left="4233" w:header="0" w:footer="3" w:gutter="0"/>
          <w:cols w:space="720"/>
          <w:noEndnote/>
          <w:docGrid w:linePitch="360"/>
        </w:sectPr>
      </w:pPr>
      <w:r>
        <w:rPr>
          <w:rStyle w:val="1"/>
          <w:color w:val="000000"/>
          <w:lang w:eastAsia="en-US"/>
        </w:rPr>
        <w:t>I spent</w:t>
      </w:r>
      <w:r>
        <w:rPr>
          <w:rStyle w:val="1"/>
          <w:color w:val="000000"/>
          <w:lang w:eastAsia="en-US"/>
        </w:rPr>
        <w:tab/>
      </w:r>
      <w:r>
        <w:rPr>
          <w:rStyle w:val="1"/>
          <w:color w:val="000000"/>
          <w:lang w:eastAsia="en-US"/>
        </w:rPr>
        <w:t>very interesting holiday in England.</w:t>
      </w:r>
    </w:p>
    <w:p w:rsidR="00000000" w:rsidRDefault="00440036">
      <w:pPr>
        <w:pStyle w:val="a4"/>
        <w:shd w:val="clear" w:color="auto" w:fill="auto"/>
        <w:spacing w:line="485" w:lineRule="exact"/>
        <w:ind w:left="40" w:firstLine="0"/>
        <w:jc w:val="center"/>
        <w:sectPr w:rsidR="00000000">
          <w:pgSz w:w="16838" w:h="23810"/>
          <w:pgMar w:top="5127" w:right="9340" w:bottom="10435" w:left="3782" w:header="0" w:footer="3" w:gutter="0"/>
          <w:cols w:space="720"/>
          <w:noEndnote/>
          <w:docGrid w:linePitch="360"/>
        </w:sectPr>
      </w:pPr>
      <w:r>
        <w:rPr>
          <w:noProof/>
          <w:lang w:val="ru-RU"/>
        </w:rPr>
        <w:lastRenderedPageBreak/>
        <mc:AlternateContent>
          <mc:Choice Requires="wps">
            <w:drawing>
              <wp:anchor distT="0" distB="0" distL="63500" distR="63500" simplePos="0" relativeHeight="251673600" behindDoc="1" locked="0" layoutInCell="1" allowOverlap="1">
                <wp:simplePos x="0" y="0"/>
                <wp:positionH relativeFrom="margin">
                  <wp:posOffset>2980055</wp:posOffset>
                </wp:positionH>
                <wp:positionV relativeFrom="paragraph">
                  <wp:posOffset>18415</wp:posOffset>
                </wp:positionV>
                <wp:extent cx="1464310" cy="560070"/>
                <wp:effectExtent l="0" t="0" r="3810" b="0"/>
                <wp:wrapSquare wrapText="bothSides"/>
                <wp:docPr id="5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4310" cy="560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370" w:line="240" w:lineRule="exact"/>
                              <w:ind w:left="100" w:firstLine="0"/>
                              <w:jc w:val="left"/>
                            </w:pPr>
                            <w:r>
                              <w:rPr>
                                <w:rStyle w:val="Exact1"/>
                                <w:color w:val="000000"/>
                                <w:spacing w:val="0"/>
                                <w:lang w:eastAsia="en-US"/>
                              </w:rPr>
                              <w:t>Make up sentences.</w:t>
                            </w:r>
                          </w:p>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34" type="#_x0000_t202" style="position:absolute;left:0;text-align:left;margin-left:234.65pt;margin-top:1.45pt;width:115.3pt;height:44.1pt;z-index:-2516428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wkAsgIAALI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" filled="f" stroked="f">
                <v:textbox style="mso-fit-shape-to-text:t" inset="0,0,0,0">
                  <w:txbxContent>
                    <w:p w:rsidR="00000000" w:rsidRDefault="00440036">
                      <w:pPr>
                        <w:pStyle w:val="a4"/>
                        <w:shd w:val="clear" w:color="auto" w:fill="auto"/>
                        <w:spacing w:after="370" w:line="240" w:lineRule="exact"/>
                        <w:ind w:left="100" w:firstLine="0"/>
                        <w:jc w:val="left"/>
                      </w:pPr>
                      <w:r>
                        <w:rPr>
                          <w:rStyle w:val="Exact1"/>
                          <w:color w:val="000000"/>
                          <w:spacing w:val="0"/>
                          <w:lang w:eastAsia="en-US"/>
                        </w:rPr>
                        <w:t>Make up sentences.</w:t>
                      </w:r>
                    </w:p>
                    <w:p w:rsidR="00000000" w:rsidRDefault="00440036">
                      <w:pPr>
                        <w:rPr>
                          <w:color w:val="auto"/>
                          <w:lang w:eastAsia="ru-RU"/>
                        </w:rPr>
                      </w:pPr>
                    </w:p>
                  </w:txbxContent>
                </v:textbox>
                <w10:wrap type="square" anchorx="margin"/>
              </v:shape>
            </w:pict>
          </mc:Fallback>
        </mc:AlternateContent>
      </w:r>
      <w:r>
        <w:rPr>
          <w:color w:val="000000"/>
          <w:u w:val="single"/>
          <w:lang w:eastAsia="en-US"/>
        </w:rPr>
        <w:t>Read and translate the words.</w:t>
      </w:r>
      <w:r>
        <w:rPr>
          <w:rStyle w:val="1"/>
          <w:color w:val="000000"/>
          <w:lang w:eastAsia="en-US"/>
        </w:rPr>
        <w:t xml:space="preserve"> </w:t>
      </w:r>
      <w:r>
        <w:rPr>
          <w:color w:val="000000"/>
          <w:u w:val="single"/>
          <w:lang w:val="ru-RU"/>
        </w:rPr>
        <w:t>Прочитай слова, переведи</w:t>
      </w:r>
      <w:r>
        <w:rPr>
          <w:rStyle w:val="1"/>
          <w:color w:val="000000"/>
          <w:lang w:val="ru-RU"/>
        </w:rPr>
        <w:t xml:space="preserve"> их.</w:t>
      </w:r>
    </w:p>
    <w:p w:rsidR="00000000" w:rsidRDefault="00440036">
      <w:pPr>
        <w:spacing w:before="92" w:after="92"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spacing w:line="485" w:lineRule="exact"/>
        <w:ind w:left="20" w:firstLine="0"/>
        <w:jc w:val="left"/>
      </w:pPr>
      <w:r>
        <w:rPr>
          <w:rStyle w:val="1"/>
          <w:color w:val="000000"/>
          <w:lang w:eastAsia="en-US"/>
        </w:rPr>
        <w:lastRenderedPageBreak/>
        <w:t>cry - weep</w:t>
      </w:r>
    </w:p>
    <w:p w:rsidR="00000000" w:rsidRDefault="00440036">
      <w:pPr>
        <w:pStyle w:val="a4"/>
        <w:shd w:val="clear" w:color="auto" w:fill="auto"/>
        <w:spacing w:line="485" w:lineRule="exact"/>
        <w:ind w:left="20" w:firstLine="0"/>
        <w:jc w:val="left"/>
      </w:pPr>
      <w:r>
        <w:rPr>
          <w:rStyle w:val="1"/>
          <w:color w:val="000000"/>
          <w:lang w:eastAsia="en-US"/>
        </w:rPr>
        <w:t>competition - contest vast</w:t>
      </w:r>
      <w:r>
        <w:rPr>
          <w:rStyle w:val="1"/>
          <w:color w:val="000000"/>
          <w:lang w:eastAsia="en-US"/>
        </w:rPr>
        <w:t xml:space="preserve"> - huge fast - rapid courageous - brave awful - terrible nice - pretty</w:t>
      </w:r>
    </w:p>
    <w:p w:rsidR="00000000" w:rsidRDefault="00440036">
      <w:pPr>
        <w:pStyle w:val="a4"/>
        <w:numPr>
          <w:ilvl w:val="0"/>
          <w:numId w:val="32"/>
        </w:numPr>
        <w:shd w:val="clear" w:color="auto" w:fill="auto"/>
        <w:tabs>
          <w:tab w:val="left" w:pos="510"/>
        </w:tabs>
        <w:ind w:left="40" w:right="20" w:firstLine="0"/>
      </w:pPr>
      <w:r>
        <w:rPr>
          <w:rStyle w:val="1"/>
          <w:color w:val="000000"/>
          <w:lang w:eastAsia="en-US"/>
        </w:rPr>
        <w:t>The, girl, crying, because of, was, getting, a, mark, bad.</w:t>
      </w:r>
    </w:p>
    <w:p w:rsidR="00000000" w:rsidRDefault="00440036">
      <w:pPr>
        <w:pStyle w:val="a4"/>
        <w:numPr>
          <w:ilvl w:val="0"/>
          <w:numId w:val="32"/>
        </w:numPr>
        <w:shd w:val="clear" w:color="auto" w:fill="auto"/>
        <w:tabs>
          <w:tab w:val="left" w:pos="510"/>
        </w:tabs>
        <w:ind w:left="40" w:right="20" w:firstLine="0"/>
      </w:pPr>
      <w:r>
        <w:rPr>
          <w:rStyle w:val="1"/>
          <w:color w:val="000000"/>
          <w:lang w:eastAsia="en-US"/>
        </w:rPr>
        <w:t>Couldn’t, the, at, school, win, competition, team.</w:t>
      </w:r>
    </w:p>
    <w:p w:rsidR="00000000" w:rsidRDefault="00440036">
      <w:pPr>
        <w:pStyle w:val="a4"/>
        <w:numPr>
          <w:ilvl w:val="0"/>
          <w:numId w:val="32"/>
        </w:numPr>
        <w:shd w:val="clear" w:color="auto" w:fill="auto"/>
        <w:tabs>
          <w:tab w:val="left" w:pos="510"/>
        </w:tabs>
        <w:ind w:left="40" w:firstLine="0"/>
      </w:pPr>
      <w:r>
        <w:rPr>
          <w:rStyle w:val="1"/>
          <w:color w:val="000000"/>
          <w:lang w:eastAsia="en-US"/>
        </w:rPr>
        <w:t xml:space="preserve">They, to managed, a, train, </w:t>
      </w:r>
      <w:r>
        <w:rPr>
          <w:rStyle w:val="1"/>
          <w:color w:val="000000"/>
          <w:lang w:eastAsia="en-US"/>
        </w:rPr>
        <w:lastRenderedPageBreak/>
        <w:t>catch, fast.</w:t>
      </w:r>
    </w:p>
    <w:p w:rsidR="00000000" w:rsidRDefault="00440036">
      <w:pPr>
        <w:pStyle w:val="a4"/>
        <w:numPr>
          <w:ilvl w:val="0"/>
          <w:numId w:val="32"/>
        </w:numPr>
        <w:shd w:val="clear" w:color="auto" w:fill="auto"/>
        <w:tabs>
          <w:tab w:val="left" w:pos="510"/>
        </w:tabs>
        <w:ind w:left="40" w:firstLine="0"/>
      </w:pPr>
      <w:r>
        <w:rPr>
          <w:rStyle w:val="1"/>
          <w:color w:val="000000"/>
          <w:lang w:eastAsia="en-US"/>
        </w:rPr>
        <w:t>Stretched, a, vast</w:t>
      </w:r>
      <w:r>
        <w:rPr>
          <w:rStyle w:val="1"/>
          <w:color w:val="000000"/>
          <w:lang w:eastAsia="en-US"/>
        </w:rPr>
        <w:t>, before, plain, them.</w:t>
      </w:r>
    </w:p>
    <w:p w:rsidR="00000000" w:rsidRDefault="00440036">
      <w:pPr>
        <w:pStyle w:val="a4"/>
        <w:numPr>
          <w:ilvl w:val="0"/>
          <w:numId w:val="32"/>
        </w:numPr>
        <w:shd w:val="clear" w:color="auto" w:fill="auto"/>
        <w:tabs>
          <w:tab w:val="left" w:pos="510"/>
        </w:tabs>
        <w:ind w:left="40" w:right="20" w:firstLine="0"/>
      </w:pPr>
      <w:r>
        <w:rPr>
          <w:rStyle w:val="1"/>
          <w:color w:val="000000"/>
          <w:lang w:eastAsia="en-US"/>
        </w:rPr>
        <w:t>Terrible, made, noise, children, this, brightened.</w:t>
      </w:r>
    </w:p>
    <w:p w:rsidR="00000000" w:rsidRDefault="00440036">
      <w:pPr>
        <w:pStyle w:val="a4"/>
        <w:numPr>
          <w:ilvl w:val="0"/>
          <w:numId w:val="32"/>
        </w:numPr>
        <w:shd w:val="clear" w:color="auto" w:fill="auto"/>
        <w:tabs>
          <w:tab w:val="left" w:pos="510"/>
        </w:tabs>
        <w:ind w:left="40" w:right="20" w:firstLine="0"/>
      </w:pPr>
      <w:r>
        <w:rPr>
          <w:rStyle w:val="1"/>
          <w:color w:val="000000"/>
          <w:lang w:eastAsia="en-US"/>
        </w:rPr>
        <w:t>Loved, the, pretty, woman, her, grand</w:t>
      </w:r>
      <w:r>
        <w:rPr>
          <w:rStyle w:val="1"/>
          <w:color w:val="000000"/>
          <w:lang w:eastAsia="en-US"/>
        </w:rPr>
        <w:softHyphen/>
        <w:t>daughter, little.</w:t>
      </w:r>
    </w:p>
    <w:p w:rsidR="00000000" w:rsidRDefault="00440036">
      <w:pPr>
        <w:pStyle w:val="a4"/>
        <w:numPr>
          <w:ilvl w:val="0"/>
          <w:numId w:val="32"/>
        </w:numPr>
        <w:shd w:val="clear" w:color="auto" w:fill="auto"/>
        <w:tabs>
          <w:tab w:val="left" w:pos="510"/>
        </w:tabs>
        <w:ind w:left="40" w:right="20" w:firstLine="0"/>
        <w:sectPr w:rsidR="00000000">
          <w:type w:val="continuous"/>
          <w:pgSz w:w="16838" w:h="23810"/>
          <w:pgMar w:top="5127" w:right="3710" w:bottom="10435" w:left="3710" w:header="0" w:footer="3" w:gutter="0"/>
          <w:cols w:num="2" w:space="720" w:equalWidth="0">
            <w:col w:w="2438" w:space="1411"/>
            <w:col w:w="5568"/>
          </w:cols>
          <w:noEndnote/>
          <w:docGrid w:linePitch="360"/>
        </w:sectPr>
      </w:pPr>
      <w:r>
        <w:rPr>
          <w:rStyle w:val="1"/>
          <w:color w:val="000000"/>
          <w:lang w:eastAsia="en-US"/>
        </w:rPr>
        <w:t>Captain, courageous, the, with, waves, high, the, of, struggled, during.</w:t>
      </w:r>
    </w:p>
    <w:p w:rsidR="00000000" w:rsidRDefault="00440036">
      <w:pPr>
        <w:pStyle w:val="a4"/>
        <w:shd w:val="clear" w:color="auto" w:fill="auto"/>
        <w:spacing w:line="490" w:lineRule="exact"/>
        <w:ind w:firstLine="0"/>
        <w:jc w:val="center"/>
      </w:pPr>
      <w:r>
        <w:rPr>
          <w:color w:val="000000"/>
          <w:u w:val="single"/>
          <w:lang w:val="ru-RU"/>
        </w:rPr>
        <w:lastRenderedPageBreak/>
        <w:t>Обр</w:t>
      </w:r>
      <w:r>
        <w:rPr>
          <w:color w:val="000000"/>
          <w:u w:val="single"/>
          <w:lang w:val="ru-RU"/>
        </w:rPr>
        <w:t>азуйте слова из данных слов,</w:t>
      </w:r>
      <w:r>
        <w:rPr>
          <w:rStyle w:val="1"/>
          <w:color w:val="000000"/>
          <w:lang w:val="ru-RU"/>
        </w:rPr>
        <w:t xml:space="preserve"> </w:t>
      </w:r>
      <w:r>
        <w:rPr>
          <w:color w:val="000000"/>
          <w:u w:val="single"/>
          <w:lang w:val="ru-RU"/>
        </w:rPr>
        <w:t>пользуясь словарем.</w:t>
      </w:r>
    </w:p>
    <w:p w:rsidR="00000000" w:rsidRDefault="00440036">
      <w:pPr>
        <w:pStyle w:val="a4"/>
        <w:shd w:val="clear" w:color="auto" w:fill="auto"/>
        <w:spacing w:line="490" w:lineRule="exact"/>
        <w:ind w:firstLine="0"/>
        <w:jc w:val="center"/>
        <w:sectPr w:rsidR="00000000">
          <w:pgSz w:w="16838" w:h="23810"/>
          <w:pgMar w:top="5139" w:right="4301" w:bottom="13147" w:left="4133" w:header="0" w:footer="3" w:gutter="0"/>
          <w:cols w:num="2" w:space="720" w:equalWidth="0">
            <w:col w:w="3979" w:space="1248"/>
            <w:col w:w="3178"/>
          </w:cols>
          <w:noEndnote/>
          <w:docGrid w:linePitch="360"/>
        </w:sectPr>
      </w:pPr>
      <w:r>
        <w:rPr>
          <w:color w:val="000000"/>
          <w:u w:val="single"/>
          <w:lang w:val="ru-RU"/>
        </w:rPr>
        <w:lastRenderedPageBreak/>
        <w:t>Переведи на русский язык</w:t>
      </w:r>
      <w:r>
        <w:rPr>
          <w:rStyle w:val="1"/>
          <w:color w:val="000000"/>
          <w:lang w:val="ru-RU"/>
        </w:rPr>
        <w:t xml:space="preserve"> </w:t>
      </w:r>
      <w:r>
        <w:rPr>
          <w:color w:val="000000"/>
          <w:u w:val="single"/>
          <w:lang w:val="ru-RU"/>
        </w:rPr>
        <w:t>предложения.</w:t>
      </w:r>
    </w:p>
    <w:p w:rsidR="00000000" w:rsidRDefault="00440036">
      <w:pPr>
        <w:spacing w:line="240" w:lineRule="exact"/>
        <w:rPr>
          <w:color w:val="auto"/>
          <w:sz w:val="19"/>
          <w:szCs w:val="19"/>
          <w:lang w:eastAsia="ru-RU"/>
        </w:rPr>
      </w:pPr>
    </w:p>
    <w:p w:rsidR="00000000" w:rsidRDefault="00440036">
      <w:pPr>
        <w:spacing w:before="98" w:after="98"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tabs>
          <w:tab w:val="left" w:pos="1737"/>
          <w:tab w:val="left" w:pos="4683"/>
        </w:tabs>
        <w:ind w:left="60" w:firstLine="0"/>
      </w:pPr>
      <w:r>
        <w:rPr>
          <w:rStyle w:val="1"/>
          <w:color w:val="000000"/>
          <w:lang w:eastAsia="en-US"/>
        </w:rPr>
        <w:lastRenderedPageBreak/>
        <w:t xml:space="preserve">old </w:t>
      </w:r>
      <w:r>
        <w:rPr>
          <w:rStyle w:val="1"/>
          <w:color w:val="000000"/>
          <w:lang w:val="ru-RU"/>
        </w:rPr>
        <w:t>-</w:t>
      </w:r>
      <w:r>
        <w:rPr>
          <w:rStyle w:val="1"/>
          <w:color w:val="000000"/>
          <w:lang w:val="ru-RU"/>
        </w:rPr>
        <w:tab/>
        <w:t>(холодный)</w:t>
      </w:r>
      <w:r>
        <w:rPr>
          <w:rStyle w:val="1"/>
          <w:color w:val="000000"/>
          <w:lang w:val="ru-RU"/>
        </w:rPr>
        <w:tab/>
      </w:r>
      <w:r>
        <w:rPr>
          <w:rStyle w:val="1"/>
          <w:color w:val="000000"/>
          <w:lang w:eastAsia="en-US"/>
        </w:rPr>
        <w:t xml:space="preserve">The </w:t>
      </w:r>
      <w:r>
        <w:rPr>
          <w:color w:val="000000"/>
          <w:u w:val="single"/>
          <w:lang w:eastAsia="en-US"/>
        </w:rPr>
        <w:t>cold</w:t>
      </w:r>
      <w:r>
        <w:rPr>
          <w:rStyle w:val="1"/>
          <w:color w:val="000000"/>
          <w:lang w:eastAsia="en-US"/>
        </w:rPr>
        <w:t xml:space="preserve"> wind was felt under my coat,</w:t>
      </w:r>
    </w:p>
    <w:p w:rsidR="00000000" w:rsidRDefault="00440036">
      <w:pPr>
        <w:pStyle w:val="a4"/>
        <w:shd w:val="clear" w:color="auto" w:fill="auto"/>
        <w:tabs>
          <w:tab w:val="left" w:pos="1737"/>
          <w:tab w:val="left" w:pos="4683"/>
        </w:tabs>
        <w:ind w:left="60" w:firstLine="0"/>
      </w:pPr>
      <w:r>
        <w:rPr>
          <w:rStyle w:val="1"/>
          <w:color w:val="000000"/>
          <w:lang w:eastAsia="en-US"/>
        </w:rPr>
        <w:t>tear -</w:t>
      </w:r>
      <w:r>
        <w:rPr>
          <w:rStyle w:val="1"/>
          <w:color w:val="000000"/>
          <w:lang w:eastAsia="en-US"/>
        </w:rPr>
        <w:tab/>
      </w:r>
      <w:r>
        <w:rPr>
          <w:rStyle w:val="1"/>
          <w:color w:val="000000"/>
          <w:lang w:val="ru-RU"/>
        </w:rPr>
        <w:t>(страх)</w:t>
      </w:r>
      <w:r>
        <w:rPr>
          <w:rStyle w:val="1"/>
          <w:color w:val="000000"/>
          <w:lang w:val="ru-RU"/>
        </w:rPr>
        <w:tab/>
      </w:r>
      <w:r>
        <w:rPr>
          <w:rStyle w:val="1"/>
          <w:color w:val="000000"/>
          <w:lang w:eastAsia="en-US"/>
        </w:rPr>
        <w:t xml:space="preserve">The girl felt </w:t>
      </w:r>
      <w:r>
        <w:rPr>
          <w:color w:val="000000"/>
          <w:u w:val="single"/>
          <w:lang w:eastAsia="en-US"/>
        </w:rPr>
        <w:t>fear</w:t>
      </w:r>
      <w:r>
        <w:rPr>
          <w:rStyle w:val="1"/>
          <w:color w:val="000000"/>
          <w:lang w:eastAsia="en-US"/>
        </w:rPr>
        <w:t xml:space="preserve"> before answering,</w:t>
      </w:r>
    </w:p>
    <w:p w:rsidR="00000000" w:rsidRDefault="00440036">
      <w:pPr>
        <w:pStyle w:val="a4"/>
        <w:shd w:val="clear" w:color="auto" w:fill="auto"/>
        <w:tabs>
          <w:tab w:val="left" w:pos="1737"/>
          <w:tab w:val="left" w:pos="4683"/>
        </w:tabs>
        <w:ind w:left="60" w:firstLine="0"/>
      </w:pPr>
      <w:r>
        <w:rPr>
          <w:rStyle w:val="1"/>
          <w:color w:val="000000"/>
          <w:lang w:eastAsia="en-US"/>
        </w:rPr>
        <w:t>pipe -</w:t>
      </w:r>
      <w:r>
        <w:rPr>
          <w:rStyle w:val="1"/>
          <w:color w:val="000000"/>
          <w:lang w:eastAsia="en-US"/>
        </w:rPr>
        <w:tab/>
      </w:r>
      <w:r>
        <w:rPr>
          <w:rStyle w:val="1"/>
          <w:color w:val="000000"/>
          <w:lang w:val="ru-RU"/>
        </w:rPr>
        <w:t>(сосна)</w:t>
      </w:r>
      <w:r>
        <w:rPr>
          <w:rStyle w:val="1"/>
          <w:color w:val="000000"/>
          <w:lang w:val="ru-RU"/>
        </w:rPr>
        <w:tab/>
      </w:r>
      <w:r>
        <w:rPr>
          <w:rStyle w:val="1"/>
          <w:color w:val="000000"/>
          <w:lang w:eastAsia="en-US"/>
        </w:rPr>
        <w:t xml:space="preserve">He managed to climb a high </w:t>
      </w:r>
      <w:r>
        <w:rPr>
          <w:color w:val="000000"/>
          <w:u w:val="single"/>
          <w:lang w:eastAsia="en-US"/>
        </w:rPr>
        <w:t>pine</w:t>
      </w:r>
      <w:r>
        <w:rPr>
          <w:rStyle w:val="1"/>
          <w:color w:val="000000"/>
          <w:lang w:eastAsia="en-US"/>
        </w:rPr>
        <w:t>,</w:t>
      </w:r>
    </w:p>
    <w:p w:rsidR="00000000" w:rsidRDefault="00440036">
      <w:pPr>
        <w:pStyle w:val="a4"/>
        <w:shd w:val="clear" w:color="auto" w:fill="auto"/>
        <w:tabs>
          <w:tab w:val="left" w:pos="1737"/>
          <w:tab w:val="left" w:pos="4683"/>
          <w:tab w:val="right" w:pos="9497"/>
        </w:tabs>
        <w:ind w:left="60" w:firstLine="0"/>
      </w:pPr>
      <w:r>
        <w:rPr>
          <w:rStyle w:val="1"/>
          <w:color w:val="000000"/>
          <w:lang w:eastAsia="en-US"/>
        </w:rPr>
        <w:t>say -</w:t>
      </w:r>
      <w:r>
        <w:rPr>
          <w:rStyle w:val="1"/>
          <w:color w:val="000000"/>
          <w:lang w:eastAsia="en-US"/>
        </w:rPr>
        <w:tab/>
      </w:r>
      <w:r>
        <w:rPr>
          <w:rStyle w:val="1"/>
          <w:color w:val="000000"/>
          <w:lang w:val="ru-RU"/>
        </w:rPr>
        <w:t>(дорога)</w:t>
      </w:r>
      <w:r>
        <w:rPr>
          <w:rStyle w:val="1"/>
          <w:color w:val="000000"/>
          <w:lang w:val="ru-RU"/>
        </w:rPr>
        <w:tab/>
      </w:r>
      <w:r>
        <w:rPr>
          <w:rStyle w:val="1"/>
          <w:color w:val="000000"/>
          <w:lang w:eastAsia="en-US"/>
        </w:rPr>
        <w:t xml:space="preserve">On the </w:t>
      </w:r>
      <w:r>
        <w:rPr>
          <w:color w:val="000000"/>
          <w:u w:val="single"/>
          <w:lang w:eastAsia="en-US"/>
        </w:rPr>
        <w:t>way</w:t>
      </w:r>
      <w:r>
        <w:rPr>
          <w:rStyle w:val="1"/>
          <w:color w:val="000000"/>
          <w:lang w:eastAsia="en-US"/>
        </w:rPr>
        <w:t xml:space="preserve"> to school he met some</w:t>
      </w:r>
      <w:r>
        <w:rPr>
          <w:rStyle w:val="1"/>
          <w:color w:val="000000"/>
          <w:lang w:eastAsia="en-US"/>
        </w:rPr>
        <w:tab/>
        <w:t>of his</w:t>
      </w:r>
    </w:p>
    <w:p w:rsidR="00000000" w:rsidRDefault="00440036">
      <w:pPr>
        <w:pStyle w:val="a4"/>
        <w:shd w:val="clear" w:color="auto" w:fill="auto"/>
        <w:tabs>
          <w:tab w:val="left" w:pos="1737"/>
          <w:tab w:val="left" w:pos="4683"/>
        </w:tabs>
        <w:ind w:left="60" w:firstLine="0"/>
      </w:pPr>
      <w:r>
        <w:rPr>
          <w:rStyle w:val="1"/>
          <w:color w:val="000000"/>
          <w:lang w:eastAsia="en-US"/>
        </w:rPr>
        <w:t>spot -</w:t>
      </w:r>
      <w:r>
        <w:rPr>
          <w:rStyle w:val="1"/>
          <w:color w:val="000000"/>
          <w:lang w:eastAsia="en-US"/>
        </w:rPr>
        <w:tab/>
      </w:r>
      <w:r>
        <w:rPr>
          <w:rStyle w:val="1"/>
          <w:color w:val="000000"/>
          <w:lang w:val="ru-RU"/>
        </w:rPr>
        <w:t>(спорт)</w:t>
      </w:r>
      <w:r>
        <w:rPr>
          <w:rStyle w:val="1"/>
          <w:color w:val="000000"/>
          <w:lang w:val="ru-RU"/>
        </w:rPr>
        <w:tab/>
      </w:r>
      <w:r>
        <w:rPr>
          <w:rStyle w:val="1"/>
          <w:color w:val="000000"/>
          <w:lang w:eastAsia="en-US"/>
        </w:rPr>
        <w:t>friends.</w:t>
      </w:r>
    </w:p>
    <w:p w:rsidR="00000000" w:rsidRDefault="00440036">
      <w:pPr>
        <w:rPr>
          <w:color w:val="auto"/>
          <w:lang w:eastAsia="ru-RU"/>
        </w:rPr>
      </w:pPr>
    </w:p>
    <w:p w:rsidR="00000000" w:rsidRDefault="00440036">
      <w:pPr>
        <w:rPr>
          <w:color w:val="auto"/>
          <w:lang w:eastAsia="ru-RU"/>
        </w:rPr>
        <w:sectPr w:rsidR="00000000">
          <w:type w:val="continuous"/>
          <w:pgSz w:w="16838" w:h="23810"/>
          <w:pgMar w:top="5139" w:right="2808" w:bottom="13147" w:left="3893" w:header="0" w:footer="3" w:gutter="0"/>
          <w:cols w:space="720"/>
          <w:noEndnote/>
          <w:docGrid w:linePitch="360"/>
        </w:sectPr>
      </w:pPr>
    </w:p>
    <w:p w:rsidR="00000000" w:rsidRDefault="00440036">
      <w:pPr>
        <w:pStyle w:val="a4"/>
        <w:numPr>
          <w:ilvl w:val="0"/>
          <w:numId w:val="33"/>
        </w:numPr>
        <w:shd w:val="clear" w:color="auto" w:fill="auto"/>
        <w:tabs>
          <w:tab w:val="left" w:pos="355"/>
        </w:tabs>
        <w:spacing w:line="270" w:lineRule="exact"/>
        <w:ind w:firstLine="0"/>
        <w:sectPr w:rsidR="00000000">
          <w:pgSz w:w="16838" w:h="23810"/>
          <w:pgMar w:top="5324" w:right="7034" w:bottom="5319" w:left="4490" w:header="0" w:footer="3" w:gutter="0"/>
          <w:cols w:space="720"/>
          <w:noEndnote/>
          <w:docGrid w:linePitch="360"/>
        </w:sectPr>
      </w:pPr>
      <w:r>
        <w:rPr>
          <w:color w:val="000000"/>
          <w:u w:val="single"/>
          <w:lang w:eastAsia="en-US"/>
        </w:rPr>
        <w:lastRenderedPageBreak/>
        <w:t>Read the antonyms and match the words.</w:t>
      </w:r>
    </w:p>
    <w:p w:rsidR="00000000" w:rsidRDefault="00440036">
      <w:pPr>
        <w:spacing w:line="360" w:lineRule="exact"/>
        <w:rPr>
          <w:color w:val="auto"/>
          <w:lang w:eastAsia="ru-RU"/>
        </w:rPr>
      </w:pPr>
      <w:r>
        <w:rPr>
          <w:noProof/>
          <w:lang w:val="ru-RU" w:eastAsia="ru-RU"/>
        </w:rPr>
        <w:lastRenderedPageBreak/>
        <mc:AlternateContent>
          <mc:Choice Requires="wps">
            <w:drawing>
              <wp:anchor distT="0" distB="0" distL="63500" distR="63500" simplePos="0" relativeHeight="251674624" behindDoc="0" locked="0" layoutInCell="1" allowOverlap="1">
                <wp:simplePos x="0" y="0"/>
                <wp:positionH relativeFrom="margin">
                  <wp:posOffset>636270</wp:posOffset>
                </wp:positionH>
                <wp:positionV relativeFrom="paragraph">
                  <wp:posOffset>1270</wp:posOffset>
                </wp:positionV>
                <wp:extent cx="1196975" cy="2133600"/>
                <wp:effectExtent l="0" t="1270" r="0" b="0"/>
                <wp:wrapNone/>
                <wp:docPr id="5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ind w:left="120" w:right="100" w:firstLine="0"/>
                              <w:jc w:val="left"/>
                            </w:pPr>
                            <w:r>
                              <w:rPr>
                                <w:rStyle w:val="Exact"/>
                                <w:color w:val="000000"/>
                                <w:spacing w:val="0"/>
                                <w:sz w:val="24"/>
                                <w:szCs w:val="24"/>
                                <w:lang w:eastAsia="en-US"/>
                              </w:rPr>
                              <w:t>fat - slim light - dark little - big clean - dirty ugly - nice difficult - easy present - past quick - slow young - old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35" type="#_x0000_t202" style="position:absolute;margin-left:50.1pt;margin-top:.1pt;width:94.25pt;height:168pt;z-index:2516746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" filled="f" stroked="f">
                <v:textbox style="mso-fit-shape-to-text:t" inset="0,0,0,0">
                  <w:txbxContent>
                    <w:p w:rsidR="00000000" w:rsidRDefault="00440036">
                      <w:pPr>
                        <w:pStyle w:val="a4"/>
                        <w:shd w:val="clear" w:color="auto" w:fill="auto"/>
                        <w:ind w:left="120" w:right="100" w:firstLine="0"/>
                        <w:jc w:val="left"/>
                      </w:pPr>
                      <w:r>
                        <w:rPr>
                          <w:rStyle w:val="Exact"/>
                          <w:color w:val="000000"/>
                          <w:spacing w:val="0"/>
                          <w:sz w:val="24"/>
                          <w:szCs w:val="24"/>
                          <w:lang w:eastAsia="en-US"/>
                        </w:rPr>
                        <w:t>fat - slim light - dark little - big clean - dirty ugly - nice difficult - easy present - past quick - slow young - old</w:t>
                      </w:r>
                    </w:p>
                  </w:txbxContent>
                </v:textbox>
                <w10:wrap anchorx="margin"/>
              </v:shape>
            </w:pict>
          </mc:Fallback>
        </mc:AlternateContent>
      </w:r>
      <w:r>
        <w:rPr>
          <w:noProof/>
          <w:lang w:val="ru-RU" w:eastAsia="ru-RU"/>
        </w:rPr>
        <mc:AlternateContent>
          <mc:Choice Requires="wps">
            <w:drawing>
              <wp:anchor distT="0" distB="0" distL="63500" distR="63500" simplePos="0" relativeHeight="251675648" behindDoc="0" locked="0" layoutInCell="1" allowOverlap="1">
                <wp:simplePos x="0" y="0"/>
                <wp:positionH relativeFrom="margin">
                  <wp:posOffset>2924810</wp:posOffset>
                </wp:positionH>
                <wp:positionV relativeFrom="paragraph">
                  <wp:posOffset>1270</wp:posOffset>
                </wp:positionV>
                <wp:extent cx="1391920" cy="2133600"/>
                <wp:effectExtent l="635" t="1270" r="0" b="3810"/>
                <wp:wrapNone/>
                <wp:docPr id="4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920"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tabs>
                                <w:tab w:val="left" w:pos="1449"/>
                              </w:tabs>
                              <w:ind w:left="100" w:firstLine="0"/>
                            </w:pPr>
                            <w:r>
                              <w:rPr>
                                <w:rStyle w:val="Exact"/>
                                <w:color w:val="000000"/>
                                <w:spacing w:val="0"/>
                                <w:sz w:val="24"/>
                                <w:szCs w:val="24"/>
                                <w:lang w:eastAsia="en-US"/>
                              </w:rPr>
                              <w:t>fat</w:t>
                            </w:r>
                            <w:r>
                              <w:rPr>
                                <w:rStyle w:val="Exact"/>
                                <w:color w:val="000000"/>
                                <w:spacing w:val="0"/>
                                <w:sz w:val="24"/>
                                <w:szCs w:val="24"/>
                                <w:lang w:eastAsia="en-US"/>
                              </w:rPr>
                              <w:tab/>
                              <w:t>cat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clean</w:t>
                            </w:r>
                            <w:r>
                              <w:rPr>
                                <w:rStyle w:val="Exact"/>
                                <w:color w:val="000000"/>
                                <w:spacing w:val="0"/>
                                <w:sz w:val="24"/>
                                <w:szCs w:val="24"/>
                                <w:lang w:eastAsia="en-US"/>
                              </w:rPr>
                              <w:tab/>
                              <w:t>man</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room</w:t>
                            </w:r>
                            <w:r>
                              <w:rPr>
                                <w:rStyle w:val="Exact"/>
                                <w:color w:val="000000"/>
                                <w:spacing w:val="0"/>
                                <w:sz w:val="24"/>
                                <w:szCs w:val="24"/>
                                <w:lang w:eastAsia="en-US"/>
                              </w:rPr>
                              <w:tab/>
                              <w:t>past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time</w:t>
                            </w:r>
                            <w:r>
                              <w:rPr>
                                <w:rStyle w:val="Exact"/>
                                <w:color w:val="000000"/>
                                <w:spacing w:val="0"/>
                                <w:sz w:val="24"/>
                                <w:szCs w:val="24"/>
                                <w:lang w:eastAsia="en-US"/>
                              </w:rPr>
                              <w:tab/>
                              <w:t>light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young</w:t>
                            </w:r>
                            <w:r>
                              <w:rPr>
                                <w:rStyle w:val="Exact"/>
                                <w:color w:val="000000"/>
                                <w:spacing w:val="0"/>
                                <w:sz w:val="24"/>
                                <w:szCs w:val="24"/>
                                <w:lang w:eastAsia="en-US"/>
                              </w:rPr>
                              <w:tab/>
                              <w:t>book</w:t>
                            </w:r>
                          </w:p>
                          <w:p w:rsidR="00000000" w:rsidRDefault="00440036">
                            <w:pPr>
                              <w:pStyle w:val="a4"/>
                              <w:shd w:val="clear" w:color="auto" w:fill="auto"/>
                              <w:tabs>
                                <w:tab w:val="left" w:pos="1449"/>
                              </w:tabs>
                              <w:ind w:left="100" w:firstLine="0"/>
                            </w:pPr>
                            <w:r>
                              <w:rPr>
                                <w:rStyle w:val="Exact"/>
                                <w:color w:val="000000"/>
                                <w:spacing w:val="0"/>
                                <w:sz w:val="24"/>
                                <w:szCs w:val="24"/>
                                <w:lang w:eastAsia="en-US"/>
                              </w:rPr>
                              <w:t>toy</w:t>
                            </w:r>
                            <w:r>
                              <w:rPr>
                                <w:rStyle w:val="Exact"/>
                                <w:color w:val="000000"/>
                                <w:spacing w:val="0"/>
                                <w:sz w:val="24"/>
                                <w:szCs w:val="24"/>
                                <w:lang w:eastAsia="en-US"/>
                              </w:rPr>
                              <w:tab/>
                              <w:t>task</w:t>
                            </w:r>
                          </w:p>
                          <w:p w:rsidR="00000000" w:rsidRDefault="00440036">
                            <w:pPr>
                              <w:pStyle w:val="a4"/>
                              <w:shd w:val="clear" w:color="auto" w:fill="auto"/>
                              <w:tabs>
                                <w:tab w:val="left" w:pos="1439"/>
                              </w:tabs>
                              <w:ind w:left="100" w:firstLine="0"/>
                            </w:pPr>
                            <w:r>
                              <w:rPr>
                                <w:rStyle w:val="Exact"/>
                                <w:color w:val="000000"/>
                                <w:spacing w:val="0"/>
                                <w:sz w:val="24"/>
                                <w:szCs w:val="24"/>
                                <w:lang w:eastAsia="en-US"/>
                              </w:rPr>
                              <w:t>easy</w:t>
                            </w:r>
                            <w:r>
                              <w:rPr>
                                <w:rStyle w:val="Exact"/>
                                <w:color w:val="000000"/>
                                <w:spacing w:val="0"/>
                                <w:sz w:val="24"/>
                                <w:szCs w:val="24"/>
                                <w:lang w:eastAsia="en-US"/>
                              </w:rPr>
                              <w:tab/>
                              <w:t>nice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36" type="#_x0000_t202" style="position:absolute;margin-left:230.3pt;margin-top:.1pt;width:109.6pt;height:168pt;z-index:2516756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" filled="f" stroked="f">
                <v:textbox style="mso-fit-shape-to-text:t" inset="0,0,0,0">
                  <w:txbxContent>
                    <w:p w:rsidR="00000000" w:rsidRDefault="00440036">
                      <w:pPr>
                        <w:pStyle w:val="a4"/>
                        <w:shd w:val="clear" w:color="auto" w:fill="auto"/>
                        <w:tabs>
                          <w:tab w:val="left" w:pos="1449"/>
                        </w:tabs>
                        <w:ind w:left="100" w:firstLine="0"/>
                      </w:pPr>
                      <w:r>
                        <w:rPr>
                          <w:rStyle w:val="Exact"/>
                          <w:color w:val="000000"/>
                          <w:spacing w:val="0"/>
                          <w:sz w:val="24"/>
                          <w:szCs w:val="24"/>
                          <w:lang w:eastAsia="en-US"/>
                        </w:rPr>
                        <w:t>fat</w:t>
                      </w:r>
                      <w:r>
                        <w:rPr>
                          <w:rStyle w:val="Exact"/>
                          <w:color w:val="000000"/>
                          <w:spacing w:val="0"/>
                          <w:sz w:val="24"/>
                          <w:szCs w:val="24"/>
                          <w:lang w:eastAsia="en-US"/>
                        </w:rPr>
                        <w:tab/>
                        <w:t>cat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clean</w:t>
                      </w:r>
                      <w:r>
                        <w:rPr>
                          <w:rStyle w:val="Exact"/>
                          <w:color w:val="000000"/>
                          <w:spacing w:val="0"/>
                          <w:sz w:val="24"/>
                          <w:szCs w:val="24"/>
                          <w:lang w:eastAsia="en-US"/>
                        </w:rPr>
                        <w:tab/>
                        <w:t>man</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room</w:t>
                      </w:r>
                      <w:r>
                        <w:rPr>
                          <w:rStyle w:val="Exact"/>
                          <w:color w:val="000000"/>
                          <w:spacing w:val="0"/>
                          <w:sz w:val="24"/>
                          <w:szCs w:val="24"/>
                          <w:lang w:eastAsia="en-US"/>
                        </w:rPr>
                        <w:tab/>
                        <w:t>past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time</w:t>
                      </w:r>
                      <w:r>
                        <w:rPr>
                          <w:rStyle w:val="Exact"/>
                          <w:color w:val="000000"/>
                          <w:spacing w:val="0"/>
                          <w:sz w:val="24"/>
                          <w:szCs w:val="24"/>
                          <w:lang w:eastAsia="en-US"/>
                        </w:rPr>
                        <w:tab/>
                        <w:t>light</w:t>
                      </w:r>
                    </w:p>
                    <w:p w:rsidR="00000000" w:rsidRDefault="00440036">
                      <w:pPr>
                        <w:pStyle w:val="a4"/>
                        <w:shd w:val="clear" w:color="auto" w:fill="auto"/>
                        <w:tabs>
                          <w:tab w:val="left" w:pos="1454"/>
                        </w:tabs>
                        <w:ind w:left="100" w:firstLine="0"/>
                      </w:pPr>
                      <w:r>
                        <w:rPr>
                          <w:rStyle w:val="Exact"/>
                          <w:color w:val="000000"/>
                          <w:spacing w:val="0"/>
                          <w:sz w:val="24"/>
                          <w:szCs w:val="24"/>
                          <w:lang w:eastAsia="en-US"/>
                        </w:rPr>
                        <w:t>young</w:t>
                      </w:r>
                      <w:r>
                        <w:rPr>
                          <w:rStyle w:val="Exact"/>
                          <w:color w:val="000000"/>
                          <w:spacing w:val="0"/>
                          <w:sz w:val="24"/>
                          <w:szCs w:val="24"/>
                          <w:lang w:eastAsia="en-US"/>
                        </w:rPr>
                        <w:tab/>
                        <w:t>book</w:t>
                      </w:r>
                    </w:p>
                    <w:p w:rsidR="00000000" w:rsidRDefault="00440036">
                      <w:pPr>
                        <w:pStyle w:val="a4"/>
                        <w:shd w:val="clear" w:color="auto" w:fill="auto"/>
                        <w:tabs>
                          <w:tab w:val="left" w:pos="1449"/>
                        </w:tabs>
                        <w:ind w:left="100" w:firstLine="0"/>
                      </w:pPr>
                      <w:r>
                        <w:rPr>
                          <w:rStyle w:val="Exact"/>
                          <w:color w:val="000000"/>
                          <w:spacing w:val="0"/>
                          <w:sz w:val="24"/>
                          <w:szCs w:val="24"/>
                          <w:lang w:eastAsia="en-US"/>
                        </w:rPr>
                        <w:t>toy</w:t>
                      </w:r>
                      <w:r>
                        <w:rPr>
                          <w:rStyle w:val="Exact"/>
                          <w:color w:val="000000"/>
                          <w:spacing w:val="0"/>
                          <w:sz w:val="24"/>
                          <w:szCs w:val="24"/>
                          <w:lang w:eastAsia="en-US"/>
                        </w:rPr>
                        <w:tab/>
                        <w:t>task</w:t>
                      </w:r>
                    </w:p>
                    <w:p w:rsidR="00000000" w:rsidRDefault="00440036">
                      <w:pPr>
                        <w:pStyle w:val="a4"/>
                        <w:shd w:val="clear" w:color="auto" w:fill="auto"/>
                        <w:tabs>
                          <w:tab w:val="left" w:pos="1439"/>
                        </w:tabs>
                        <w:ind w:left="100" w:firstLine="0"/>
                      </w:pPr>
                      <w:r>
                        <w:rPr>
                          <w:rStyle w:val="Exact"/>
                          <w:color w:val="000000"/>
                          <w:spacing w:val="0"/>
                          <w:sz w:val="24"/>
                          <w:szCs w:val="24"/>
                          <w:lang w:eastAsia="en-US"/>
                        </w:rPr>
                        <w:t>easy</w:t>
                      </w:r>
                      <w:r>
                        <w:rPr>
                          <w:rStyle w:val="Exact"/>
                          <w:color w:val="000000"/>
                          <w:spacing w:val="0"/>
                          <w:sz w:val="24"/>
                          <w:szCs w:val="24"/>
                          <w:lang w:eastAsia="en-US"/>
                        </w:rPr>
                        <w:tab/>
                        <w:t>nice</w:t>
                      </w:r>
                    </w:p>
                  </w:txbxContent>
                </v:textbox>
                <w10:wrap anchorx="margin"/>
              </v:shape>
            </w:pict>
          </mc:Fallback>
        </mc:AlternateContent>
      </w: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525" w:lineRule="exact"/>
        <w:rPr>
          <w:color w:val="auto"/>
          <w:lang w:eastAsia="ru-RU"/>
        </w:rPr>
      </w:pPr>
    </w:p>
    <w:p w:rsidR="00000000" w:rsidRDefault="00440036">
      <w:pPr>
        <w:rPr>
          <w:color w:val="auto"/>
          <w:sz w:val="2"/>
          <w:szCs w:val="2"/>
          <w:lang w:eastAsia="ru-RU"/>
        </w:rPr>
        <w:sectPr w:rsidR="00000000">
          <w:type w:val="continuous"/>
          <w:pgSz w:w="16838" w:h="23810"/>
          <w:pgMar w:top="5472" w:right="3036" w:bottom="5472" w:left="3036" w:header="0" w:footer="3" w:gutter="0"/>
          <w:cols w:space="720"/>
          <w:noEndnote/>
          <w:docGrid w:linePitch="360"/>
        </w:sectPr>
      </w:pPr>
    </w:p>
    <w:p w:rsidR="00000000" w:rsidRDefault="00440036">
      <w:pPr>
        <w:pStyle w:val="a4"/>
        <w:shd w:val="clear" w:color="auto" w:fill="auto"/>
        <w:tabs>
          <w:tab w:val="right" w:pos="5684"/>
          <w:tab w:val="right" w:pos="6092"/>
          <w:tab w:val="right" w:pos="6706"/>
          <w:tab w:val="right" w:pos="7614"/>
        </w:tabs>
        <w:spacing w:line="490" w:lineRule="exact"/>
        <w:ind w:left="20" w:firstLine="0"/>
      </w:pPr>
      <w:r>
        <w:rPr>
          <w:color w:val="000000"/>
          <w:u w:val="single"/>
          <w:lang w:eastAsia="en-US"/>
        </w:rPr>
        <w:lastRenderedPageBreak/>
        <w:t>Translate the words, having</w:t>
      </w:r>
      <w:r>
        <w:rPr>
          <w:color w:val="000000"/>
          <w:u w:val="single"/>
          <w:lang w:eastAsia="en-US"/>
        </w:rPr>
        <w:tab/>
        <w:t>Tick</w:t>
      </w:r>
      <w:r>
        <w:rPr>
          <w:color w:val="000000"/>
          <w:u w:val="single"/>
          <w:lang w:eastAsia="en-US"/>
        </w:rPr>
        <w:tab/>
        <w:t>the</w:t>
      </w:r>
      <w:r>
        <w:rPr>
          <w:color w:val="000000"/>
          <w:u w:val="single"/>
          <w:lang w:eastAsia="en-US"/>
        </w:rPr>
        <w:tab/>
        <w:t>right</w:t>
      </w:r>
      <w:r>
        <w:rPr>
          <w:color w:val="000000"/>
          <w:u w:val="single"/>
          <w:lang w:eastAsia="en-US"/>
        </w:rPr>
        <w:tab/>
        <w:t>variant,</w:t>
      </w:r>
    </w:p>
    <w:p w:rsidR="00000000" w:rsidRDefault="00440036">
      <w:pPr>
        <w:pStyle w:val="a4"/>
        <w:shd w:val="clear" w:color="auto" w:fill="auto"/>
        <w:spacing w:after="604" w:line="490" w:lineRule="exact"/>
        <w:ind w:left="240" w:firstLine="0"/>
        <w:jc w:val="left"/>
      </w:pPr>
      <w:r>
        <w:rPr>
          <w:color w:val="000000"/>
          <w:u w:val="single"/>
          <w:lang w:eastAsia="en-US"/>
        </w:rPr>
        <w:t>the same pronunciation.</w:t>
      </w:r>
    </w:p>
    <w:p w:rsidR="00000000" w:rsidRDefault="00440036">
      <w:pPr>
        <w:pStyle w:val="a4"/>
        <w:shd w:val="clear" w:color="auto" w:fill="auto"/>
        <w:tabs>
          <w:tab w:val="left" w:pos="3188"/>
        </w:tabs>
        <w:spacing w:line="485" w:lineRule="exact"/>
        <w:ind w:left="20" w:firstLine="0"/>
      </w:pPr>
      <w:r>
        <w:rPr>
          <w:rStyle w:val="1"/>
          <w:color w:val="000000"/>
          <w:lang w:eastAsia="en-US"/>
        </w:rPr>
        <w:t>there - their</w:t>
      </w:r>
      <w:r>
        <w:rPr>
          <w:rStyle w:val="1"/>
          <w:color w:val="000000"/>
          <w:lang w:eastAsia="en-US"/>
        </w:rPr>
        <w:tab/>
        <w:t>They dried 1) ... clothes, (there, them. Themselves,</w:t>
      </w:r>
    </w:p>
    <w:p w:rsidR="00000000" w:rsidRDefault="00440036">
      <w:pPr>
        <w:pStyle w:val="a4"/>
        <w:shd w:val="clear" w:color="auto" w:fill="auto"/>
        <w:tabs>
          <w:tab w:val="left" w:pos="3188"/>
        </w:tabs>
        <w:spacing w:line="485" w:lineRule="exact"/>
        <w:ind w:left="20" w:firstLine="0"/>
      </w:pPr>
      <w:r>
        <w:rPr>
          <w:rStyle w:val="1"/>
          <w:color w:val="000000"/>
          <w:lang w:eastAsia="en-US"/>
        </w:rPr>
        <w:t>two - too</w:t>
      </w:r>
      <w:r>
        <w:rPr>
          <w:rStyle w:val="1"/>
          <w:color w:val="000000"/>
          <w:lang w:eastAsia="en-US"/>
        </w:rPr>
        <w:tab/>
        <w:t>their)</w:t>
      </w:r>
    </w:p>
    <w:p w:rsidR="00000000" w:rsidRDefault="00440036">
      <w:pPr>
        <w:pStyle w:val="a4"/>
        <w:shd w:val="clear" w:color="auto" w:fill="auto"/>
        <w:tabs>
          <w:tab w:val="left" w:pos="3188"/>
        </w:tabs>
        <w:spacing w:line="485" w:lineRule="exact"/>
        <w:ind w:left="20" w:firstLine="0"/>
      </w:pPr>
      <w:r>
        <w:rPr>
          <w:rStyle w:val="1"/>
          <w:color w:val="000000"/>
          <w:lang w:eastAsia="en-US"/>
        </w:rPr>
        <w:t>tale - tail</w:t>
      </w:r>
      <w:r>
        <w:rPr>
          <w:rStyle w:val="1"/>
          <w:color w:val="000000"/>
          <w:lang w:eastAsia="en-US"/>
        </w:rPr>
        <w:tab/>
        <w:t>The weather was 2) ... for walking. (two, too, to, toe)</w:t>
      </w:r>
    </w:p>
    <w:p w:rsidR="00000000" w:rsidRDefault="00440036">
      <w:pPr>
        <w:pStyle w:val="a4"/>
        <w:shd w:val="clear" w:color="auto" w:fill="auto"/>
        <w:tabs>
          <w:tab w:val="left" w:pos="3188"/>
        </w:tabs>
        <w:spacing w:line="485" w:lineRule="exact"/>
        <w:ind w:left="20" w:firstLine="0"/>
      </w:pPr>
      <w:r>
        <w:rPr>
          <w:rStyle w:val="1"/>
          <w:color w:val="000000"/>
          <w:lang w:eastAsia="en-US"/>
        </w:rPr>
        <w:t>weak - week</w:t>
      </w:r>
      <w:r>
        <w:rPr>
          <w:rStyle w:val="1"/>
          <w:color w:val="000000"/>
          <w:lang w:eastAsia="en-US"/>
        </w:rPr>
        <w:tab/>
        <w:t xml:space="preserve">She was reading </w:t>
      </w:r>
      <w:r>
        <w:rPr>
          <w:rStyle w:val="1"/>
          <w:color w:val="000000"/>
          <w:lang w:eastAsia="en-US"/>
        </w:rPr>
        <w:t>them a 3) ... . (story, novel, tale, tail)</w:t>
      </w:r>
    </w:p>
    <w:p w:rsidR="00000000" w:rsidRDefault="00440036">
      <w:pPr>
        <w:pStyle w:val="a4"/>
        <w:shd w:val="clear" w:color="auto" w:fill="auto"/>
        <w:tabs>
          <w:tab w:val="left" w:pos="3188"/>
        </w:tabs>
        <w:spacing w:line="485" w:lineRule="exact"/>
        <w:ind w:left="20" w:firstLine="0"/>
      </w:pPr>
      <w:r>
        <w:rPr>
          <w:rStyle w:val="1"/>
          <w:color w:val="000000"/>
          <w:lang w:eastAsia="en-US"/>
        </w:rPr>
        <w:t>hear - here</w:t>
      </w:r>
      <w:r>
        <w:rPr>
          <w:rStyle w:val="1"/>
          <w:color w:val="000000"/>
          <w:lang w:eastAsia="en-US"/>
        </w:rPr>
        <w:tab/>
        <w:t>He was too 4) ... to lift that log. (week, when, wheel,</w:t>
      </w:r>
    </w:p>
    <w:p w:rsidR="00000000" w:rsidRDefault="00440036">
      <w:pPr>
        <w:pStyle w:val="a4"/>
        <w:shd w:val="clear" w:color="auto" w:fill="auto"/>
        <w:tabs>
          <w:tab w:val="left" w:pos="3188"/>
        </w:tabs>
        <w:spacing w:line="485" w:lineRule="exact"/>
        <w:ind w:left="20" w:firstLine="0"/>
      </w:pPr>
      <w:r>
        <w:rPr>
          <w:rStyle w:val="1"/>
          <w:color w:val="000000"/>
          <w:lang w:eastAsia="en-US"/>
        </w:rPr>
        <w:t>whole - hole</w:t>
      </w:r>
      <w:r>
        <w:rPr>
          <w:rStyle w:val="1"/>
          <w:color w:val="000000"/>
          <w:lang w:eastAsia="en-US"/>
        </w:rPr>
        <w:tab/>
        <w:t>weak)</w:t>
      </w:r>
    </w:p>
    <w:p w:rsidR="00000000" w:rsidRDefault="00440036">
      <w:pPr>
        <w:pStyle w:val="a4"/>
        <w:shd w:val="clear" w:color="auto" w:fill="auto"/>
        <w:tabs>
          <w:tab w:val="left" w:pos="3188"/>
        </w:tabs>
        <w:spacing w:line="485" w:lineRule="exact"/>
        <w:ind w:left="20" w:firstLine="0"/>
        <w:sectPr w:rsidR="00000000">
          <w:type w:val="continuous"/>
          <w:pgSz w:w="16838" w:h="23810"/>
          <w:pgMar w:top="5324" w:right="3036" w:bottom="5319" w:left="4174" w:header="0" w:footer="3" w:gutter="0"/>
          <w:cols w:space="720"/>
          <w:noEndnote/>
          <w:docGrid w:linePitch="360"/>
        </w:sectPr>
      </w:pPr>
      <w:r>
        <w:rPr>
          <w:rStyle w:val="1"/>
          <w:color w:val="000000"/>
          <w:lang w:eastAsia="en-US"/>
        </w:rPr>
        <w:t>maid - made</w:t>
      </w:r>
      <w:r>
        <w:rPr>
          <w:rStyle w:val="1"/>
          <w:color w:val="000000"/>
          <w:lang w:eastAsia="en-US"/>
        </w:rPr>
        <w:tab/>
        <w:t xml:space="preserve">The travelers </w:t>
      </w:r>
      <w:r>
        <w:rPr>
          <w:rStyle w:val="2pt"/>
          <w:color w:val="000000"/>
          <w:lang w:eastAsia="en-US"/>
        </w:rPr>
        <w:t>5)...</w:t>
      </w:r>
      <w:r>
        <w:rPr>
          <w:rStyle w:val="1"/>
          <w:color w:val="000000"/>
          <w:lang w:eastAsia="en-US"/>
        </w:rPr>
        <w:t xml:space="preserve"> a sudden noise. (hear, here, hare,</w:t>
      </w:r>
    </w:p>
    <w:p w:rsidR="00000000" w:rsidRDefault="00440036">
      <w:pPr>
        <w:pStyle w:val="a4"/>
        <w:shd w:val="clear" w:color="auto" w:fill="auto"/>
        <w:spacing w:after="659" w:line="270" w:lineRule="exact"/>
        <w:ind w:firstLine="0"/>
        <w:jc w:val="right"/>
      </w:pPr>
      <w:r>
        <w:rPr>
          <w:color w:val="000000"/>
          <w:u w:val="single"/>
          <w:lang w:eastAsia="en-US"/>
        </w:rPr>
        <w:lastRenderedPageBreak/>
        <w:t>Copy and translate the words</w:t>
      </w:r>
    </w:p>
    <w:p w:rsidR="00000000" w:rsidRDefault="00440036">
      <w:pPr>
        <w:pStyle w:val="a4"/>
        <w:shd w:val="clear" w:color="auto" w:fill="auto"/>
        <w:ind w:right="1920" w:firstLine="0"/>
        <w:jc w:val="left"/>
      </w:pPr>
      <w:r>
        <w:rPr>
          <w:rStyle w:val="1"/>
          <w:color w:val="000000"/>
          <w:lang w:eastAsia="en-US"/>
        </w:rPr>
        <w:t>whi</w:t>
      </w:r>
      <w:r>
        <w:rPr>
          <w:rStyle w:val="1"/>
          <w:color w:val="000000"/>
          <w:lang w:eastAsia="en-US"/>
        </w:rPr>
        <w:t>ch - witch hour - our plane - plain rein - reign - rain male - mail mane - main piece - peace</w:t>
      </w:r>
    </w:p>
    <w:p w:rsidR="00000000" w:rsidRDefault="00440036">
      <w:pPr>
        <w:pStyle w:val="a4"/>
        <w:shd w:val="clear" w:color="auto" w:fill="auto"/>
        <w:spacing w:after="668" w:line="270" w:lineRule="exact"/>
        <w:ind w:left="2160" w:firstLine="0"/>
        <w:jc w:val="left"/>
      </w:pPr>
      <w:r>
        <w:rPr>
          <w:color w:val="000000"/>
          <w:u w:val="single"/>
          <w:lang w:eastAsia="en-US"/>
        </w:rPr>
        <w:t>Answer, please</w:t>
      </w:r>
    </w:p>
    <w:p w:rsidR="00000000" w:rsidRDefault="00440036">
      <w:pPr>
        <w:pStyle w:val="a4"/>
        <w:shd w:val="clear" w:color="auto" w:fill="auto"/>
        <w:ind w:right="20" w:firstLine="0"/>
      </w:pPr>
      <w:r>
        <w:rPr>
          <w:rStyle w:val="1"/>
          <w:color w:val="000000"/>
          <w:lang w:eastAsia="en-US"/>
        </w:rPr>
        <w:lastRenderedPageBreak/>
        <w:t xml:space="preserve">How many </w:t>
      </w:r>
      <w:r>
        <w:rPr>
          <w:color w:val="000000"/>
          <w:u w:val="single"/>
          <w:lang w:eastAsia="en-US"/>
        </w:rPr>
        <w:t>hours</w:t>
      </w:r>
      <w:r>
        <w:rPr>
          <w:rStyle w:val="1"/>
          <w:color w:val="000000"/>
          <w:lang w:eastAsia="en-US"/>
        </w:rPr>
        <w:t xml:space="preserve"> does it take you to go your homework?</w:t>
      </w:r>
    </w:p>
    <w:p w:rsidR="00000000" w:rsidRDefault="00440036">
      <w:pPr>
        <w:pStyle w:val="a4"/>
        <w:shd w:val="clear" w:color="auto" w:fill="auto"/>
        <w:ind w:right="20" w:firstLine="0"/>
      </w:pPr>
      <w:r>
        <w:rPr>
          <w:rStyle w:val="1"/>
          <w:color w:val="000000"/>
          <w:lang w:eastAsia="en-US"/>
        </w:rPr>
        <w:t xml:space="preserve">The sight of the crushed </w:t>
      </w:r>
      <w:r>
        <w:rPr>
          <w:color w:val="000000"/>
          <w:u w:val="single"/>
          <w:lang w:eastAsia="en-US"/>
        </w:rPr>
        <w:t>plane</w:t>
      </w:r>
      <w:r>
        <w:rPr>
          <w:rStyle w:val="1"/>
          <w:color w:val="000000"/>
          <w:lang w:eastAsia="en-US"/>
        </w:rPr>
        <w:t>, was awful, wasn’t it?</w:t>
      </w:r>
    </w:p>
    <w:p w:rsidR="00000000" w:rsidRDefault="00440036">
      <w:pPr>
        <w:pStyle w:val="a4"/>
        <w:shd w:val="clear" w:color="auto" w:fill="auto"/>
        <w:ind w:right="20" w:firstLine="0"/>
      </w:pPr>
      <w:r>
        <w:rPr>
          <w:rStyle w:val="1"/>
          <w:color w:val="000000"/>
          <w:lang w:eastAsia="en-US"/>
        </w:rPr>
        <w:t xml:space="preserve">What was the </w:t>
      </w:r>
      <w:r>
        <w:rPr>
          <w:color w:val="000000"/>
          <w:u w:val="single"/>
          <w:lang w:eastAsia="en-US"/>
        </w:rPr>
        <w:t>reign</w:t>
      </w:r>
      <w:r>
        <w:rPr>
          <w:rStyle w:val="1"/>
          <w:color w:val="000000"/>
          <w:lang w:eastAsia="en-US"/>
        </w:rPr>
        <w:t xml:space="preserve"> of Ivan IV The Terrible famous for?</w:t>
      </w:r>
    </w:p>
    <w:p w:rsidR="00000000" w:rsidRDefault="00440036">
      <w:pPr>
        <w:pStyle w:val="a4"/>
        <w:shd w:val="clear" w:color="auto" w:fill="auto"/>
        <w:ind w:firstLine="0"/>
        <w:sectPr w:rsidR="00000000">
          <w:pgSz w:w="16838" w:h="23810"/>
          <w:pgMar w:top="6386" w:right="3700" w:bottom="12562" w:left="3705" w:header="0" w:footer="3" w:gutter="0"/>
          <w:cols w:num="2" w:space="720" w:equalWidth="0">
            <w:col w:w="3955" w:space="154"/>
            <w:col w:w="5323"/>
          </w:cols>
          <w:noEndnote/>
          <w:docGrid w:linePitch="360"/>
        </w:sectPr>
      </w:pPr>
      <w:r>
        <w:rPr>
          <w:rStyle w:val="1"/>
          <w:color w:val="000000"/>
          <w:lang w:eastAsia="en-US"/>
        </w:rPr>
        <w:t>Does she use electronic mail?</w:t>
      </w:r>
    </w:p>
    <w:p w:rsidR="00000000" w:rsidRDefault="00440036">
      <w:pPr>
        <w:pStyle w:val="a4"/>
        <w:shd w:val="clear" w:color="auto" w:fill="auto"/>
        <w:spacing w:after="474" w:line="270" w:lineRule="exact"/>
        <w:ind w:firstLine="0"/>
      </w:pPr>
      <w:r>
        <w:rPr>
          <w:rStyle w:val="1"/>
          <w:color w:val="000000"/>
          <w:lang w:eastAsia="en-US"/>
        </w:rPr>
        <w:lastRenderedPageBreak/>
        <w:t>Form other words.</w:t>
      </w:r>
    </w:p>
    <w:p w:rsidR="00000000" w:rsidRDefault="00440036">
      <w:pPr>
        <w:pStyle w:val="a4"/>
        <w:shd w:val="clear" w:color="auto" w:fill="auto"/>
        <w:tabs>
          <w:tab w:val="left" w:pos="3590"/>
        </w:tabs>
        <w:ind w:firstLine="0"/>
      </w:pPr>
      <w:r>
        <w:rPr>
          <w:rStyle w:val="1"/>
          <w:color w:val="000000"/>
          <w:lang w:eastAsia="en-US"/>
        </w:rPr>
        <w:t>vane -</w:t>
      </w:r>
      <w:r>
        <w:rPr>
          <w:rStyle w:val="1"/>
          <w:color w:val="000000"/>
          <w:lang w:eastAsia="en-US"/>
        </w:rPr>
        <w:tab/>
      </w:r>
      <w:r>
        <w:rPr>
          <w:rStyle w:val="1"/>
          <w:color w:val="000000"/>
          <w:lang w:val="ru-RU"/>
        </w:rPr>
        <w:t>(напрасный)</w:t>
      </w:r>
    </w:p>
    <w:p w:rsidR="00000000" w:rsidRDefault="00440036">
      <w:pPr>
        <w:pStyle w:val="a4"/>
        <w:shd w:val="clear" w:color="auto" w:fill="auto"/>
        <w:tabs>
          <w:tab w:val="left" w:pos="3590"/>
        </w:tabs>
        <w:ind w:firstLine="0"/>
      </w:pPr>
      <w:r>
        <w:rPr>
          <w:rStyle w:val="1"/>
          <w:color w:val="000000"/>
          <w:lang w:eastAsia="en-US"/>
        </w:rPr>
        <w:t>hi -</w:t>
      </w:r>
      <w:r>
        <w:rPr>
          <w:rStyle w:val="1"/>
          <w:color w:val="000000"/>
          <w:lang w:eastAsia="en-US"/>
        </w:rPr>
        <w:tab/>
      </w:r>
      <w:r>
        <w:rPr>
          <w:rStyle w:val="1"/>
          <w:color w:val="000000"/>
          <w:lang w:val="ru-RU"/>
        </w:rPr>
        <w:t>(высокий)</w:t>
      </w:r>
    </w:p>
    <w:p w:rsidR="00000000" w:rsidRDefault="00440036">
      <w:pPr>
        <w:pStyle w:val="a4"/>
        <w:shd w:val="clear" w:color="auto" w:fill="auto"/>
        <w:tabs>
          <w:tab w:val="left" w:pos="3590"/>
        </w:tabs>
        <w:ind w:firstLine="0"/>
      </w:pPr>
      <w:r>
        <w:rPr>
          <w:rStyle w:val="1"/>
          <w:color w:val="000000"/>
          <w:lang w:eastAsia="en-US"/>
        </w:rPr>
        <w:t>sea -</w:t>
      </w:r>
      <w:r>
        <w:rPr>
          <w:rStyle w:val="1"/>
          <w:color w:val="000000"/>
          <w:lang w:eastAsia="en-US"/>
        </w:rPr>
        <w:tab/>
      </w:r>
      <w:r>
        <w:rPr>
          <w:rStyle w:val="1"/>
          <w:color w:val="000000"/>
          <w:lang w:val="ru-RU"/>
        </w:rPr>
        <w:t>(видеть)</w:t>
      </w:r>
    </w:p>
    <w:p w:rsidR="00000000" w:rsidRDefault="00440036">
      <w:pPr>
        <w:pStyle w:val="a4"/>
        <w:shd w:val="clear" w:color="auto" w:fill="auto"/>
        <w:tabs>
          <w:tab w:val="left" w:pos="3590"/>
        </w:tabs>
        <w:ind w:firstLine="0"/>
      </w:pPr>
      <w:r>
        <w:rPr>
          <w:rStyle w:val="1"/>
          <w:color w:val="000000"/>
          <w:lang w:eastAsia="en-US"/>
        </w:rPr>
        <w:t>one -</w:t>
      </w:r>
      <w:r>
        <w:rPr>
          <w:rStyle w:val="1"/>
          <w:color w:val="000000"/>
          <w:lang w:eastAsia="en-US"/>
        </w:rPr>
        <w:tab/>
      </w:r>
      <w:r>
        <w:rPr>
          <w:rStyle w:val="1"/>
          <w:color w:val="000000"/>
          <w:lang w:val="ru-RU"/>
        </w:rPr>
        <w:t>(выиграл)</w:t>
      </w:r>
    </w:p>
    <w:p w:rsidR="00000000" w:rsidRDefault="00440036">
      <w:pPr>
        <w:pStyle w:val="a4"/>
        <w:shd w:val="clear" w:color="auto" w:fill="auto"/>
        <w:tabs>
          <w:tab w:val="left" w:pos="3590"/>
        </w:tabs>
        <w:ind w:firstLine="0"/>
      </w:pPr>
      <w:r>
        <w:rPr>
          <w:rStyle w:val="1"/>
          <w:color w:val="000000"/>
          <w:lang w:eastAsia="en-US"/>
        </w:rPr>
        <w:t>whole -</w:t>
      </w:r>
      <w:r>
        <w:rPr>
          <w:rStyle w:val="1"/>
          <w:color w:val="000000"/>
          <w:lang w:eastAsia="en-US"/>
        </w:rPr>
        <w:tab/>
      </w:r>
      <w:r>
        <w:rPr>
          <w:rStyle w:val="1"/>
          <w:color w:val="000000"/>
          <w:lang w:val="ru-RU"/>
        </w:rPr>
        <w:t>(отверстие)</w:t>
      </w:r>
    </w:p>
    <w:p w:rsidR="00000000" w:rsidRDefault="00440036">
      <w:pPr>
        <w:pStyle w:val="a4"/>
        <w:shd w:val="clear" w:color="auto" w:fill="auto"/>
        <w:tabs>
          <w:tab w:val="left" w:pos="3590"/>
        </w:tabs>
        <w:ind w:firstLine="0"/>
      </w:pPr>
      <w:r>
        <w:rPr>
          <w:rStyle w:val="1"/>
          <w:color w:val="000000"/>
          <w:lang w:eastAsia="en-US"/>
        </w:rPr>
        <w:t>here -</w:t>
      </w:r>
      <w:r>
        <w:rPr>
          <w:rStyle w:val="1"/>
          <w:color w:val="000000"/>
          <w:lang w:eastAsia="en-US"/>
        </w:rPr>
        <w:tab/>
      </w:r>
      <w:r>
        <w:rPr>
          <w:rStyle w:val="1"/>
          <w:color w:val="000000"/>
          <w:lang w:val="ru-RU"/>
        </w:rPr>
        <w:t>(слышать)</w:t>
      </w:r>
    </w:p>
    <w:p w:rsidR="00000000" w:rsidRDefault="00440036">
      <w:pPr>
        <w:pStyle w:val="a4"/>
        <w:shd w:val="clear" w:color="auto" w:fill="auto"/>
        <w:tabs>
          <w:tab w:val="left" w:pos="3590"/>
        </w:tabs>
        <w:ind w:firstLine="0"/>
        <w:sectPr w:rsidR="00000000">
          <w:pgSz w:w="16838" w:h="23810"/>
          <w:pgMar w:top="6344" w:right="5680" w:bottom="12783" w:left="5718" w:header="0" w:footer="3" w:gutter="0"/>
          <w:cols w:space="720"/>
          <w:noEndnote/>
          <w:docGrid w:linePitch="360"/>
        </w:sectPr>
      </w:pPr>
      <w:r>
        <w:rPr>
          <w:rStyle w:val="1"/>
          <w:color w:val="000000"/>
          <w:lang w:eastAsia="en-US"/>
        </w:rPr>
        <w:t>hair -</w:t>
      </w:r>
      <w:r>
        <w:rPr>
          <w:rStyle w:val="1"/>
          <w:color w:val="000000"/>
          <w:lang w:eastAsia="en-US"/>
        </w:rPr>
        <w:tab/>
      </w:r>
      <w:r>
        <w:rPr>
          <w:rStyle w:val="1"/>
          <w:color w:val="000000"/>
          <w:lang w:val="ru-RU"/>
        </w:rPr>
        <w:t>(заяц)</w:t>
      </w:r>
    </w:p>
    <w:p w:rsidR="00000000" w:rsidRDefault="00440036">
      <w:pPr>
        <w:rPr>
          <w:color w:val="auto"/>
          <w:lang w:eastAsia="ru-RU"/>
        </w:rPr>
      </w:pPr>
    </w:p>
    <w:p w:rsidR="00000000" w:rsidRDefault="00440036">
      <w:pPr>
        <w:pStyle w:val="a4"/>
        <w:numPr>
          <w:ilvl w:val="0"/>
          <w:numId w:val="2"/>
        </w:numPr>
        <w:shd w:val="clear" w:color="auto" w:fill="auto"/>
        <w:tabs>
          <w:tab w:val="left" w:pos="1938"/>
        </w:tabs>
        <w:ind w:left="1580" w:firstLine="0"/>
      </w:pPr>
      <w:r>
        <w:rPr>
          <w:noProof/>
          <w:lang w:val="ru-RU"/>
        </w:rPr>
        <mc:AlternateContent>
          <mc:Choice Requires="wps">
            <w:drawing>
              <wp:anchor distT="207645" distB="0" distL="63500" distR="63500" simplePos="0" relativeHeight="251676672" behindDoc="1" locked="0" layoutInCell="1" allowOverlap="1">
                <wp:simplePos x="0" y="0"/>
                <wp:positionH relativeFrom="margin">
                  <wp:posOffset>-231775</wp:posOffset>
                </wp:positionH>
                <wp:positionV relativeFrom="margin">
                  <wp:posOffset>490855</wp:posOffset>
                </wp:positionV>
                <wp:extent cx="1814830" cy="2379980"/>
                <wp:effectExtent l="0" t="0" r="0" b="1270"/>
                <wp:wrapSquare wrapText="bothSides"/>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4830" cy="2379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left="400" w:right="160" w:firstLine="0"/>
                              <w:jc w:val="left"/>
                            </w:pPr>
                            <w:r>
                              <w:rPr>
                                <w:rStyle w:val="Exact"/>
                                <w:color w:val="000000"/>
                                <w:spacing w:val="0"/>
                                <w:sz w:val="24"/>
                                <w:szCs w:val="24"/>
                                <w:lang w:eastAsia="en-US"/>
                              </w:rPr>
                              <w:t>inquisitive - curious approach - get liberty - freedom big - large</w:t>
                            </w:r>
                          </w:p>
                          <w:p w:rsidR="00000000" w:rsidRDefault="00440036">
                            <w:pPr>
                              <w:pStyle w:val="a4"/>
                              <w:shd w:val="clear" w:color="auto" w:fill="auto"/>
                              <w:spacing w:line="485" w:lineRule="exact"/>
                              <w:ind w:left="400" w:firstLine="0"/>
                              <w:jc w:val="left"/>
                            </w:pPr>
                            <w:r>
                              <w:rPr>
                                <w:rStyle w:val="Exact"/>
                                <w:color w:val="000000"/>
                                <w:spacing w:val="0"/>
                                <w:sz w:val="24"/>
                                <w:szCs w:val="24"/>
                                <w:lang w:eastAsia="en-US"/>
                              </w:rPr>
                              <w:t>wonder - surprise</w:t>
                            </w:r>
                          </w:p>
                          <w:p w:rsidR="00000000" w:rsidRDefault="00440036">
                            <w:pPr>
                              <w:rPr>
                                <w:color w:val="auto"/>
                                <w:lang w:eastAsia="ru-RU"/>
                              </w:rPr>
                            </w:pPr>
                          </w:p>
                          <w:p w:rsidR="00000000" w:rsidRDefault="00440036">
                            <w:pPr>
                              <w:pStyle w:val="a4"/>
                              <w:shd w:val="clear" w:color="auto" w:fill="auto"/>
                              <w:spacing w:after="175" w:line="158" w:lineRule="exact"/>
                              <w:ind w:left="400" w:firstLine="0"/>
                            </w:pPr>
                            <w:r>
                              <w:rPr>
                                <w:rStyle w:val="Exact"/>
                                <w:color w:val="000000"/>
                                <w:spacing w:val="0"/>
                                <w:sz w:val="24"/>
                                <w:szCs w:val="24"/>
                                <w:lang w:eastAsia="en-US"/>
                              </w:rPr>
                              <w:t>wish - desire</w:t>
                            </w:r>
                          </w:p>
                          <w:p w:rsidR="00000000" w:rsidRDefault="00440036">
                            <w:pPr>
                              <w:pStyle w:val="a4"/>
                              <w:shd w:val="clear" w:color="auto" w:fill="auto"/>
                              <w:spacing w:after="211" w:line="240" w:lineRule="exact"/>
                              <w:ind w:left="400" w:firstLine="0"/>
                            </w:pPr>
                            <w:r>
                              <w:rPr>
                                <w:rStyle w:val="Exact"/>
                                <w:color w:val="000000"/>
                                <w:spacing w:val="0"/>
                                <w:sz w:val="24"/>
                                <w:szCs w:val="24"/>
                                <w:lang w:eastAsia="en-US"/>
                              </w:rPr>
                              <w:t>pupil - student</w:t>
                            </w:r>
                          </w:p>
                          <w:p w:rsidR="00000000" w:rsidRDefault="00440036">
                            <w:pPr>
                              <w:pStyle w:val="a4"/>
                              <w:shd w:val="clear" w:color="auto" w:fill="auto"/>
                              <w:spacing w:line="240" w:lineRule="exact"/>
                              <w:ind w:firstLine="0"/>
                              <w:jc w:val="left"/>
                            </w:pPr>
                            <w:r>
                              <w:rPr>
                                <w:rStyle w:val="Exact"/>
                                <w:color w:val="000000"/>
                                <w:spacing w:val="0"/>
                                <w:sz w:val="24"/>
                                <w:szCs w:val="24"/>
                                <w:lang w:eastAsia="en-US"/>
                              </w:rPr>
                              <w:t>wonderful - delightful</w:t>
                            </w:r>
                          </w:p>
                          <w:p w:rsidR="00000000" w:rsidRDefault="00440036">
                            <w:pPr>
                              <w:rPr>
                                <w:color w:val="auto"/>
                                <w:lang w:eastAsia="ru-RU"/>
                              </w:rPr>
                            </w:pPr>
                          </w:p>
                          <w:p w:rsidR="00000000" w:rsidRDefault="00440036">
                            <w:pPr>
                              <w:pStyle w:val="a4"/>
                              <w:shd w:val="clear" w:color="auto" w:fill="auto"/>
                              <w:spacing w:line="240" w:lineRule="exact"/>
                              <w:ind w:firstLine="0"/>
                              <w:jc w:val="left"/>
                            </w:pPr>
                            <w:r>
                              <w:rPr>
                                <w:rStyle w:val="Exact"/>
                                <w:color w:val="000000"/>
                                <w:spacing w:val="0"/>
                                <w:sz w:val="24"/>
                                <w:szCs w:val="24"/>
                                <w:lang w:eastAsia="en-US"/>
                              </w:rPr>
                              <w:t>amazing - splendid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37" type="#_x0000_t202" style="position:absolute;left:0;text-align:left;margin-left:-18.25pt;margin-top:38.65pt;width:142.9pt;height:187.4pt;z-index:-251639808;visibility:visible;mso-wrap-style:square;mso-width-percent:0;mso-height-percent:0;mso-wrap-distance-left:5pt;mso-wrap-distance-top:16.35pt;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" filled="f" stroked="f">
                <v:textbox style="mso-fit-shape-to-text:t" inset="0,0,0,0">
                  <w:txbxContent>
                    <w:p w:rsidR="00000000" w:rsidRDefault="00440036">
                      <w:pPr>
                        <w:pStyle w:val="a4"/>
                        <w:shd w:val="clear" w:color="auto" w:fill="auto"/>
                        <w:spacing w:line="485" w:lineRule="exact"/>
                        <w:ind w:left="400" w:right="160" w:firstLine="0"/>
                        <w:jc w:val="left"/>
                      </w:pPr>
                      <w:r>
                        <w:rPr>
                          <w:rStyle w:val="Exact"/>
                          <w:color w:val="000000"/>
                          <w:spacing w:val="0"/>
                          <w:sz w:val="24"/>
                          <w:szCs w:val="24"/>
                          <w:lang w:eastAsia="en-US"/>
                        </w:rPr>
                        <w:t>inquisitive - curious approach - get liberty - freedom big - large</w:t>
                      </w:r>
                    </w:p>
                    <w:p w:rsidR="00000000" w:rsidRDefault="00440036">
                      <w:pPr>
                        <w:pStyle w:val="a4"/>
                        <w:shd w:val="clear" w:color="auto" w:fill="auto"/>
                        <w:spacing w:line="485" w:lineRule="exact"/>
                        <w:ind w:left="400" w:firstLine="0"/>
                        <w:jc w:val="left"/>
                      </w:pPr>
                      <w:r>
                        <w:rPr>
                          <w:rStyle w:val="Exact"/>
                          <w:color w:val="000000"/>
                          <w:spacing w:val="0"/>
                          <w:sz w:val="24"/>
                          <w:szCs w:val="24"/>
                          <w:lang w:eastAsia="en-US"/>
                        </w:rPr>
                        <w:t>wonder - surprise</w:t>
                      </w:r>
                    </w:p>
                    <w:p w:rsidR="00000000" w:rsidRDefault="00440036">
                      <w:pPr>
                        <w:rPr>
                          <w:color w:val="auto"/>
                          <w:lang w:eastAsia="ru-RU"/>
                        </w:rPr>
                      </w:pPr>
                    </w:p>
                    <w:p w:rsidR="00000000" w:rsidRDefault="00440036">
                      <w:pPr>
                        <w:pStyle w:val="a4"/>
                        <w:shd w:val="clear" w:color="auto" w:fill="auto"/>
                        <w:spacing w:after="175" w:line="158" w:lineRule="exact"/>
                        <w:ind w:left="400" w:firstLine="0"/>
                      </w:pPr>
                      <w:r>
                        <w:rPr>
                          <w:rStyle w:val="Exact"/>
                          <w:color w:val="000000"/>
                          <w:spacing w:val="0"/>
                          <w:sz w:val="24"/>
                          <w:szCs w:val="24"/>
                          <w:lang w:eastAsia="en-US"/>
                        </w:rPr>
                        <w:t>wish - desire</w:t>
                      </w:r>
                    </w:p>
                    <w:p w:rsidR="00000000" w:rsidRDefault="00440036">
                      <w:pPr>
                        <w:pStyle w:val="a4"/>
                        <w:shd w:val="clear" w:color="auto" w:fill="auto"/>
                        <w:spacing w:after="211" w:line="240" w:lineRule="exact"/>
                        <w:ind w:left="400" w:firstLine="0"/>
                      </w:pPr>
                      <w:r>
                        <w:rPr>
                          <w:rStyle w:val="Exact"/>
                          <w:color w:val="000000"/>
                          <w:spacing w:val="0"/>
                          <w:sz w:val="24"/>
                          <w:szCs w:val="24"/>
                          <w:lang w:eastAsia="en-US"/>
                        </w:rPr>
                        <w:t>pupil - student</w:t>
                      </w:r>
                    </w:p>
                    <w:p w:rsidR="00000000" w:rsidRDefault="00440036">
                      <w:pPr>
                        <w:pStyle w:val="a4"/>
                        <w:shd w:val="clear" w:color="auto" w:fill="auto"/>
                        <w:spacing w:line="240" w:lineRule="exact"/>
                        <w:ind w:firstLine="0"/>
                        <w:jc w:val="left"/>
                      </w:pPr>
                      <w:r>
                        <w:rPr>
                          <w:rStyle w:val="Exact"/>
                          <w:color w:val="000000"/>
                          <w:spacing w:val="0"/>
                          <w:sz w:val="24"/>
                          <w:szCs w:val="24"/>
                          <w:lang w:eastAsia="en-US"/>
                        </w:rPr>
                        <w:t>wonderful - delightful</w:t>
                      </w:r>
                    </w:p>
                    <w:p w:rsidR="00000000" w:rsidRDefault="00440036">
                      <w:pPr>
                        <w:rPr>
                          <w:color w:val="auto"/>
                          <w:lang w:eastAsia="ru-RU"/>
                        </w:rPr>
                      </w:pPr>
                    </w:p>
                    <w:p w:rsidR="00000000" w:rsidRDefault="00440036">
                      <w:pPr>
                        <w:pStyle w:val="a4"/>
                        <w:shd w:val="clear" w:color="auto" w:fill="auto"/>
                        <w:spacing w:line="240" w:lineRule="exact"/>
                        <w:ind w:firstLine="0"/>
                        <w:jc w:val="left"/>
                      </w:pPr>
                      <w:r>
                        <w:rPr>
                          <w:rStyle w:val="Exact"/>
                          <w:color w:val="000000"/>
                          <w:spacing w:val="0"/>
                          <w:sz w:val="24"/>
                          <w:szCs w:val="24"/>
                          <w:lang w:eastAsia="en-US"/>
                        </w:rPr>
                        <w:t>amazing - splendid</w:t>
                      </w:r>
                    </w:p>
                  </w:txbxContent>
                </v:textbox>
                <w10:wrap type="square" anchorx="margin" anchory="margin"/>
              </v:shape>
            </w:pict>
          </mc:Fallback>
        </mc:AlternateContent>
      </w:r>
      <w:r>
        <w:rPr>
          <w:rStyle w:val="1"/>
          <w:color w:val="000000"/>
          <w:lang w:eastAsia="en-US"/>
        </w:rPr>
        <w:t>Joe Hill fought for ... (liberty, freedom)</w:t>
      </w:r>
    </w:p>
    <w:p w:rsidR="00000000" w:rsidRDefault="00440036">
      <w:pPr>
        <w:pStyle w:val="a4"/>
        <w:numPr>
          <w:ilvl w:val="0"/>
          <w:numId w:val="2"/>
        </w:numPr>
        <w:shd w:val="clear" w:color="auto" w:fill="auto"/>
        <w:tabs>
          <w:tab w:val="left" w:pos="1938"/>
        </w:tabs>
        <w:ind w:left="1580" w:firstLine="0"/>
      </w:pPr>
      <w:r>
        <w:rPr>
          <w:rStyle w:val="1"/>
          <w:color w:val="000000"/>
          <w:lang w:eastAsia="en-US"/>
        </w:rPr>
        <w:t>It was a ... building, (big, large)</w:t>
      </w:r>
    </w:p>
    <w:p w:rsidR="00000000" w:rsidRDefault="00440036">
      <w:pPr>
        <w:pStyle w:val="a4"/>
        <w:numPr>
          <w:ilvl w:val="0"/>
          <w:numId w:val="2"/>
        </w:numPr>
        <w:shd w:val="clear" w:color="auto" w:fill="auto"/>
        <w:tabs>
          <w:tab w:val="left" w:pos="1938"/>
        </w:tabs>
        <w:ind w:left="1580" w:firstLine="0"/>
      </w:pPr>
      <w:r>
        <w:rPr>
          <w:rStyle w:val="1"/>
          <w:color w:val="000000"/>
          <w:lang w:eastAsia="en-US"/>
        </w:rPr>
        <w:t>The ... wear uniforms, (pupils, students)</w:t>
      </w:r>
    </w:p>
    <w:p w:rsidR="00000000" w:rsidRDefault="00440036">
      <w:pPr>
        <w:pStyle w:val="a4"/>
        <w:numPr>
          <w:ilvl w:val="0"/>
          <w:numId w:val="2"/>
        </w:numPr>
        <w:shd w:val="clear" w:color="auto" w:fill="auto"/>
        <w:tabs>
          <w:tab w:val="left" w:pos="1938"/>
        </w:tabs>
        <w:ind w:left="1920" w:right="60" w:hanging="340"/>
        <w:jc w:val="left"/>
      </w:pPr>
      <w:r>
        <w:rPr>
          <w:rStyle w:val="1"/>
          <w:color w:val="000000"/>
          <w:lang w:eastAsia="en-US"/>
        </w:rPr>
        <w:t>The woman ... to the shop, (approached, got)</w:t>
      </w:r>
    </w:p>
    <w:p w:rsidR="00000000" w:rsidRDefault="00440036">
      <w:pPr>
        <w:pStyle w:val="a4"/>
        <w:numPr>
          <w:ilvl w:val="0"/>
          <w:numId w:val="2"/>
        </w:numPr>
        <w:shd w:val="clear" w:color="auto" w:fill="auto"/>
        <w:tabs>
          <w:tab w:val="left" w:pos="1938"/>
        </w:tabs>
        <w:ind w:left="1920" w:right="60" w:hanging="340"/>
        <w:jc w:val="left"/>
      </w:pPr>
      <w:r>
        <w:rPr>
          <w:rStyle w:val="1"/>
          <w:color w:val="000000"/>
          <w:lang w:eastAsia="en-US"/>
        </w:rPr>
        <w:t>The teacher ... the children into groups, (shared, divided)</w:t>
      </w:r>
    </w:p>
    <w:p w:rsidR="00000000" w:rsidRDefault="00440036">
      <w:pPr>
        <w:pStyle w:val="a4"/>
        <w:numPr>
          <w:ilvl w:val="0"/>
          <w:numId w:val="2"/>
        </w:numPr>
        <w:shd w:val="clear" w:color="auto" w:fill="auto"/>
        <w:tabs>
          <w:tab w:val="left" w:pos="1938"/>
        </w:tabs>
        <w:ind w:left="1920" w:right="60" w:hanging="340"/>
        <w:jc w:val="left"/>
      </w:pPr>
      <w:r>
        <w:rPr>
          <w:rStyle w:val="1"/>
          <w:color w:val="000000"/>
          <w:lang w:eastAsia="en-US"/>
        </w:rPr>
        <w:t>The children were ... at the</w:t>
      </w:r>
      <w:r>
        <w:rPr>
          <w:rStyle w:val="1"/>
          <w:color w:val="000000"/>
          <w:lang w:eastAsia="en-US"/>
        </w:rPr>
        <w:t xml:space="preserve"> kitten, (surprised, wondered)</w:t>
      </w:r>
    </w:p>
    <w:p w:rsidR="00000000" w:rsidRDefault="00440036">
      <w:pPr>
        <w:rPr>
          <w:color w:val="auto"/>
          <w:lang w:eastAsia="ru-RU"/>
        </w:rPr>
      </w:pPr>
    </w:p>
    <w:p w:rsidR="00000000" w:rsidRDefault="00440036">
      <w:pPr>
        <w:pStyle w:val="a4"/>
        <w:shd w:val="clear" w:color="auto" w:fill="auto"/>
        <w:spacing w:after="202" w:line="270" w:lineRule="exact"/>
        <w:ind w:right="60" w:firstLine="0"/>
        <w:jc w:val="right"/>
      </w:pPr>
      <w:r>
        <w:rPr>
          <w:noProof/>
          <w:lang w:val="ru-RU"/>
        </w:rPr>
        <mc:AlternateContent>
          <mc:Choice Requires="wps">
            <w:drawing>
              <wp:anchor distT="0" distB="146050" distL="63500" distR="63500" simplePos="0" relativeHeight="251677696" behindDoc="1" locked="0" layoutInCell="1" allowOverlap="1">
                <wp:simplePos x="0" y="0"/>
                <wp:positionH relativeFrom="margin">
                  <wp:posOffset>8890</wp:posOffset>
                </wp:positionH>
                <wp:positionV relativeFrom="paragraph">
                  <wp:posOffset>118745</wp:posOffset>
                </wp:positionV>
                <wp:extent cx="958215" cy="152400"/>
                <wp:effectExtent l="0" t="4445" r="4445" b="0"/>
                <wp:wrapSquare wrapText="bothSides"/>
                <wp:docPr id="4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240" w:lineRule="exact"/>
                              <w:ind w:firstLine="0"/>
                              <w:jc w:val="left"/>
                            </w:pPr>
                            <w:r>
                              <w:rPr>
                                <w:rStyle w:val="Exact"/>
                                <w:color w:val="000000"/>
                                <w:spacing w:val="0"/>
                                <w:sz w:val="24"/>
                                <w:szCs w:val="24"/>
                                <w:lang w:eastAsia="en-US"/>
                              </w:rPr>
                              <w:t>Card #14</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38" type="#_x0000_t202" style="position:absolute;left:0;text-align:left;margin-left:.7pt;margin-top:9.35pt;width:75.45pt;height:12pt;z-index:-251638784;visibility:visible;mso-wrap-style:square;mso-width-percent:0;mso-height-percent:0;mso-wrap-distance-left:5pt;mso-wrap-distance-top:0;mso-wrap-distance-right:5pt;mso-wrap-distance-bottom:11.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" filled="f" stroked="f">
                <v:textbox style="mso-fit-shape-to-text:t" inset="0,0,0,0">
                  <w:txbxContent>
                    <w:p w:rsidR="00000000" w:rsidRDefault="00440036">
                      <w:pPr>
                        <w:pStyle w:val="a4"/>
                        <w:shd w:val="clear" w:color="auto" w:fill="auto"/>
                        <w:spacing w:line="240" w:lineRule="exact"/>
                        <w:ind w:firstLine="0"/>
                        <w:jc w:val="left"/>
                      </w:pPr>
                      <w:r>
                        <w:rPr>
                          <w:rStyle w:val="Exact"/>
                          <w:color w:val="000000"/>
                          <w:spacing w:val="0"/>
                          <w:sz w:val="24"/>
                          <w:szCs w:val="24"/>
                          <w:lang w:eastAsia="en-US"/>
                        </w:rPr>
                        <w:t>Card #14</w:t>
                      </w:r>
                    </w:p>
                  </w:txbxContent>
                </v:textbox>
                <w10:wrap type="square" anchorx="margin"/>
              </v:shape>
            </w:pict>
          </mc:Fallback>
        </mc:AlternateContent>
      </w:r>
      <w:r>
        <w:rPr>
          <w:rStyle w:val="1"/>
          <w:color w:val="000000"/>
          <w:lang w:eastAsia="en-US"/>
        </w:rPr>
        <w:t>1. He was a ... child. (inquisitive, curious)</w:t>
      </w:r>
    </w:p>
    <w:p w:rsidR="00000000" w:rsidRDefault="00440036">
      <w:pPr>
        <w:pStyle w:val="a4"/>
        <w:shd w:val="clear" w:color="auto" w:fill="auto"/>
        <w:spacing w:after="416" w:line="475" w:lineRule="exact"/>
        <w:ind w:right="60" w:firstLine="0"/>
      </w:pPr>
      <w:r>
        <w:rPr>
          <w:rStyle w:val="1"/>
          <w:color w:val="000000"/>
          <w:lang w:val="ru-RU"/>
        </w:rPr>
        <w:t>Карточка с различным качественным</w:t>
      </w:r>
      <w:r>
        <w:rPr>
          <w:rStyle w:val="1"/>
          <w:color w:val="000000"/>
          <w:lang w:eastAsia="en-US"/>
        </w:rPr>
        <w:t xml:space="preserve"> </w:t>
      </w:r>
      <w:r>
        <w:rPr>
          <w:rStyle w:val="1"/>
          <w:color w:val="000000"/>
          <w:lang w:val="ru-RU"/>
        </w:rPr>
        <w:t>звучанием слов. Перевести слова слева. Поставить вопросы.</w:t>
      </w:r>
    </w:p>
    <w:p w:rsidR="00000000" w:rsidRDefault="00440036">
      <w:pPr>
        <w:pStyle w:val="a4"/>
        <w:shd w:val="clear" w:color="auto" w:fill="auto"/>
        <w:spacing w:after="420"/>
        <w:ind w:right="8140" w:firstLine="0"/>
      </w:pPr>
      <w:r>
        <w:rPr>
          <w:rStyle w:val="1"/>
          <w:color w:val="000000"/>
          <w:lang w:eastAsia="en-US"/>
        </w:rPr>
        <w:t xml:space="preserve">leave </w:t>
      </w:r>
      <w:r>
        <w:rPr>
          <w:rStyle w:val="1"/>
          <w:color w:val="000000"/>
          <w:lang w:val="ru-RU"/>
        </w:rPr>
        <w:t xml:space="preserve">- </w:t>
      </w:r>
      <w:r>
        <w:rPr>
          <w:rStyle w:val="1"/>
          <w:color w:val="000000"/>
          <w:lang w:eastAsia="en-US"/>
        </w:rPr>
        <w:t xml:space="preserve">live ted </w:t>
      </w:r>
      <w:r>
        <w:rPr>
          <w:rStyle w:val="1"/>
          <w:color w:val="000000"/>
          <w:lang w:val="ru-RU"/>
        </w:rPr>
        <w:t xml:space="preserve">- </w:t>
      </w:r>
      <w:r>
        <w:rPr>
          <w:rStyle w:val="1"/>
          <w:color w:val="000000"/>
          <w:lang w:eastAsia="en-US"/>
        </w:rPr>
        <w:t>tad duck - dark work - walk</w:t>
      </w:r>
      <w:r>
        <w:rPr>
          <w:rStyle w:val="1"/>
          <w:color w:val="000000"/>
          <w:lang w:eastAsia="en-US"/>
        </w:rPr>
        <w:t xml:space="preserve"> reach - rich deep - dip shall - shell</w:t>
      </w:r>
    </w:p>
    <w:p w:rsidR="00000000" w:rsidRDefault="00440036">
      <w:pPr>
        <w:pStyle w:val="a4"/>
        <w:shd w:val="clear" w:color="auto" w:fill="auto"/>
        <w:ind w:firstLine="0"/>
      </w:pPr>
      <w:r>
        <w:rPr>
          <w:rStyle w:val="1"/>
          <w:color w:val="000000"/>
          <w:lang w:eastAsia="en-US"/>
        </w:rPr>
        <w:t xml:space="preserve">The sportsmen </w:t>
      </w:r>
      <w:r>
        <w:rPr>
          <w:color w:val="000000"/>
          <w:u w:val="single"/>
          <w:lang w:eastAsia="en-US"/>
        </w:rPr>
        <w:t>lived</w:t>
      </w:r>
      <w:r>
        <w:rPr>
          <w:rStyle w:val="1"/>
          <w:color w:val="000000"/>
          <w:lang w:eastAsia="en-US"/>
        </w:rPr>
        <w:t xml:space="preserve"> in a small town.</w:t>
      </w:r>
    </w:p>
    <w:p w:rsidR="00000000" w:rsidRDefault="00440036">
      <w:pPr>
        <w:pStyle w:val="a4"/>
        <w:shd w:val="clear" w:color="auto" w:fill="auto"/>
        <w:ind w:firstLine="0"/>
      </w:pPr>
      <w:r>
        <w:rPr>
          <w:rStyle w:val="1"/>
          <w:color w:val="000000"/>
          <w:lang w:eastAsia="en-US"/>
        </w:rPr>
        <w:t xml:space="preserve">The campers made several </w:t>
      </w:r>
      <w:r>
        <w:rPr>
          <w:color w:val="000000"/>
          <w:u w:val="single"/>
          <w:lang w:eastAsia="en-US"/>
        </w:rPr>
        <w:t>dips</w:t>
      </w:r>
      <w:r>
        <w:rPr>
          <w:rStyle w:val="1"/>
          <w:color w:val="000000"/>
          <w:lang w:eastAsia="en-US"/>
        </w:rPr>
        <w:t xml:space="preserve"> into the lake.</w:t>
      </w:r>
    </w:p>
    <w:p w:rsidR="00000000" w:rsidRDefault="00440036">
      <w:pPr>
        <w:pStyle w:val="a4"/>
        <w:shd w:val="clear" w:color="auto" w:fill="auto"/>
        <w:ind w:firstLine="0"/>
      </w:pPr>
      <w:r>
        <w:rPr>
          <w:rStyle w:val="1"/>
          <w:color w:val="000000"/>
          <w:lang w:eastAsia="en-US"/>
        </w:rPr>
        <w:t xml:space="preserve">We brought some </w:t>
      </w:r>
      <w:r>
        <w:rPr>
          <w:color w:val="000000"/>
          <w:u w:val="single"/>
          <w:lang w:eastAsia="en-US"/>
        </w:rPr>
        <w:t>shells</w:t>
      </w:r>
      <w:r>
        <w:rPr>
          <w:rStyle w:val="1"/>
          <w:color w:val="000000"/>
          <w:lang w:eastAsia="en-US"/>
        </w:rPr>
        <w:t xml:space="preserve"> from the south.</w:t>
      </w:r>
    </w:p>
    <w:p w:rsidR="00000000" w:rsidRDefault="00440036">
      <w:pPr>
        <w:pStyle w:val="a4"/>
        <w:shd w:val="clear" w:color="auto" w:fill="auto"/>
        <w:ind w:firstLine="0"/>
      </w:pPr>
      <w:r>
        <w:rPr>
          <w:rStyle w:val="1"/>
          <w:color w:val="000000"/>
          <w:lang w:eastAsia="en-US"/>
        </w:rPr>
        <w:t>There were fond of walking in the evening.</w:t>
      </w:r>
    </w:p>
    <w:p w:rsidR="00000000" w:rsidRDefault="00440036">
      <w:pPr>
        <w:pStyle w:val="a4"/>
        <w:shd w:val="clear" w:color="auto" w:fill="auto"/>
        <w:ind w:firstLine="0"/>
      </w:pPr>
      <w:r>
        <w:rPr>
          <w:rStyle w:val="1"/>
          <w:color w:val="000000"/>
          <w:lang w:eastAsia="en-US"/>
        </w:rPr>
        <w:t xml:space="preserve">It was a bossy </w:t>
      </w:r>
      <w:r>
        <w:rPr>
          <w:color w:val="000000"/>
          <w:u w:val="single"/>
          <w:lang w:eastAsia="en-US"/>
        </w:rPr>
        <w:t>tad.</w:t>
      </w:r>
    </w:p>
    <w:p w:rsidR="00000000" w:rsidRDefault="00440036">
      <w:pPr>
        <w:pStyle w:val="a4"/>
        <w:shd w:val="clear" w:color="auto" w:fill="auto"/>
        <w:ind w:firstLine="0"/>
      </w:pPr>
      <w:r>
        <w:rPr>
          <w:rStyle w:val="1"/>
          <w:color w:val="000000"/>
          <w:lang w:eastAsia="en-US"/>
        </w:rPr>
        <w:t xml:space="preserve">He saw some </w:t>
      </w:r>
      <w:r>
        <w:rPr>
          <w:color w:val="000000"/>
          <w:u w:val="single"/>
          <w:lang w:eastAsia="en-US"/>
        </w:rPr>
        <w:t>ducks</w:t>
      </w:r>
      <w:r>
        <w:rPr>
          <w:rStyle w:val="1"/>
          <w:color w:val="000000"/>
          <w:lang w:eastAsia="en-US"/>
        </w:rPr>
        <w:t xml:space="preserve"> on the pond.</w:t>
      </w:r>
    </w:p>
    <w:p w:rsidR="00000000" w:rsidRDefault="00440036">
      <w:pPr>
        <w:pStyle w:val="a4"/>
        <w:shd w:val="clear" w:color="auto" w:fill="auto"/>
        <w:ind w:firstLine="0"/>
        <w:sectPr w:rsidR="00000000">
          <w:pgSz w:w="16838" w:h="23810"/>
          <w:pgMar w:top="4087" w:right="3405" w:bottom="4097" w:left="4024" w:header="0" w:footer="3" w:gutter="0"/>
          <w:cols w:space="720"/>
          <w:noEndnote/>
          <w:docGrid w:linePitch="360"/>
        </w:sectPr>
      </w:pPr>
      <w:r>
        <w:rPr>
          <w:rStyle w:val="1"/>
          <w:color w:val="000000"/>
          <w:lang w:eastAsia="en-US"/>
        </w:rPr>
        <w:t xml:space="preserve">The tourists </w:t>
      </w:r>
      <w:r>
        <w:rPr>
          <w:color w:val="000000"/>
          <w:u w:val="single"/>
          <w:lang w:eastAsia="en-US"/>
        </w:rPr>
        <w:t>reached</w:t>
      </w:r>
      <w:r>
        <w:rPr>
          <w:rStyle w:val="1"/>
          <w:color w:val="000000"/>
          <w:lang w:eastAsia="en-US"/>
        </w:rPr>
        <w:t xml:space="preserve"> the hotel late.</w:t>
      </w:r>
    </w:p>
    <w:p w:rsidR="00000000" w:rsidRDefault="00440036">
      <w:pPr>
        <w:pStyle w:val="a4"/>
        <w:shd w:val="clear" w:color="auto" w:fill="auto"/>
        <w:spacing w:line="485" w:lineRule="exact"/>
        <w:ind w:firstLine="0"/>
        <w:jc w:val="center"/>
        <w:sectPr w:rsidR="00000000">
          <w:pgSz w:w="16838" w:h="23810"/>
          <w:pgMar w:top="5793" w:right="8847" w:bottom="12570" w:left="4157" w:header="0" w:footer="3" w:gutter="0"/>
          <w:cols w:space="720"/>
          <w:noEndnote/>
          <w:docGrid w:linePitch="360"/>
        </w:sectPr>
      </w:pPr>
      <w:r>
        <w:rPr>
          <w:noProof/>
          <w:lang w:val="ru-RU"/>
        </w:rPr>
        <w:lastRenderedPageBreak/>
        <mc:AlternateContent>
          <mc:Choice Requires="wps">
            <w:drawing>
              <wp:anchor distT="0" distB="0" distL="63500" distR="63500" simplePos="0" relativeHeight="251678720" behindDoc="1" locked="0" layoutInCell="1" allowOverlap="1">
                <wp:simplePos x="0" y="0"/>
                <wp:positionH relativeFrom="margin">
                  <wp:posOffset>3769360</wp:posOffset>
                </wp:positionH>
                <wp:positionV relativeFrom="paragraph">
                  <wp:posOffset>320040</wp:posOffset>
                </wp:positionV>
                <wp:extent cx="726440" cy="152400"/>
                <wp:effectExtent l="0" t="0" r="0" b="635"/>
                <wp:wrapSquare wrapText="bothSides"/>
                <wp:docPr id="4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64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240" w:lineRule="exact"/>
                              <w:ind w:left="100" w:firstLine="0"/>
                              <w:jc w:val="left"/>
                            </w:pPr>
                            <w:r>
                              <w:rPr>
                                <w:rStyle w:val="Exact1"/>
                                <w:color w:val="000000"/>
                                <w:spacing w:val="0"/>
                                <w:lang w:eastAsia="en-US"/>
                              </w:rPr>
                              <w:t>Translate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39" type="#_x0000_t202" style="position:absolute;left:0;text-align:left;margin-left:296.8pt;margin-top:25.2pt;width:57.2pt;height:12pt;z-index:-2516377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7IsQIAALI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" filled="f" stroked="f">
                <v:textbox style="mso-fit-shape-to-text:t" inset="0,0,0,0">
                  <w:txbxContent>
                    <w:p w:rsidR="00000000" w:rsidRDefault="00440036">
                      <w:pPr>
                        <w:pStyle w:val="a4"/>
                        <w:shd w:val="clear" w:color="auto" w:fill="auto"/>
                        <w:spacing w:line="240" w:lineRule="exact"/>
                        <w:ind w:left="100" w:firstLine="0"/>
                        <w:jc w:val="left"/>
                      </w:pPr>
                      <w:r>
                        <w:rPr>
                          <w:rStyle w:val="Exact1"/>
                          <w:color w:val="000000"/>
                          <w:spacing w:val="0"/>
                          <w:lang w:eastAsia="en-US"/>
                        </w:rPr>
                        <w:t>Translate</w:t>
                      </w:r>
                    </w:p>
                  </w:txbxContent>
                </v:textbox>
                <w10:wrap type="square" anchorx="margin"/>
              </v:shape>
            </w:pict>
          </mc:Fallback>
        </mc:AlternateContent>
      </w:r>
      <w:r>
        <w:rPr>
          <w:color w:val="000000"/>
          <w:u w:val="single"/>
          <w:lang w:val="ru-RU"/>
        </w:rPr>
        <w:t>Спиши, переведи антонимы,</w:t>
      </w:r>
      <w:r>
        <w:rPr>
          <w:rStyle w:val="1"/>
          <w:color w:val="000000"/>
          <w:lang w:val="ru-RU"/>
        </w:rPr>
        <w:t xml:space="preserve"> </w:t>
      </w:r>
      <w:r>
        <w:rPr>
          <w:color w:val="000000"/>
          <w:u w:val="single"/>
          <w:lang w:val="ru-RU"/>
        </w:rPr>
        <w:t>синонимы, прочитай их.</w:t>
      </w:r>
    </w:p>
    <w:p w:rsidR="00000000" w:rsidRDefault="00440036">
      <w:pPr>
        <w:spacing w:line="240" w:lineRule="exact"/>
        <w:rPr>
          <w:color w:val="auto"/>
          <w:sz w:val="19"/>
          <w:szCs w:val="19"/>
          <w:lang w:eastAsia="ru-RU"/>
        </w:rPr>
      </w:pPr>
    </w:p>
    <w:p w:rsidR="00000000" w:rsidRDefault="00440036">
      <w:pPr>
        <w:spacing w:before="103" w:after="103"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ind w:firstLine="0"/>
        <w:jc w:val="left"/>
      </w:pPr>
      <w:r>
        <w:rPr>
          <w:noProof/>
          <w:lang w:val="ru-RU"/>
        </w:rPr>
        <w:lastRenderedPageBreak/>
        <mc:AlternateContent>
          <mc:Choice Requires="wps">
            <w:drawing>
              <wp:anchor distT="0" distB="0" distL="63500" distR="63500" simplePos="0" relativeHeight="251679744" behindDoc="1" locked="0" layoutInCell="1" allowOverlap="1">
                <wp:simplePos x="0" y="0"/>
                <wp:positionH relativeFrom="margin">
                  <wp:posOffset>-2962910</wp:posOffset>
                </wp:positionH>
                <wp:positionV relativeFrom="margin">
                  <wp:posOffset>1041400</wp:posOffset>
                </wp:positionV>
                <wp:extent cx="1327150" cy="1847850"/>
                <wp:effectExtent l="0" t="3175" r="0" b="4445"/>
                <wp:wrapSquare wrapText="bothSides"/>
                <wp:docPr id="4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0"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 xml:space="preserve">bright </w:t>
                            </w:r>
                            <w:r>
                              <w:rPr>
                                <w:rStyle w:val="Exact"/>
                                <w:color w:val="000000"/>
                                <w:spacing w:val="0"/>
                                <w:sz w:val="24"/>
                                <w:szCs w:val="24"/>
                                <w:lang w:val="ru-RU"/>
                              </w:rPr>
                              <w:t xml:space="preserve">- </w:t>
                            </w:r>
                            <w:r>
                              <w:rPr>
                                <w:rStyle w:val="Exact"/>
                                <w:color w:val="000000"/>
                                <w:spacing w:val="0"/>
                                <w:sz w:val="24"/>
                                <w:szCs w:val="24"/>
                                <w:lang w:eastAsia="en-US"/>
                              </w:rPr>
                              <w:t>shining open - close long</w:t>
                            </w:r>
                            <w:r>
                              <w:rPr>
                                <w:rStyle w:val="Exact"/>
                                <w:color w:val="000000"/>
                                <w:spacing w:val="0"/>
                                <w:sz w:val="24"/>
                                <w:szCs w:val="24"/>
                                <w:lang w:eastAsia="en-US"/>
                              </w:rPr>
                              <w:t xml:space="preserve"> - short industrious - lazy lad - fellow nice - splendid lovely - fair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40" type="#_x0000_t202" style="position:absolute;margin-left:-233.3pt;margin-top:82pt;width:104.5pt;height:145.5pt;z-index:-25163673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" filled="f" stroked="f">
                <v:textbox style="mso-fit-shape-to-text:t" inset="0,0,0,0">
                  <w:txbxContent>
                    <w:p w:rsidR="00000000" w:rsidRDefault="00440036">
                      <w:pPr>
                        <w:pStyle w:val="a4"/>
                        <w:shd w:val="clear" w:color="auto" w:fill="auto"/>
                        <w:spacing w:line="485" w:lineRule="exact"/>
                        <w:ind w:right="100" w:firstLine="0"/>
                        <w:jc w:val="left"/>
                      </w:pPr>
                      <w:r>
                        <w:rPr>
                          <w:rStyle w:val="Exact"/>
                          <w:color w:val="000000"/>
                          <w:spacing w:val="0"/>
                          <w:sz w:val="24"/>
                          <w:szCs w:val="24"/>
                          <w:lang w:eastAsia="en-US"/>
                        </w:rPr>
                        <w:t xml:space="preserve">bright </w:t>
                      </w:r>
                      <w:r>
                        <w:rPr>
                          <w:rStyle w:val="Exact"/>
                          <w:color w:val="000000"/>
                          <w:spacing w:val="0"/>
                          <w:sz w:val="24"/>
                          <w:szCs w:val="24"/>
                          <w:lang w:val="ru-RU"/>
                        </w:rPr>
                        <w:t xml:space="preserve">- </w:t>
                      </w:r>
                      <w:r>
                        <w:rPr>
                          <w:rStyle w:val="Exact"/>
                          <w:color w:val="000000"/>
                          <w:spacing w:val="0"/>
                          <w:sz w:val="24"/>
                          <w:szCs w:val="24"/>
                          <w:lang w:eastAsia="en-US"/>
                        </w:rPr>
                        <w:t>shining open - close long</w:t>
                      </w:r>
                      <w:r>
                        <w:rPr>
                          <w:rStyle w:val="Exact"/>
                          <w:color w:val="000000"/>
                          <w:spacing w:val="0"/>
                          <w:sz w:val="24"/>
                          <w:szCs w:val="24"/>
                          <w:lang w:eastAsia="en-US"/>
                        </w:rPr>
                        <w:t xml:space="preserve"> - short industrious - lazy lad - fellow nice - splendid lovely - fair</w:t>
                      </w:r>
                    </w:p>
                  </w:txbxContent>
                </v:textbox>
                <w10:wrap type="square" anchorx="margin" anchory="margin"/>
              </v:shape>
            </w:pict>
          </mc:Fallback>
        </mc:AlternateContent>
      </w:r>
      <w:r>
        <w:rPr>
          <w:rStyle w:val="1"/>
          <w:color w:val="000000"/>
          <w:lang w:val="ru-RU"/>
        </w:rPr>
        <w:t>День был яркий.</w:t>
      </w:r>
    </w:p>
    <w:p w:rsidR="00000000" w:rsidRDefault="00440036">
      <w:pPr>
        <w:pStyle w:val="a4"/>
        <w:shd w:val="clear" w:color="auto" w:fill="auto"/>
        <w:ind w:right="920" w:firstLine="0"/>
        <w:jc w:val="left"/>
      </w:pPr>
      <w:r>
        <w:rPr>
          <w:rStyle w:val="1"/>
          <w:color w:val="000000"/>
          <w:lang w:val="ru-RU"/>
        </w:rPr>
        <w:t>Платье выглядело восхитительно. Погода была замечательная.</w:t>
      </w:r>
    </w:p>
    <w:p w:rsidR="00000000" w:rsidRDefault="00440036">
      <w:pPr>
        <w:pStyle w:val="a4"/>
        <w:shd w:val="clear" w:color="auto" w:fill="auto"/>
        <w:ind w:right="340" w:firstLine="0"/>
        <w:jc w:val="left"/>
      </w:pPr>
      <w:r>
        <w:rPr>
          <w:rStyle w:val="1"/>
          <w:color w:val="000000"/>
          <w:lang w:val="ru-RU"/>
        </w:rPr>
        <w:t>Они могли слышать ее веселый голос. Иногда парень ленился.</w:t>
      </w:r>
    </w:p>
    <w:p w:rsidR="00000000" w:rsidRDefault="00440036">
      <w:pPr>
        <w:pStyle w:val="a4"/>
        <w:shd w:val="clear" w:color="auto" w:fill="auto"/>
        <w:ind w:right="340" w:firstLine="0"/>
        <w:jc w:val="left"/>
        <w:sectPr w:rsidR="00000000">
          <w:type w:val="continuous"/>
          <w:pgSz w:w="16838" w:h="23810"/>
          <w:pgMar w:top="5793" w:right="3571" w:bottom="12570" w:left="8265" w:header="0" w:footer="3" w:gutter="0"/>
          <w:cols w:space="720"/>
          <w:noEndnote/>
          <w:docGrid w:linePitch="360"/>
        </w:sectPr>
      </w:pPr>
      <w:r>
        <w:rPr>
          <w:rStyle w:val="1"/>
          <w:color w:val="000000"/>
          <w:lang w:val="ru-RU"/>
        </w:rPr>
        <w:t>Представление было просто изумительное.</w:t>
      </w:r>
    </w:p>
    <w:p w:rsidR="00000000" w:rsidRDefault="00440036">
      <w:pPr>
        <w:pStyle w:val="a4"/>
        <w:shd w:val="clear" w:color="auto" w:fill="auto"/>
        <w:ind w:left="1740" w:firstLine="0"/>
      </w:pPr>
      <w:r>
        <w:rPr>
          <w:rStyle w:val="1"/>
          <w:color w:val="000000"/>
          <w:lang w:eastAsia="en-US"/>
        </w:rPr>
        <w:lastRenderedPageBreak/>
        <w:t>The boy rose early at 40 o’clock</w:t>
      </w:r>
    </w:p>
    <w:p w:rsidR="00000000" w:rsidRDefault="00440036">
      <w:pPr>
        <w:pStyle w:val="a4"/>
        <w:shd w:val="clear" w:color="auto" w:fill="auto"/>
        <w:ind w:left="1740" w:firstLine="0"/>
      </w:pPr>
      <w:r>
        <w:rPr>
          <w:noProof/>
          <w:lang w:val="ru-RU"/>
        </w:rPr>
        <mc:AlternateContent>
          <mc:Choice Requires="wps">
            <w:drawing>
              <wp:anchor distT="0" distB="0" distL="63500" distR="63500" simplePos="0" relativeHeight="251680768" behindDoc="1" locked="0" layoutInCell="1" allowOverlap="1">
                <wp:simplePos x="0" y="0"/>
                <wp:positionH relativeFrom="margin">
                  <wp:posOffset>-1990090</wp:posOffset>
                </wp:positionH>
                <wp:positionV relativeFrom="margin">
                  <wp:posOffset>-128270</wp:posOffset>
                </wp:positionV>
                <wp:extent cx="1119505" cy="2466340"/>
                <wp:effectExtent l="635" t="0" r="3810" b="0"/>
                <wp:wrapSquare wrapText="bothSides"/>
                <wp:docPr id="4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505" cy="2466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252"/>
                              <w:ind w:left="40" w:right="480" w:firstLine="0"/>
                            </w:pPr>
                            <w:r>
                              <w:rPr>
                                <w:rStyle w:val="Exact"/>
                                <w:color w:val="000000"/>
                                <w:spacing w:val="0"/>
                                <w:sz w:val="24"/>
                                <w:szCs w:val="24"/>
                                <w:lang w:eastAsia="en-US"/>
                              </w:rPr>
                              <w:t xml:space="preserve">late </w:t>
                            </w:r>
                            <w:r>
                              <w:rPr>
                                <w:rStyle w:val="Exact"/>
                                <w:color w:val="000000"/>
                                <w:spacing w:val="0"/>
                                <w:sz w:val="24"/>
                                <w:szCs w:val="24"/>
                                <w:lang w:val="ru-RU"/>
                              </w:rPr>
                              <w:t xml:space="preserve">- </w:t>
                            </w:r>
                            <w:r>
                              <w:rPr>
                                <w:rStyle w:val="Exact"/>
                                <w:color w:val="000000"/>
                                <w:spacing w:val="0"/>
                                <w:sz w:val="24"/>
                                <w:szCs w:val="24"/>
                                <w:lang w:eastAsia="en-US"/>
                              </w:rPr>
                              <w:t>early new - old light - dark ugly - nice sad - happy wide - narrow</w:t>
                            </w:r>
                          </w:p>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41" type="#_x0000_t202" style="position:absolute;left:0;text-align:left;margin-left:-156.7pt;margin-top:-10.1pt;width:88.15pt;height:194.2pt;z-index:-251635712;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" filled="f" stroked="f">
                <v:textbox style="mso-fit-shape-to-text:t" inset="0,0,0,0">
                  <w:txbxContent>
                    <w:p w:rsidR="00000000" w:rsidRDefault="00440036">
                      <w:pPr>
                        <w:pStyle w:val="a4"/>
                        <w:shd w:val="clear" w:color="auto" w:fill="auto"/>
                        <w:spacing w:after="252"/>
                        <w:ind w:left="40" w:right="480" w:firstLine="0"/>
                      </w:pPr>
                      <w:r>
                        <w:rPr>
                          <w:rStyle w:val="Exact"/>
                          <w:color w:val="000000"/>
                          <w:spacing w:val="0"/>
                          <w:sz w:val="24"/>
                          <w:szCs w:val="24"/>
                          <w:lang w:eastAsia="en-US"/>
                        </w:rPr>
                        <w:t xml:space="preserve">late </w:t>
                      </w:r>
                      <w:r>
                        <w:rPr>
                          <w:rStyle w:val="Exact"/>
                          <w:color w:val="000000"/>
                          <w:spacing w:val="0"/>
                          <w:sz w:val="24"/>
                          <w:szCs w:val="24"/>
                          <w:lang w:val="ru-RU"/>
                        </w:rPr>
                        <w:t xml:space="preserve">- </w:t>
                      </w:r>
                      <w:r>
                        <w:rPr>
                          <w:rStyle w:val="Exact"/>
                          <w:color w:val="000000"/>
                          <w:spacing w:val="0"/>
                          <w:sz w:val="24"/>
                          <w:szCs w:val="24"/>
                          <w:lang w:eastAsia="en-US"/>
                        </w:rPr>
                        <w:t>early new - old light - dark ugly - nice sad - happy wide - narrow</w:t>
                      </w:r>
                    </w:p>
                    <w:p w:rsidR="00000000" w:rsidRDefault="00440036">
                      <w:pPr>
                        <w:rPr>
                          <w:color w:val="auto"/>
                          <w:lang w:eastAsia="ru-RU"/>
                        </w:rPr>
                      </w:pPr>
                    </w:p>
                  </w:txbxContent>
                </v:textbox>
                <w10:wrap type="square" anchorx="margin" anchory="margin"/>
              </v:shape>
            </w:pict>
          </mc:Fallback>
        </mc:AlternateContent>
      </w:r>
      <w:r>
        <w:rPr>
          <w:rStyle w:val="1"/>
          <w:color w:val="000000"/>
          <w:lang w:eastAsia="en-US"/>
        </w:rPr>
        <w:t>They had a sad expression on their</w:t>
      </w:r>
    </w:p>
    <w:p w:rsidR="00000000" w:rsidRDefault="00440036">
      <w:pPr>
        <w:pStyle w:val="a4"/>
        <w:shd w:val="clear" w:color="auto" w:fill="auto"/>
        <w:ind w:left="1740" w:firstLine="0"/>
      </w:pPr>
      <w:r>
        <w:rPr>
          <w:rStyle w:val="1"/>
          <w:color w:val="000000"/>
          <w:lang w:eastAsia="en-US"/>
        </w:rPr>
        <w:t>faces.</w:t>
      </w:r>
    </w:p>
    <w:p w:rsidR="00000000" w:rsidRDefault="00440036">
      <w:pPr>
        <w:pStyle w:val="a4"/>
        <w:shd w:val="clear" w:color="auto" w:fill="auto"/>
        <w:ind w:left="1740" w:right="20" w:firstLine="0"/>
      </w:pPr>
      <w:r>
        <w:rPr>
          <w:rStyle w:val="1"/>
          <w:color w:val="000000"/>
          <w:lang w:eastAsia="en-US"/>
        </w:rPr>
        <w:t>Father told him to close the wide window.</w:t>
      </w:r>
    </w:p>
    <w:p w:rsidR="00000000" w:rsidRDefault="00440036">
      <w:pPr>
        <w:pStyle w:val="a4"/>
        <w:shd w:val="clear" w:color="auto" w:fill="auto"/>
        <w:spacing w:line="485" w:lineRule="exact"/>
        <w:ind w:left="1740" w:firstLine="0"/>
      </w:pPr>
      <w:r>
        <w:rPr>
          <w:rStyle w:val="1"/>
          <w:color w:val="000000"/>
          <w:lang w:eastAsia="en-US"/>
        </w:rPr>
        <w:t>It wasn’t dark in the yard.</w:t>
      </w:r>
    </w:p>
    <w:p w:rsidR="00000000" w:rsidRDefault="00440036">
      <w:pPr>
        <w:pStyle w:val="a4"/>
        <w:shd w:val="clear" w:color="auto" w:fill="auto"/>
        <w:spacing w:line="485" w:lineRule="exact"/>
        <w:ind w:left="1740" w:firstLine="0"/>
      </w:pPr>
      <w:r>
        <w:rPr>
          <w:rStyle w:val="1"/>
          <w:color w:val="000000"/>
          <w:lang w:eastAsia="en-US"/>
        </w:rPr>
        <w:t>You’</w:t>
      </w:r>
      <w:r>
        <w:rPr>
          <w:rStyle w:val="1"/>
          <w:color w:val="000000"/>
          <w:lang w:eastAsia="en-US"/>
        </w:rPr>
        <w:t>ve built a new house.</w:t>
      </w:r>
    </w:p>
    <w:p w:rsidR="00000000" w:rsidRDefault="00440036">
      <w:pPr>
        <w:pStyle w:val="a4"/>
        <w:shd w:val="clear" w:color="auto" w:fill="auto"/>
        <w:spacing w:after="352" w:line="485" w:lineRule="exact"/>
        <w:ind w:left="1740" w:firstLine="0"/>
      </w:pPr>
      <w:r>
        <w:rPr>
          <w:rStyle w:val="1"/>
          <w:color w:val="000000"/>
          <w:lang w:eastAsia="en-US"/>
        </w:rPr>
        <w:t>She spent the last day of her vocation</w:t>
      </w:r>
    </w:p>
    <w:p w:rsidR="00000000" w:rsidRDefault="00440036">
      <w:pPr>
        <w:rPr>
          <w:color w:val="auto"/>
          <w:lang w:eastAsia="ru-RU"/>
        </w:rPr>
      </w:pPr>
      <w:r>
        <w:rPr>
          <w:noProof/>
          <w:lang w:val="ru-RU" w:eastAsia="ru-RU"/>
        </w:rPr>
        <mc:AlternateContent>
          <mc:Choice Requires="wps">
            <w:drawing>
              <wp:anchor distT="0" distB="0" distL="63500" distR="63500" simplePos="0" relativeHeight="251681792" behindDoc="1" locked="0" layoutInCell="1" allowOverlap="1">
                <wp:simplePos x="0" y="0"/>
                <wp:positionH relativeFrom="margin">
                  <wp:posOffset>-1978025</wp:posOffset>
                </wp:positionH>
                <wp:positionV relativeFrom="paragraph">
                  <wp:posOffset>944880</wp:posOffset>
                </wp:positionV>
                <wp:extent cx="994410" cy="2653030"/>
                <wp:effectExtent l="3175" t="1905" r="2540" b="0"/>
                <wp:wrapSquare wrapText="bothSides"/>
                <wp:docPr id="4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4410" cy="265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11"/>
                              <w:shd w:val="clear" w:color="auto" w:fill="auto"/>
                              <w:spacing w:before="0" w:after="543" w:line="240" w:lineRule="exact"/>
                              <w:ind w:left="20"/>
                            </w:pPr>
                            <w:r>
                              <w:rPr>
                                <w:rStyle w:val="11Exact"/>
                                <w:b/>
                                <w:bCs/>
                                <w:color w:val="000000"/>
                                <w:spacing w:val="0"/>
                                <w:sz w:val="24"/>
                                <w:szCs w:val="24"/>
                                <w:lang w:eastAsia="en-US"/>
                              </w:rPr>
                              <w:t>Card #12</w:t>
                            </w:r>
                          </w:p>
                          <w:p w:rsidR="00000000" w:rsidRDefault="00440036">
                            <w:pPr>
                              <w:pStyle w:val="a4"/>
                              <w:shd w:val="clear" w:color="auto" w:fill="auto"/>
                              <w:spacing w:line="485" w:lineRule="exact"/>
                              <w:ind w:left="20" w:right="120" w:firstLine="0"/>
                              <w:jc w:val="left"/>
                            </w:pPr>
                            <w:r>
                              <w:rPr>
                                <w:rStyle w:val="Exact"/>
                                <w:color w:val="000000"/>
                                <w:spacing w:val="0"/>
                                <w:sz w:val="24"/>
                                <w:szCs w:val="24"/>
                                <w:lang w:eastAsia="en-US"/>
                              </w:rPr>
                              <w:t>save - cave low - slow earn - learn price - pride send - spend joy - toy hair - fair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42" type="#_x0000_t202" style="position:absolute;margin-left:-155.75pt;margin-top:74.4pt;width:78.3pt;height:208.9pt;z-index:-2516346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" filled="f" stroked="f">
                <v:textbox style="mso-fit-shape-to-text:t" inset="0,0,0,0">
                  <w:txbxContent>
                    <w:p w:rsidR="00000000" w:rsidRDefault="00440036">
                      <w:pPr>
                        <w:pStyle w:val="111"/>
                        <w:shd w:val="clear" w:color="auto" w:fill="auto"/>
                        <w:spacing w:before="0" w:after="543" w:line="240" w:lineRule="exact"/>
                        <w:ind w:left="20"/>
                      </w:pPr>
                      <w:r>
                        <w:rPr>
                          <w:rStyle w:val="11Exact"/>
                          <w:b/>
                          <w:bCs/>
                          <w:color w:val="000000"/>
                          <w:spacing w:val="0"/>
                          <w:sz w:val="24"/>
                          <w:szCs w:val="24"/>
                          <w:lang w:eastAsia="en-US"/>
                        </w:rPr>
                        <w:t>Card #12</w:t>
                      </w:r>
                    </w:p>
                    <w:p w:rsidR="00000000" w:rsidRDefault="00440036">
                      <w:pPr>
                        <w:pStyle w:val="a4"/>
                        <w:shd w:val="clear" w:color="auto" w:fill="auto"/>
                        <w:spacing w:line="485" w:lineRule="exact"/>
                        <w:ind w:left="20" w:right="120" w:firstLine="0"/>
                        <w:jc w:val="left"/>
                      </w:pPr>
                      <w:r>
                        <w:rPr>
                          <w:rStyle w:val="Exact"/>
                          <w:color w:val="000000"/>
                          <w:spacing w:val="0"/>
                          <w:sz w:val="24"/>
                          <w:szCs w:val="24"/>
                          <w:lang w:eastAsia="en-US"/>
                        </w:rPr>
                        <w:t>save - cave low - slow earn - learn price - pride send - spend joy - toy hair - fair</w:t>
                      </w:r>
                    </w:p>
                  </w:txbxContent>
                </v:textbox>
                <w10:wrap type="square" anchorx="margin"/>
              </v:shape>
            </w:pict>
          </mc:Fallback>
        </mc:AlternateContent>
      </w:r>
    </w:p>
    <w:p w:rsidR="00000000" w:rsidRDefault="00440036">
      <w:pPr>
        <w:pStyle w:val="a4"/>
        <w:shd w:val="clear" w:color="auto" w:fill="auto"/>
        <w:spacing w:line="485" w:lineRule="exact"/>
        <w:ind w:left="460" w:right="20" w:firstLine="1720"/>
        <w:jc w:val="left"/>
      </w:pPr>
      <w:r>
        <w:rPr>
          <w:color w:val="000000"/>
          <w:u w:val="single"/>
          <w:lang w:eastAsia="en-US"/>
        </w:rPr>
        <w:t>Tick the right variant</w:t>
      </w:r>
      <w:r>
        <w:rPr>
          <w:rStyle w:val="1"/>
          <w:color w:val="000000"/>
          <w:lang w:eastAsia="en-US"/>
        </w:rPr>
        <w:t xml:space="preserve"> What did they see? (a call, a cave, a house, sight) What was his hair like</w:t>
      </w:r>
      <w:r>
        <w:rPr>
          <w:rStyle w:val="1"/>
          <w:color w:val="000000"/>
          <w:lang w:eastAsia="en-US"/>
        </w:rPr>
        <w:t>? (fair, their, long, short) What was his speech like? (quick, simple, low, slow)</w:t>
      </w:r>
    </w:p>
    <w:p w:rsidR="00000000" w:rsidRDefault="00440036">
      <w:pPr>
        <w:pStyle w:val="a4"/>
        <w:shd w:val="clear" w:color="auto" w:fill="auto"/>
        <w:spacing w:line="485" w:lineRule="exact"/>
        <w:ind w:left="460" w:firstLine="0"/>
      </w:pPr>
      <w:r>
        <w:rPr>
          <w:rStyle w:val="1"/>
          <w:color w:val="000000"/>
          <w:lang w:eastAsia="en-US"/>
        </w:rPr>
        <w:t>What is mike famous for? (price, honest, rich, for,</w:t>
      </w:r>
    </w:p>
    <w:p w:rsidR="00000000" w:rsidRDefault="00440036">
      <w:pPr>
        <w:pStyle w:val="a4"/>
        <w:shd w:val="clear" w:color="auto" w:fill="auto"/>
        <w:tabs>
          <w:tab w:val="right" w:pos="3686"/>
        </w:tabs>
        <w:spacing w:line="245" w:lineRule="exact"/>
        <w:ind w:left="460" w:firstLine="0"/>
      </w:pPr>
      <w:r>
        <w:rPr>
          <w:rStyle w:val="1"/>
          <w:color w:val="000000"/>
          <w:lang w:eastAsia="en-US"/>
        </w:rPr>
        <w:t>being, proud)</w:t>
      </w:r>
      <w:r>
        <w:rPr>
          <w:rStyle w:val="1"/>
          <w:color w:val="000000"/>
          <w:lang w:eastAsia="en-US"/>
        </w:rPr>
        <w:tab/>
      </w:r>
    </w:p>
    <w:p w:rsidR="00000000" w:rsidRDefault="00440036">
      <w:pPr>
        <w:rPr>
          <w:color w:val="auto"/>
          <w:lang w:eastAsia="ru-RU"/>
        </w:rPr>
      </w:pPr>
    </w:p>
    <w:p w:rsidR="00000000" w:rsidRDefault="00440036">
      <w:pPr>
        <w:pStyle w:val="a4"/>
        <w:shd w:val="clear" w:color="auto" w:fill="auto"/>
        <w:spacing w:line="245" w:lineRule="exact"/>
        <w:ind w:firstLine="0"/>
        <w:jc w:val="left"/>
      </w:pPr>
      <w:r>
        <w:rPr>
          <w:rStyle w:val="1"/>
          <w:color w:val="000000"/>
          <w:lang w:eastAsia="en-US"/>
        </w:rPr>
        <w:t>What did she do during the holidays? (wrote, sent,</w:t>
      </w:r>
    </w:p>
    <w:p w:rsidR="00000000" w:rsidRDefault="00440036">
      <w:pPr>
        <w:pStyle w:val="a4"/>
        <w:shd w:val="clear" w:color="auto" w:fill="auto"/>
        <w:spacing w:line="485" w:lineRule="exact"/>
        <w:ind w:left="460" w:firstLine="0"/>
      </w:pPr>
      <w:r>
        <w:rPr>
          <w:rStyle w:val="1"/>
          <w:color w:val="000000"/>
          <w:lang w:eastAsia="en-US"/>
        </w:rPr>
        <w:t>letters, fished, travelled)</w:t>
      </w:r>
    </w:p>
    <w:p w:rsidR="00000000" w:rsidRDefault="00440036">
      <w:pPr>
        <w:pStyle w:val="a4"/>
        <w:shd w:val="clear" w:color="auto" w:fill="auto"/>
        <w:spacing w:line="485" w:lineRule="exact"/>
        <w:ind w:left="460" w:right="20" w:firstLine="0"/>
      </w:pPr>
      <w:r>
        <w:rPr>
          <w:rStyle w:val="1"/>
          <w:color w:val="000000"/>
          <w:lang w:eastAsia="en-US"/>
        </w:rPr>
        <w:t>What did the boy buy for</w:t>
      </w:r>
      <w:r>
        <w:rPr>
          <w:rStyle w:val="1"/>
          <w:color w:val="000000"/>
          <w:lang w:eastAsia="en-US"/>
        </w:rPr>
        <w:t xml:space="preserve"> her sister? (teddy-bear, a book, a toy, a picture)</w:t>
      </w:r>
    </w:p>
    <w:p w:rsidR="00000000" w:rsidRDefault="00440036">
      <w:pPr>
        <w:pStyle w:val="a4"/>
        <w:shd w:val="clear" w:color="auto" w:fill="auto"/>
        <w:spacing w:line="485" w:lineRule="exact"/>
        <w:ind w:left="460" w:right="20" w:firstLine="0"/>
      </w:pPr>
      <w:r>
        <w:rPr>
          <w:rStyle w:val="1"/>
          <w:color w:val="000000"/>
          <w:lang w:eastAsia="en-US"/>
        </w:rPr>
        <w:t>Why does the girl know the subject well? (by heart, read, write, learn the words)</w:t>
      </w:r>
      <w:r>
        <w:br w:type="page"/>
      </w:r>
    </w:p>
    <w:p w:rsidR="00000000" w:rsidRDefault="00440036">
      <w:pPr>
        <w:pStyle w:val="a4"/>
        <w:shd w:val="clear" w:color="auto" w:fill="auto"/>
        <w:spacing w:after="304" w:line="270" w:lineRule="exact"/>
        <w:ind w:left="80" w:firstLine="0"/>
        <w:jc w:val="center"/>
      </w:pPr>
      <w:r>
        <w:rPr>
          <w:noProof/>
          <w:lang w:val="ru-RU"/>
        </w:rPr>
        <w:lastRenderedPageBreak/>
        <mc:AlternateContent>
          <mc:Choice Requires="wps">
            <w:drawing>
              <wp:anchor distT="0" distB="0" distL="63500" distR="63500" simplePos="0" relativeHeight="251682816" behindDoc="1" locked="0" layoutInCell="1" allowOverlap="1">
                <wp:simplePos x="0" y="0"/>
                <wp:positionH relativeFrom="margin">
                  <wp:posOffset>-1741805</wp:posOffset>
                </wp:positionH>
                <wp:positionV relativeFrom="margin">
                  <wp:posOffset>243840</wp:posOffset>
                </wp:positionV>
                <wp:extent cx="1506855" cy="152400"/>
                <wp:effectExtent l="1270" t="0" r="0" b="1270"/>
                <wp:wrapSquare wrapText="bothSides"/>
                <wp:docPr id="4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8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240" w:lineRule="exact"/>
                              <w:ind w:firstLine="0"/>
                              <w:jc w:val="left"/>
                            </w:pPr>
                            <w:r>
                              <w:rPr>
                                <w:rStyle w:val="Exact1"/>
                                <w:color w:val="000000"/>
                                <w:spacing w:val="0"/>
                                <w:lang w:eastAsia="en-US"/>
                              </w:rPr>
                              <w:t>same pronunciation.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43" type="#_x0000_t202" style="position:absolute;left:0;text-align:left;margin-left:-137.15pt;margin-top:19.2pt;width:118.65pt;height:12pt;z-index:-25163366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" filled="f" stroked="f">
                <v:textbox style="mso-fit-shape-to-text:t" inset="0,0,0,0">
                  <w:txbxContent>
                    <w:p w:rsidR="00000000" w:rsidRDefault="00440036">
                      <w:pPr>
                        <w:pStyle w:val="a4"/>
                        <w:shd w:val="clear" w:color="auto" w:fill="auto"/>
                        <w:spacing w:line="240" w:lineRule="exact"/>
                        <w:ind w:firstLine="0"/>
                        <w:jc w:val="left"/>
                      </w:pPr>
                      <w:r>
                        <w:rPr>
                          <w:rStyle w:val="Exact1"/>
                          <w:color w:val="000000"/>
                          <w:spacing w:val="0"/>
                          <w:lang w:eastAsia="en-US"/>
                        </w:rPr>
                        <w:t>same pronunciation.</w:t>
                      </w:r>
                    </w:p>
                  </w:txbxContent>
                </v:textbox>
                <w10:wrap type="square" anchorx="margin" anchory="margin"/>
              </v:shape>
            </w:pict>
          </mc:Fallback>
        </mc:AlternateContent>
      </w:r>
      <w:r>
        <w:rPr>
          <w:noProof/>
          <w:lang w:val="ru-RU"/>
        </w:rPr>
        <mc:AlternateContent>
          <mc:Choice Requires="wps">
            <w:drawing>
              <wp:anchor distT="0" distB="0" distL="63500" distR="63500" simplePos="0" relativeHeight="251683840" behindDoc="1" locked="0" layoutInCell="1" allowOverlap="1">
                <wp:simplePos x="0" y="0"/>
                <wp:positionH relativeFrom="margin">
                  <wp:posOffset>-2159635</wp:posOffset>
                </wp:positionH>
                <wp:positionV relativeFrom="margin">
                  <wp:posOffset>-530225</wp:posOffset>
                </wp:positionV>
                <wp:extent cx="2261870" cy="547370"/>
                <wp:effectExtent l="2540" t="3175" r="2540" b="3175"/>
                <wp:wrapSquare wrapText="bothSides"/>
                <wp:docPr id="4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187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11"/>
                              <w:shd w:val="clear" w:color="auto" w:fill="auto"/>
                              <w:spacing w:before="0" w:after="382" w:line="240" w:lineRule="exact"/>
                              <w:ind w:left="20"/>
                            </w:pPr>
                            <w:r>
                              <w:rPr>
                                <w:rStyle w:val="11Exact"/>
                                <w:b/>
                                <w:bCs/>
                                <w:color w:val="000000"/>
                                <w:spacing w:val="0"/>
                                <w:sz w:val="24"/>
                                <w:szCs w:val="24"/>
                                <w:lang w:eastAsia="en-US"/>
                              </w:rPr>
                              <w:t>Card #3</w:t>
                            </w:r>
                          </w:p>
                          <w:p w:rsidR="00000000" w:rsidRDefault="00440036">
                            <w:pPr>
                              <w:pStyle w:val="a4"/>
                              <w:shd w:val="clear" w:color="auto" w:fill="auto"/>
                              <w:spacing w:line="240" w:lineRule="exact"/>
                              <w:ind w:left="20" w:firstLine="0"/>
                              <w:jc w:val="left"/>
                            </w:pPr>
                            <w:r>
                              <w:rPr>
                                <w:rStyle w:val="Exact1"/>
                                <w:color w:val="000000"/>
                                <w:spacing w:val="0"/>
                                <w:lang w:eastAsia="en-US"/>
                              </w:rPr>
                              <w:t>Translate the words, having the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3" o:spid="_x0000_s1044" type="#_x0000_t202" style="position:absolute;left:0;text-align:left;margin-left:-170.05pt;margin-top:-41.75pt;width:178.1pt;height:43.1pt;z-index:-25163264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FCqsA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" filled="f" stroked="f">
                <v:textbox style="mso-fit-shape-to-text:t" inset="0,0,0,0">
                  <w:txbxContent>
                    <w:p w:rsidR="00000000" w:rsidRDefault="00440036">
                      <w:pPr>
                        <w:pStyle w:val="111"/>
                        <w:shd w:val="clear" w:color="auto" w:fill="auto"/>
                        <w:spacing w:before="0" w:after="382" w:line="240" w:lineRule="exact"/>
                        <w:ind w:left="20"/>
                      </w:pPr>
                      <w:r>
                        <w:rPr>
                          <w:rStyle w:val="11Exact"/>
                          <w:b/>
                          <w:bCs/>
                          <w:color w:val="000000"/>
                          <w:spacing w:val="0"/>
                          <w:sz w:val="24"/>
                          <w:szCs w:val="24"/>
                          <w:lang w:eastAsia="en-US"/>
                        </w:rPr>
                        <w:t>Card #3</w:t>
                      </w:r>
                    </w:p>
                    <w:p w:rsidR="00000000" w:rsidRDefault="00440036">
                      <w:pPr>
                        <w:pStyle w:val="a4"/>
                        <w:shd w:val="clear" w:color="auto" w:fill="auto"/>
                        <w:spacing w:line="240" w:lineRule="exact"/>
                        <w:ind w:left="20" w:firstLine="0"/>
                        <w:jc w:val="left"/>
                      </w:pPr>
                      <w:r>
                        <w:rPr>
                          <w:rStyle w:val="Exact1"/>
                          <w:color w:val="000000"/>
                          <w:spacing w:val="0"/>
                          <w:lang w:eastAsia="en-US"/>
                        </w:rPr>
                        <w:t>Translate the words, having the</w:t>
                      </w:r>
                    </w:p>
                  </w:txbxContent>
                </v:textbox>
                <w10:wrap type="square" anchorx="margin" anchory="margin"/>
              </v:shape>
            </w:pict>
          </mc:Fallback>
        </mc:AlternateContent>
      </w:r>
      <w:r>
        <w:rPr>
          <w:color w:val="000000"/>
          <w:u w:val="single"/>
          <w:lang w:eastAsia="en-US"/>
        </w:rPr>
        <w:t>Answer the Questions.</w:t>
      </w:r>
    </w:p>
    <w:p w:rsidR="00000000" w:rsidRDefault="00440036">
      <w:pPr>
        <w:pStyle w:val="a4"/>
        <w:shd w:val="clear" w:color="auto" w:fill="auto"/>
        <w:ind w:firstLine="0"/>
        <w:jc w:val="left"/>
      </w:pPr>
      <w:r>
        <w:rPr>
          <w:noProof/>
          <w:lang w:val="ru-RU"/>
        </w:rPr>
        <mc:AlternateContent>
          <mc:Choice Requires="wps">
            <w:drawing>
              <wp:anchor distT="0" distB="0" distL="63500" distR="63500" simplePos="0" relativeHeight="251684864" behindDoc="1" locked="0" layoutInCell="1" allowOverlap="1">
                <wp:simplePos x="0" y="0"/>
                <wp:positionH relativeFrom="margin">
                  <wp:posOffset>-2156460</wp:posOffset>
                </wp:positionH>
                <wp:positionV relativeFrom="paragraph">
                  <wp:posOffset>-121920</wp:posOffset>
                </wp:positionV>
                <wp:extent cx="1384935" cy="1219200"/>
                <wp:effectExtent l="0" t="1905" r="0" b="1905"/>
                <wp:wrapSquare wrapText="bothSides"/>
                <wp:docPr id="4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ind w:right="100" w:firstLine="0"/>
                              <w:jc w:val="left"/>
                            </w:pPr>
                            <w:r>
                              <w:rPr>
                                <w:rStyle w:val="Exact"/>
                                <w:color w:val="000000"/>
                                <w:spacing w:val="0"/>
                                <w:sz w:val="24"/>
                                <w:szCs w:val="24"/>
                                <w:lang w:eastAsia="en-US"/>
                              </w:rPr>
                              <w:t>at - ate sew - sow weather</w:t>
                            </w:r>
                            <w:r>
                              <w:rPr>
                                <w:rStyle w:val="Exact"/>
                                <w:color w:val="000000"/>
                                <w:spacing w:val="0"/>
                                <w:sz w:val="24"/>
                                <w:szCs w:val="24"/>
                                <w:lang w:eastAsia="en-US"/>
                              </w:rPr>
                              <w:t xml:space="preserve"> - whether meet - meat I - eye were - wear for - four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4" o:spid="_x0000_s1045" type="#_x0000_t202" style="position:absolute;margin-left:-169.8pt;margin-top:-9.6pt;width:109.05pt;height:96pt;z-index:-2516316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" filled="f" stroked="f">
                <v:textbox style="mso-fit-shape-to-text:t" inset="0,0,0,0">
                  <w:txbxContent>
                    <w:p w:rsidR="00000000" w:rsidRDefault="00440036">
                      <w:pPr>
                        <w:pStyle w:val="a4"/>
                        <w:shd w:val="clear" w:color="auto" w:fill="auto"/>
                        <w:ind w:right="100" w:firstLine="0"/>
                        <w:jc w:val="left"/>
                      </w:pPr>
                      <w:r>
                        <w:rPr>
                          <w:rStyle w:val="Exact"/>
                          <w:color w:val="000000"/>
                          <w:spacing w:val="0"/>
                          <w:sz w:val="24"/>
                          <w:szCs w:val="24"/>
                          <w:lang w:eastAsia="en-US"/>
                        </w:rPr>
                        <w:t>at - ate sew - sow weather</w:t>
                      </w:r>
                      <w:r>
                        <w:rPr>
                          <w:rStyle w:val="Exact"/>
                          <w:color w:val="000000"/>
                          <w:spacing w:val="0"/>
                          <w:sz w:val="24"/>
                          <w:szCs w:val="24"/>
                          <w:lang w:eastAsia="en-US"/>
                        </w:rPr>
                        <w:t xml:space="preserve"> - whether meet - meat I - eye were - wear for - four</w:t>
                      </w:r>
                    </w:p>
                  </w:txbxContent>
                </v:textbox>
                <w10:wrap type="square" anchorx="margin"/>
              </v:shape>
            </w:pict>
          </mc:Fallback>
        </mc:AlternateContent>
      </w:r>
      <w:r>
        <w:rPr>
          <w:rStyle w:val="1"/>
          <w:color w:val="000000"/>
          <w:lang w:eastAsia="en-US"/>
        </w:rPr>
        <w:t>Were the tourists eating with appetite?</w:t>
      </w:r>
    </w:p>
    <w:p w:rsidR="00000000" w:rsidRDefault="00440036">
      <w:pPr>
        <w:pStyle w:val="a4"/>
        <w:shd w:val="clear" w:color="auto" w:fill="auto"/>
        <w:ind w:firstLine="0"/>
        <w:jc w:val="left"/>
      </w:pPr>
      <w:r>
        <w:rPr>
          <w:rStyle w:val="1"/>
          <w:color w:val="000000"/>
          <w:lang w:eastAsia="en-US"/>
        </w:rPr>
        <w:t xml:space="preserve">Why do they </w:t>
      </w:r>
      <w:r>
        <w:rPr>
          <w:color w:val="000000"/>
          <w:u w:val="single"/>
          <w:lang w:eastAsia="en-US"/>
        </w:rPr>
        <w:t>sow</w:t>
      </w:r>
      <w:r>
        <w:rPr>
          <w:rStyle w:val="1"/>
          <w:color w:val="000000"/>
          <w:lang w:eastAsia="en-US"/>
        </w:rPr>
        <w:t xml:space="preserve"> so many seeds?</w:t>
      </w:r>
    </w:p>
    <w:p w:rsidR="00000000" w:rsidRDefault="00440036">
      <w:pPr>
        <w:pStyle w:val="a4"/>
        <w:shd w:val="clear" w:color="auto" w:fill="auto"/>
        <w:ind w:right="260" w:firstLine="0"/>
        <w:jc w:val="left"/>
      </w:pPr>
      <w:r>
        <w:rPr>
          <w:rStyle w:val="1"/>
          <w:color w:val="000000"/>
          <w:lang w:eastAsia="en-US"/>
        </w:rPr>
        <w:t xml:space="preserve">Why didn’t he know </w:t>
      </w:r>
      <w:r>
        <w:rPr>
          <w:color w:val="000000"/>
          <w:u w:val="single"/>
          <w:lang w:eastAsia="en-US"/>
        </w:rPr>
        <w:t>whether</w:t>
      </w:r>
      <w:r>
        <w:rPr>
          <w:rStyle w:val="1"/>
          <w:color w:val="000000"/>
          <w:lang w:eastAsia="en-US"/>
        </w:rPr>
        <w:t xml:space="preserve"> to visit him or not? When did the friends </w:t>
      </w:r>
      <w:r>
        <w:rPr>
          <w:color w:val="000000"/>
          <w:u w:val="single"/>
          <w:lang w:eastAsia="en-US"/>
        </w:rPr>
        <w:t>meet</w:t>
      </w:r>
      <w:r>
        <w:rPr>
          <w:rStyle w:val="1"/>
          <w:color w:val="000000"/>
          <w:lang w:eastAsia="en-US"/>
        </w:rPr>
        <w:t>?</w:t>
      </w:r>
    </w:p>
    <w:p w:rsidR="00000000" w:rsidRDefault="00440036">
      <w:pPr>
        <w:pStyle w:val="a4"/>
        <w:shd w:val="clear" w:color="auto" w:fill="auto"/>
        <w:ind w:firstLine="0"/>
        <w:jc w:val="left"/>
      </w:pPr>
      <w:r>
        <w:rPr>
          <w:rStyle w:val="1"/>
          <w:color w:val="000000"/>
          <w:lang w:eastAsia="en-US"/>
        </w:rPr>
        <w:t xml:space="preserve">Which of his </w:t>
      </w:r>
      <w:r>
        <w:rPr>
          <w:color w:val="000000"/>
          <w:u w:val="single"/>
          <w:lang w:eastAsia="en-US"/>
        </w:rPr>
        <w:t>eves</w:t>
      </w:r>
      <w:r>
        <w:rPr>
          <w:rStyle w:val="1"/>
          <w:color w:val="000000"/>
          <w:lang w:eastAsia="en-US"/>
        </w:rPr>
        <w:t xml:space="preserve"> became blind?</w:t>
      </w:r>
    </w:p>
    <w:p w:rsidR="00000000" w:rsidRDefault="00440036">
      <w:pPr>
        <w:pStyle w:val="a4"/>
        <w:shd w:val="clear" w:color="auto" w:fill="auto"/>
        <w:ind w:firstLine="0"/>
        <w:jc w:val="left"/>
      </w:pPr>
      <w:r>
        <w:rPr>
          <w:rStyle w:val="1"/>
          <w:color w:val="000000"/>
          <w:lang w:eastAsia="en-US"/>
        </w:rPr>
        <w:t xml:space="preserve">Children </w:t>
      </w:r>
      <w:r>
        <w:rPr>
          <w:color w:val="000000"/>
          <w:u w:val="single"/>
          <w:lang w:eastAsia="en-US"/>
        </w:rPr>
        <w:t>wear</w:t>
      </w:r>
      <w:r>
        <w:rPr>
          <w:rStyle w:val="1"/>
          <w:color w:val="000000"/>
          <w:lang w:eastAsia="en-US"/>
        </w:rPr>
        <w:t xml:space="preserve"> uniform</w:t>
      </w:r>
      <w:r>
        <w:rPr>
          <w:rStyle w:val="1"/>
          <w:color w:val="000000"/>
          <w:lang w:eastAsia="en-US"/>
        </w:rPr>
        <w:t>s, don’t they?</w:t>
      </w:r>
    </w:p>
    <w:p w:rsidR="00000000" w:rsidRDefault="00440036">
      <w:pPr>
        <w:pStyle w:val="a4"/>
        <w:shd w:val="clear" w:color="auto" w:fill="auto"/>
        <w:ind w:firstLine="0"/>
        <w:jc w:val="left"/>
      </w:pPr>
      <w:r>
        <w:rPr>
          <w:rStyle w:val="1"/>
          <w:color w:val="000000"/>
          <w:lang w:eastAsia="en-US"/>
        </w:rPr>
        <w:t>For whom has she bought the book?</w:t>
      </w:r>
    </w:p>
    <w:p w:rsidR="00000000" w:rsidRDefault="00440036">
      <w:pPr>
        <w:pStyle w:val="a4"/>
        <w:numPr>
          <w:ilvl w:val="0"/>
          <w:numId w:val="34"/>
        </w:numPr>
        <w:shd w:val="clear" w:color="auto" w:fill="auto"/>
        <w:tabs>
          <w:tab w:val="left" w:pos="725"/>
        </w:tabs>
        <w:ind w:left="360" w:firstLine="0"/>
      </w:pPr>
      <w:r>
        <w:rPr>
          <w:noProof/>
          <w:lang w:val="ru-RU"/>
        </w:rPr>
        <mc:AlternateContent>
          <mc:Choice Requires="wps">
            <w:drawing>
              <wp:anchor distT="0" distB="0" distL="63500" distR="63500" simplePos="0" relativeHeight="251685888" behindDoc="1" locked="0" layoutInCell="1" allowOverlap="1">
                <wp:simplePos x="0" y="0"/>
                <wp:positionH relativeFrom="margin">
                  <wp:posOffset>-2171700</wp:posOffset>
                </wp:positionH>
                <wp:positionV relativeFrom="paragraph">
                  <wp:posOffset>688975</wp:posOffset>
                </wp:positionV>
                <wp:extent cx="5431790" cy="2660015"/>
                <wp:effectExtent l="0" t="3175" r="0" b="0"/>
                <wp:wrapSquare wrapText="bothSides"/>
                <wp:docPr id="3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266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0" w:type="dxa"/>
                                <w:right w:w="0" w:type="dxa"/>
                              </w:tblCellMar>
                              <w:tblLook w:val="0000" w:firstRow="0" w:lastRow="0" w:firstColumn="0" w:lastColumn="0" w:noHBand="0" w:noVBand="0"/>
                            </w:tblPr>
                            <w:tblGrid>
                              <w:gridCol w:w="2650"/>
                              <w:gridCol w:w="5904"/>
                            </w:tblGrid>
                            <w:tr w:rsidR="00000000">
                              <w:tblPrEx>
                                <w:tblCellMar>
                                  <w:top w:w="0" w:type="dxa"/>
                                  <w:left w:w="0" w:type="dxa"/>
                                  <w:bottom w:w="0" w:type="dxa"/>
                                  <w:right w:w="0" w:type="dxa"/>
                                </w:tblCellMar>
                              </w:tblPrEx>
                              <w:trPr>
                                <w:trHeight w:hRule="exact" w:val="389"/>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fear (less)</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The boy was fearless.</w:t>
                                  </w:r>
                                </w:p>
                              </w:tc>
                            </w:tr>
                            <w:tr w:rsidR="00000000">
                              <w:tblPrEx>
                                <w:tblCellMar>
                                  <w:top w:w="0" w:type="dxa"/>
                                  <w:left w:w="0" w:type="dxa"/>
                                  <w:bottom w:w="0" w:type="dxa"/>
                                  <w:right w:w="0" w:type="dxa"/>
                                </w:tblCellMar>
                              </w:tblPrEx>
                              <w:trPr>
                                <w:trHeight w:hRule="exact" w:val="494"/>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keep (er)</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Her cheerful spirit her yesterday.</w:t>
                                  </w:r>
                                </w:p>
                              </w:tc>
                            </w:tr>
                            <w:tr w:rsidR="00000000">
                              <w:tblPrEx>
                                <w:tblCellMar>
                                  <w:top w:w="0" w:type="dxa"/>
                                  <w:left w:w="0" w:type="dxa"/>
                                  <w:bottom w:w="0" w:type="dxa"/>
                                  <w:right w:w="0" w:type="dxa"/>
                                </w:tblCellMar>
                              </w:tblPrEx>
                              <w:trPr>
                                <w:trHeight w:hRule="exact" w:val="47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cheer (ful)</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The woman couldn’t make any movement.</w:t>
                                  </w:r>
                                </w:p>
                              </w:tc>
                            </w:tr>
                            <w:tr w:rsidR="00000000">
                              <w:tblPrEx>
                                <w:tblCellMar>
                                  <w:top w:w="0" w:type="dxa"/>
                                  <w:left w:w="0" w:type="dxa"/>
                                  <w:bottom w:w="0" w:type="dxa"/>
                                  <w:right w:w="0" w:type="dxa"/>
                                </w:tblCellMar>
                              </w:tblPrEx>
                              <w:trPr>
                                <w:trHeight w:hRule="exact" w:val="499"/>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(for) give</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It was a mysterious place.</w:t>
                                  </w:r>
                                </w:p>
                              </w:tc>
                            </w:tr>
                            <w:tr w:rsidR="00000000">
                              <w:tblPrEx>
                                <w:tblCellMar>
                                  <w:top w:w="0" w:type="dxa"/>
                                  <w:left w:w="0" w:type="dxa"/>
                                  <w:bottom w:w="0" w:type="dxa"/>
                                  <w:right w:w="0" w:type="dxa"/>
                                </w:tblCellMar>
                              </w:tblPrEx>
                              <w:trPr>
                                <w:trHeight w:hRule="exact" w:val="47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move (ment)</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She felt a deep sadness in her soul.</w:t>
                                  </w:r>
                                </w:p>
                              </w:tc>
                            </w:tr>
                            <w:tr w:rsidR="00000000">
                              <w:tblPrEx>
                                <w:tblCellMar>
                                  <w:top w:w="0" w:type="dxa"/>
                                  <w:left w:w="0" w:type="dxa"/>
                                  <w:bottom w:w="0" w:type="dxa"/>
                                  <w:right w:w="0" w:type="dxa"/>
                                </w:tblCellMar>
                              </w:tblPrEx>
                              <w:trPr>
                                <w:trHeight w:hRule="exact" w:val="504"/>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depend (ence)</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It was impossible to visit them.</w:t>
                                  </w:r>
                                </w:p>
                              </w:tc>
                            </w:tr>
                            <w:tr w:rsidR="00000000">
                              <w:tblPrEx>
                                <w:tblCellMar>
                                  <w:top w:w="0" w:type="dxa"/>
                                  <w:left w:w="0" w:type="dxa"/>
                                  <w:bottom w:w="0" w:type="dxa"/>
                                  <w:right w:w="0" w:type="dxa"/>
                                </w:tblCellMar>
                              </w:tblPrEx>
                              <w:trPr>
                                <w:trHeight w:hRule="exact" w:val="48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(un) tasty</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r w:rsidR="00000000">
                              <w:tblPrEx>
                                <w:tblCellMar>
                                  <w:top w:w="0" w:type="dxa"/>
                                  <w:left w:w="0" w:type="dxa"/>
                                  <w:bottom w:w="0" w:type="dxa"/>
                                  <w:right w:w="0" w:type="dxa"/>
                                </w:tblCellMar>
                              </w:tblPrEx>
                              <w:trPr>
                                <w:trHeight w:hRule="exact" w:val="485"/>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myself (ous)</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r w:rsidR="00000000">
                              <w:tblPrEx>
                                <w:tblCellMar>
                                  <w:top w:w="0" w:type="dxa"/>
                                  <w:left w:w="0" w:type="dxa"/>
                                  <w:bottom w:w="0" w:type="dxa"/>
                                  <w:right w:w="0" w:type="dxa"/>
                                </w:tblCellMar>
                              </w:tblPrEx>
                              <w:trPr>
                                <w:trHeight w:hRule="exact" w:val="398"/>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sad (ness)</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bl>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 o:spid="_x0000_s1046" type="#_x0000_t202" style="position:absolute;left:0;text-align:left;margin-left:-171pt;margin-top:54.25pt;width:427.7pt;height:209.45pt;z-index:-2516305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" filled="f" stroked="f">
                <v:textbox style="mso-fit-shape-to-text:t" inset="0,0,0,0">
                  <w:txbxContent>
                    <w:tbl>
                      <w:tblPr>
                        <w:tblW w:w="0" w:type="auto"/>
                        <w:jc w:val="center"/>
                        <w:tblLayout w:type="fixed"/>
                        <w:tblCellMar>
                          <w:left w:w="0" w:type="dxa"/>
                          <w:right w:w="0" w:type="dxa"/>
                        </w:tblCellMar>
                        <w:tblLook w:val="0000" w:firstRow="0" w:lastRow="0" w:firstColumn="0" w:lastColumn="0" w:noHBand="0" w:noVBand="0"/>
                      </w:tblPr>
                      <w:tblGrid>
                        <w:gridCol w:w="2650"/>
                        <w:gridCol w:w="5904"/>
                      </w:tblGrid>
                      <w:tr w:rsidR="00000000">
                        <w:tblPrEx>
                          <w:tblCellMar>
                            <w:top w:w="0" w:type="dxa"/>
                            <w:left w:w="0" w:type="dxa"/>
                            <w:bottom w:w="0" w:type="dxa"/>
                            <w:right w:w="0" w:type="dxa"/>
                          </w:tblCellMar>
                        </w:tblPrEx>
                        <w:trPr>
                          <w:trHeight w:hRule="exact" w:val="389"/>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fear (less)</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The boy was fearless.</w:t>
                            </w:r>
                          </w:p>
                        </w:tc>
                      </w:tr>
                      <w:tr w:rsidR="00000000">
                        <w:tblPrEx>
                          <w:tblCellMar>
                            <w:top w:w="0" w:type="dxa"/>
                            <w:left w:w="0" w:type="dxa"/>
                            <w:bottom w:w="0" w:type="dxa"/>
                            <w:right w:w="0" w:type="dxa"/>
                          </w:tblCellMar>
                        </w:tblPrEx>
                        <w:trPr>
                          <w:trHeight w:hRule="exact" w:val="494"/>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keep (er)</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Her cheerful spirit her yesterday.</w:t>
                            </w:r>
                          </w:p>
                        </w:tc>
                      </w:tr>
                      <w:tr w:rsidR="00000000">
                        <w:tblPrEx>
                          <w:tblCellMar>
                            <w:top w:w="0" w:type="dxa"/>
                            <w:left w:w="0" w:type="dxa"/>
                            <w:bottom w:w="0" w:type="dxa"/>
                            <w:right w:w="0" w:type="dxa"/>
                          </w:tblCellMar>
                        </w:tblPrEx>
                        <w:trPr>
                          <w:trHeight w:hRule="exact" w:val="47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cheer (ful)</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The woman couldn’t make any movement.</w:t>
                            </w:r>
                          </w:p>
                        </w:tc>
                      </w:tr>
                      <w:tr w:rsidR="00000000">
                        <w:tblPrEx>
                          <w:tblCellMar>
                            <w:top w:w="0" w:type="dxa"/>
                            <w:left w:w="0" w:type="dxa"/>
                            <w:bottom w:w="0" w:type="dxa"/>
                            <w:right w:w="0" w:type="dxa"/>
                          </w:tblCellMar>
                        </w:tblPrEx>
                        <w:trPr>
                          <w:trHeight w:hRule="exact" w:val="499"/>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(for) give</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It was a mysterious place.</w:t>
                            </w:r>
                          </w:p>
                        </w:tc>
                      </w:tr>
                      <w:tr w:rsidR="00000000">
                        <w:tblPrEx>
                          <w:tblCellMar>
                            <w:top w:w="0" w:type="dxa"/>
                            <w:left w:w="0" w:type="dxa"/>
                            <w:bottom w:w="0" w:type="dxa"/>
                            <w:right w:w="0" w:type="dxa"/>
                          </w:tblCellMar>
                        </w:tblPrEx>
                        <w:trPr>
                          <w:trHeight w:hRule="exact" w:val="47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move (ment)</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She felt a deep sadness in her soul.</w:t>
                            </w:r>
                          </w:p>
                        </w:tc>
                      </w:tr>
                      <w:tr w:rsidR="00000000">
                        <w:tblPrEx>
                          <w:tblCellMar>
                            <w:top w:w="0" w:type="dxa"/>
                            <w:left w:w="0" w:type="dxa"/>
                            <w:bottom w:w="0" w:type="dxa"/>
                            <w:right w:w="0" w:type="dxa"/>
                          </w:tblCellMar>
                        </w:tblPrEx>
                        <w:trPr>
                          <w:trHeight w:hRule="exact" w:val="504"/>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depend (ence)</w:t>
                            </w:r>
                          </w:p>
                        </w:tc>
                        <w:tc>
                          <w:tcPr>
                            <w:tcW w:w="5904" w:type="dxa"/>
                            <w:tcBorders>
                              <w:top w:val="nil"/>
                              <w:left w:val="nil"/>
                              <w:bottom w:val="nil"/>
                              <w:right w:val="nil"/>
                            </w:tcBorders>
                            <w:shd w:val="clear" w:color="auto" w:fill="FFFFFF"/>
                          </w:tcPr>
                          <w:p w:rsidR="00000000" w:rsidRDefault="00440036">
                            <w:pPr>
                              <w:pStyle w:val="a4"/>
                              <w:shd w:val="clear" w:color="auto" w:fill="auto"/>
                              <w:spacing w:line="240" w:lineRule="exact"/>
                              <w:ind w:left="1060" w:firstLine="0"/>
                              <w:jc w:val="left"/>
                            </w:pPr>
                            <w:r>
                              <w:rPr>
                                <w:color w:val="000000"/>
                                <w:lang w:eastAsia="en-US"/>
                              </w:rPr>
                              <w:t>It was impossible to visit them.</w:t>
                            </w:r>
                          </w:p>
                        </w:tc>
                      </w:tr>
                      <w:tr w:rsidR="00000000">
                        <w:tblPrEx>
                          <w:tblCellMar>
                            <w:top w:w="0" w:type="dxa"/>
                            <w:left w:w="0" w:type="dxa"/>
                            <w:bottom w:w="0" w:type="dxa"/>
                            <w:right w:w="0" w:type="dxa"/>
                          </w:tblCellMar>
                        </w:tblPrEx>
                        <w:trPr>
                          <w:trHeight w:hRule="exact" w:val="480"/>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(un) tasty</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r w:rsidR="00000000">
                        <w:tblPrEx>
                          <w:tblCellMar>
                            <w:top w:w="0" w:type="dxa"/>
                            <w:left w:w="0" w:type="dxa"/>
                            <w:bottom w:w="0" w:type="dxa"/>
                            <w:right w:w="0" w:type="dxa"/>
                          </w:tblCellMar>
                        </w:tblPrEx>
                        <w:trPr>
                          <w:trHeight w:hRule="exact" w:val="485"/>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myself (ous)</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r w:rsidR="00000000">
                        <w:tblPrEx>
                          <w:tblCellMar>
                            <w:top w:w="0" w:type="dxa"/>
                            <w:left w:w="0" w:type="dxa"/>
                            <w:bottom w:w="0" w:type="dxa"/>
                            <w:right w:w="0" w:type="dxa"/>
                          </w:tblCellMar>
                        </w:tblPrEx>
                        <w:trPr>
                          <w:trHeight w:hRule="exact" w:val="398"/>
                          <w:jc w:val="center"/>
                        </w:trPr>
                        <w:tc>
                          <w:tcPr>
                            <w:tcW w:w="2650" w:type="dxa"/>
                            <w:tcBorders>
                              <w:top w:val="nil"/>
                              <w:left w:val="nil"/>
                              <w:bottom w:val="nil"/>
                              <w:right w:val="nil"/>
                            </w:tcBorders>
                            <w:shd w:val="clear" w:color="auto" w:fill="FFFFFF"/>
                          </w:tcPr>
                          <w:p w:rsidR="00000000" w:rsidRDefault="00440036">
                            <w:pPr>
                              <w:pStyle w:val="a4"/>
                              <w:shd w:val="clear" w:color="auto" w:fill="auto"/>
                              <w:spacing w:line="240" w:lineRule="exact"/>
                              <w:ind w:left="40" w:firstLine="0"/>
                              <w:jc w:val="left"/>
                            </w:pPr>
                            <w:r>
                              <w:rPr>
                                <w:color w:val="000000"/>
                                <w:lang w:eastAsia="en-US"/>
                              </w:rPr>
                              <w:t>sad (ness)</w:t>
                            </w:r>
                          </w:p>
                        </w:tc>
                        <w:tc>
                          <w:tcPr>
                            <w:tcW w:w="5904" w:type="dxa"/>
                            <w:tcBorders>
                              <w:top w:val="nil"/>
                              <w:left w:val="nil"/>
                              <w:bottom w:val="nil"/>
                              <w:right w:val="nil"/>
                            </w:tcBorders>
                            <w:shd w:val="clear" w:color="auto" w:fill="FFFFFF"/>
                          </w:tcPr>
                          <w:p w:rsidR="00000000" w:rsidRDefault="00440036">
                            <w:pPr>
                              <w:rPr>
                                <w:color w:val="auto"/>
                                <w:sz w:val="10"/>
                                <w:szCs w:val="10"/>
                                <w:lang w:eastAsia="ru-RU"/>
                              </w:rPr>
                            </w:pPr>
                          </w:p>
                        </w:tc>
                      </w:tr>
                    </w:tbl>
                  </w:txbxContent>
                </v:textbox>
                <w10:wrap type="square" anchorx="margin"/>
              </v:shape>
            </w:pict>
          </mc:Fallback>
        </mc:AlternateContent>
      </w:r>
      <w:r>
        <w:rPr>
          <w:noProof/>
          <w:lang w:val="ru-RU"/>
        </w:rPr>
        <mc:AlternateContent>
          <mc:Choice Requires="wps">
            <w:drawing>
              <wp:anchor distT="0" distB="0" distL="63500" distR="63500" simplePos="0" relativeHeight="251686912" behindDoc="1" locked="0" layoutInCell="1" allowOverlap="1">
                <wp:simplePos x="0" y="0"/>
                <wp:positionH relativeFrom="margin">
                  <wp:posOffset>-2171700</wp:posOffset>
                </wp:positionH>
                <wp:positionV relativeFrom="paragraph">
                  <wp:posOffset>688975</wp:posOffset>
                </wp:positionV>
                <wp:extent cx="5431790" cy="783590"/>
                <wp:effectExtent l="0" t="3175" r="0" b="0"/>
                <wp:wrapSquare wrapText="bothSides"/>
                <wp:docPr id="3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11"/>
                              <w:shd w:val="clear" w:color="auto" w:fill="auto"/>
                              <w:spacing w:before="0" w:after="382" w:line="240" w:lineRule="exact"/>
                              <w:ind w:left="20"/>
                            </w:pPr>
                            <w:r>
                              <w:rPr>
                                <w:rStyle w:val="11Exact"/>
                                <w:b/>
                                <w:bCs/>
                                <w:color w:val="000000"/>
                                <w:spacing w:val="0"/>
                                <w:sz w:val="24"/>
                                <w:szCs w:val="24"/>
                                <w:lang w:eastAsia="en-US"/>
                              </w:rPr>
                              <w:t>Card #4</w:t>
                            </w:r>
                          </w:p>
                          <w:p w:rsidR="00000000" w:rsidRDefault="00440036">
                            <w:pPr>
                              <w:pStyle w:val="a4"/>
                              <w:shd w:val="clear" w:color="auto" w:fill="auto"/>
                              <w:spacing w:after="372" w:line="240" w:lineRule="exact"/>
                              <w:ind w:left="20" w:firstLine="0"/>
                              <w:jc w:val="left"/>
                            </w:pPr>
                            <w:r>
                              <w:rPr>
                                <w:rStyle w:val="Exact1"/>
                                <w:color w:val="000000"/>
                                <w:spacing w:val="0"/>
                                <w:lang w:eastAsia="en-US"/>
                              </w:rPr>
                              <w:t>Add the suffixes and translate the new words and sentences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6" o:spid="_x0000_s1047" type="#_x0000_t202" style="position:absolute;left:0;text-align:left;margin-left:-171pt;margin-top:54.25pt;width:427.7pt;height:61.7pt;z-index:-2516295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0sA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" filled="f" stroked="f">
                <v:textbox style="mso-fit-shape-to-text:t" inset="0,0,0,0">
                  <w:txbxContent>
                    <w:p w:rsidR="00000000" w:rsidRDefault="00440036">
                      <w:pPr>
                        <w:pStyle w:val="111"/>
                        <w:shd w:val="clear" w:color="auto" w:fill="auto"/>
                        <w:spacing w:before="0" w:after="382" w:line="240" w:lineRule="exact"/>
                        <w:ind w:left="20"/>
                      </w:pPr>
                      <w:r>
                        <w:rPr>
                          <w:rStyle w:val="11Exact"/>
                          <w:b/>
                          <w:bCs/>
                          <w:color w:val="000000"/>
                          <w:spacing w:val="0"/>
                          <w:sz w:val="24"/>
                          <w:szCs w:val="24"/>
                          <w:lang w:eastAsia="en-US"/>
                        </w:rPr>
                        <w:t>Card #4</w:t>
                      </w:r>
                    </w:p>
                    <w:p w:rsidR="00000000" w:rsidRDefault="00440036">
                      <w:pPr>
                        <w:pStyle w:val="a4"/>
                        <w:shd w:val="clear" w:color="auto" w:fill="auto"/>
                        <w:spacing w:after="372" w:line="240" w:lineRule="exact"/>
                        <w:ind w:left="20" w:firstLine="0"/>
                        <w:jc w:val="left"/>
                      </w:pPr>
                      <w:r>
                        <w:rPr>
                          <w:rStyle w:val="Exact1"/>
                          <w:color w:val="000000"/>
                          <w:spacing w:val="0"/>
                          <w:lang w:eastAsia="en-US"/>
                        </w:rPr>
                        <w:t>Add the suffixes and translate the new words and sentences</w:t>
                      </w:r>
                    </w:p>
                  </w:txbxContent>
                </v:textbox>
                <w10:wrap type="square" anchorx="margin"/>
              </v:shape>
            </w:pict>
          </mc:Fallback>
        </mc:AlternateContent>
      </w:r>
      <w:r>
        <w:rPr>
          <w:rStyle w:val="1"/>
          <w:color w:val="000000"/>
          <w:lang w:eastAsia="en-US"/>
        </w:rPr>
        <w:t>for her friend</w:t>
      </w:r>
      <w:r>
        <w:br w:type="page"/>
      </w:r>
    </w:p>
    <w:p w:rsidR="00000000" w:rsidRDefault="00440036">
      <w:pPr>
        <w:pStyle w:val="18"/>
        <w:framePr w:w="5467" w:wrap="notBeside" w:vAnchor="text" w:hAnchor="text" w:xAlign="center" w:y="1"/>
        <w:shd w:val="clear" w:color="auto" w:fill="auto"/>
        <w:spacing w:line="270" w:lineRule="exact"/>
      </w:pPr>
      <w:r>
        <w:rPr>
          <w:rStyle w:val="af0"/>
          <w:color w:val="000000"/>
          <w:lang w:eastAsia="en-US"/>
        </w:rPr>
        <w:lastRenderedPageBreak/>
        <w:t>Write the translation of</w:t>
      </w:r>
      <w:r>
        <w:rPr>
          <w:rStyle w:val="af0"/>
          <w:color w:val="000000"/>
          <w:lang w:eastAsia="en-US"/>
        </w:rPr>
        <w:t xml:space="preserve"> the formed words</w:t>
      </w:r>
    </w:p>
    <w:tbl>
      <w:tblPr>
        <w:tblW w:w="0" w:type="auto"/>
        <w:jc w:val="center"/>
        <w:tblLayout w:type="fixed"/>
        <w:tblCellMar>
          <w:left w:w="0" w:type="dxa"/>
          <w:right w:w="0" w:type="dxa"/>
        </w:tblCellMar>
        <w:tblLook w:val="0000" w:firstRow="0" w:lastRow="0" w:firstColumn="0" w:lastColumn="0" w:noHBand="0" w:noVBand="0"/>
      </w:tblPr>
      <w:tblGrid>
        <w:gridCol w:w="2683"/>
        <w:gridCol w:w="2784"/>
      </w:tblGrid>
      <w:tr w:rsidR="00000000">
        <w:tblPrEx>
          <w:tblCellMar>
            <w:top w:w="0" w:type="dxa"/>
            <w:left w:w="0" w:type="dxa"/>
            <w:bottom w:w="0" w:type="dxa"/>
            <w:right w:w="0" w:type="dxa"/>
          </w:tblCellMar>
        </w:tblPrEx>
        <w:trPr>
          <w:trHeight w:hRule="exact" w:val="384"/>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hair - fair</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tell - sell</w:t>
            </w:r>
          </w:p>
        </w:tc>
      </w:tr>
      <w:tr w:rsidR="00000000">
        <w:tblPrEx>
          <w:tblCellMar>
            <w:top w:w="0" w:type="dxa"/>
            <w:left w:w="0" w:type="dxa"/>
            <w:bottom w:w="0" w:type="dxa"/>
            <w:right w:w="0" w:type="dxa"/>
          </w:tblCellMar>
        </w:tblPrEx>
        <w:trPr>
          <w:trHeight w:hRule="exact" w:val="490"/>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can - pan</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race - brace</w:t>
            </w:r>
          </w:p>
        </w:tc>
      </w:tr>
      <w:tr w:rsidR="00000000">
        <w:tblPrEx>
          <w:tblCellMar>
            <w:top w:w="0" w:type="dxa"/>
            <w:left w:w="0" w:type="dxa"/>
            <w:bottom w:w="0" w:type="dxa"/>
            <w:right w:w="0" w:type="dxa"/>
          </w:tblCellMar>
        </w:tblPrEx>
        <w:trPr>
          <w:trHeight w:hRule="exact" w:val="480"/>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mark - remark</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dust - must</w:t>
            </w:r>
          </w:p>
        </w:tc>
      </w:tr>
      <w:tr w:rsidR="00000000">
        <w:tblPrEx>
          <w:tblCellMar>
            <w:top w:w="0" w:type="dxa"/>
            <w:left w:w="0" w:type="dxa"/>
            <w:bottom w:w="0" w:type="dxa"/>
            <w:right w:w="0" w:type="dxa"/>
          </w:tblCellMar>
        </w:tblPrEx>
        <w:trPr>
          <w:trHeight w:hRule="exact" w:val="504"/>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say - way</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fresh - flesh</w:t>
            </w:r>
          </w:p>
        </w:tc>
      </w:tr>
      <w:tr w:rsidR="00000000">
        <w:tblPrEx>
          <w:tblCellMar>
            <w:top w:w="0" w:type="dxa"/>
            <w:left w:w="0" w:type="dxa"/>
            <w:bottom w:w="0" w:type="dxa"/>
            <w:right w:w="0" w:type="dxa"/>
          </w:tblCellMar>
        </w:tblPrEx>
        <w:trPr>
          <w:trHeight w:hRule="exact" w:val="456"/>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nut - cut</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find - kind</w:t>
            </w:r>
          </w:p>
        </w:tc>
      </w:tr>
      <w:tr w:rsidR="00000000">
        <w:tblPrEx>
          <w:tblCellMar>
            <w:top w:w="0" w:type="dxa"/>
            <w:left w:w="0" w:type="dxa"/>
            <w:bottom w:w="0" w:type="dxa"/>
            <w:right w:w="0" w:type="dxa"/>
          </w:tblCellMar>
        </w:tblPrEx>
        <w:trPr>
          <w:trHeight w:hRule="exact" w:val="499"/>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lace - place</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feed - seed</w:t>
            </w:r>
          </w:p>
        </w:tc>
      </w:tr>
      <w:tr w:rsidR="00000000">
        <w:tblPrEx>
          <w:tblCellMar>
            <w:top w:w="0" w:type="dxa"/>
            <w:left w:w="0" w:type="dxa"/>
            <w:bottom w:w="0" w:type="dxa"/>
            <w:right w:w="0" w:type="dxa"/>
          </w:tblCellMar>
        </w:tblPrEx>
        <w:trPr>
          <w:trHeight w:hRule="exact" w:val="499"/>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pipe - pine</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1040" w:firstLine="0"/>
              <w:jc w:val="left"/>
            </w:pPr>
            <w:r>
              <w:rPr>
                <w:color w:val="000000"/>
                <w:lang w:eastAsia="en-US"/>
              </w:rPr>
              <w:t>and - bend</w:t>
            </w:r>
          </w:p>
        </w:tc>
      </w:tr>
      <w:tr w:rsidR="00000000">
        <w:tblPrEx>
          <w:tblCellMar>
            <w:top w:w="0" w:type="dxa"/>
            <w:left w:w="0" w:type="dxa"/>
            <w:bottom w:w="0" w:type="dxa"/>
            <w:right w:w="0" w:type="dxa"/>
          </w:tblCellMar>
        </w:tblPrEx>
        <w:trPr>
          <w:trHeight w:hRule="exact" w:val="1325"/>
          <w:jc w:val="center"/>
        </w:trPr>
        <w:tc>
          <w:tcPr>
            <w:tcW w:w="2683"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270" w:lineRule="exact"/>
              <w:ind w:left="40" w:firstLine="0"/>
              <w:jc w:val="left"/>
            </w:pPr>
            <w:r>
              <w:rPr>
                <w:color w:val="000000"/>
                <w:lang w:eastAsia="en-US"/>
              </w:rPr>
              <w:t>seal - speak</w:t>
            </w:r>
          </w:p>
        </w:tc>
        <w:tc>
          <w:tcPr>
            <w:tcW w:w="2784" w:type="dxa"/>
            <w:tcBorders>
              <w:top w:val="nil"/>
              <w:left w:val="nil"/>
              <w:bottom w:val="nil"/>
              <w:right w:val="nil"/>
            </w:tcBorders>
            <w:shd w:val="clear" w:color="auto" w:fill="FFFFFF"/>
          </w:tcPr>
          <w:p w:rsidR="00000000" w:rsidRDefault="00440036">
            <w:pPr>
              <w:pStyle w:val="a4"/>
              <w:framePr w:w="5467" w:wrap="notBeside" w:vAnchor="text" w:hAnchor="text" w:xAlign="center" w:y="1"/>
              <w:shd w:val="clear" w:color="auto" w:fill="auto"/>
              <w:spacing w:line="485" w:lineRule="exact"/>
              <w:ind w:left="1040" w:firstLine="0"/>
              <w:jc w:val="left"/>
            </w:pPr>
            <w:r>
              <w:rPr>
                <w:color w:val="000000"/>
                <w:lang w:eastAsia="en-US"/>
              </w:rPr>
              <w:t>dream - stream know - snow need - bee</w:t>
            </w:r>
          </w:p>
        </w:tc>
      </w:tr>
    </w:tbl>
    <w:p w:rsidR="00000000" w:rsidRDefault="00440036">
      <w:pPr>
        <w:rPr>
          <w:color w:val="auto"/>
          <w:sz w:val="2"/>
          <w:szCs w:val="2"/>
          <w:lang w:eastAsia="ru-RU"/>
        </w:rPr>
      </w:pPr>
    </w:p>
    <w:p w:rsidR="00000000" w:rsidRDefault="00440036">
      <w:pPr>
        <w:pStyle w:val="a4"/>
        <w:shd w:val="clear" w:color="auto" w:fill="auto"/>
        <w:spacing w:before="886" w:after="23" w:line="270" w:lineRule="exact"/>
        <w:ind w:left="40" w:firstLine="0"/>
      </w:pPr>
      <w:r>
        <w:rPr>
          <w:rStyle w:val="1"/>
          <w:color w:val="000000"/>
          <w:lang w:eastAsia="en-US"/>
        </w:rPr>
        <w:t>The magician wasn’t powerful.</w:t>
      </w:r>
    </w:p>
    <w:p w:rsidR="00000000" w:rsidRDefault="00440036">
      <w:pPr>
        <w:pStyle w:val="a4"/>
        <w:shd w:val="clear" w:color="auto" w:fill="auto"/>
        <w:spacing w:line="682" w:lineRule="exact"/>
        <w:ind w:left="40" w:firstLine="0"/>
      </w:pPr>
      <w:r>
        <w:rPr>
          <w:rStyle w:val="1"/>
          <w:color w:val="000000"/>
          <w:lang w:eastAsia="en-US"/>
        </w:rPr>
        <w:t>The perfumery shop is rather cheap.</w:t>
      </w:r>
    </w:p>
    <w:p w:rsidR="00000000" w:rsidRDefault="00440036">
      <w:pPr>
        <w:pStyle w:val="a4"/>
        <w:shd w:val="clear" w:color="auto" w:fill="auto"/>
        <w:spacing w:line="682" w:lineRule="exact"/>
        <w:ind w:left="40" w:firstLine="0"/>
      </w:pPr>
      <w:r>
        <w:rPr>
          <w:rStyle w:val="1"/>
          <w:color w:val="000000"/>
          <w:lang w:eastAsia="en-US"/>
        </w:rPr>
        <w:t>The translation of the tale is scientific.</w:t>
      </w:r>
    </w:p>
    <w:p w:rsidR="00000000" w:rsidRDefault="00440036">
      <w:pPr>
        <w:pStyle w:val="a4"/>
        <w:shd w:val="clear" w:color="auto" w:fill="auto"/>
        <w:spacing w:line="682" w:lineRule="exact"/>
        <w:ind w:left="40" w:firstLine="0"/>
      </w:pPr>
      <w:r>
        <w:rPr>
          <w:rStyle w:val="1"/>
          <w:color w:val="000000"/>
          <w:lang w:eastAsia="en-US"/>
        </w:rPr>
        <w:t>You should sell this book.</w:t>
      </w:r>
    </w:p>
    <w:p w:rsidR="00000000" w:rsidRDefault="00440036">
      <w:pPr>
        <w:pStyle w:val="a4"/>
        <w:shd w:val="clear" w:color="auto" w:fill="auto"/>
        <w:spacing w:line="682" w:lineRule="exact"/>
        <w:ind w:left="40" w:firstLine="0"/>
      </w:pPr>
      <w:r>
        <w:rPr>
          <w:rStyle w:val="1"/>
          <w:color w:val="000000"/>
          <w:lang w:eastAsia="en-US"/>
        </w:rPr>
        <w:t>The drawing was expressive.</w:t>
      </w:r>
    </w:p>
    <w:p w:rsidR="00000000" w:rsidRDefault="00440036">
      <w:pPr>
        <w:rPr>
          <w:color w:val="auto"/>
          <w:lang w:eastAsia="ru-RU"/>
        </w:rPr>
      </w:pPr>
    </w:p>
    <w:p w:rsidR="00000000" w:rsidRDefault="00440036">
      <w:pPr>
        <w:pStyle w:val="a4"/>
        <w:shd w:val="clear" w:color="auto" w:fill="auto"/>
        <w:spacing w:line="677" w:lineRule="exact"/>
        <w:ind w:left="40" w:right="380" w:firstLine="0"/>
        <w:sectPr w:rsidR="00000000">
          <w:pgSz w:w="16838" w:h="23810"/>
          <w:pgMar w:top="6355" w:right="3391" w:bottom="5347" w:left="7116" w:header="0" w:footer="3" w:gutter="0"/>
          <w:cols w:space="720"/>
          <w:noEndnote/>
          <w:docGrid w:linePitch="360"/>
        </w:sectPr>
      </w:pPr>
      <w:r>
        <w:rPr>
          <w:rStyle w:val="1"/>
          <w:color w:val="000000"/>
          <w:lang w:eastAsia="en-US"/>
        </w:rPr>
        <w:t>Shakespear was busy by scientific researches. She addressed personly to him in her m</w:t>
      </w:r>
      <w:r>
        <w:rPr>
          <w:rStyle w:val="1"/>
          <w:color w:val="000000"/>
          <w:lang w:eastAsia="en-US"/>
        </w:rPr>
        <w:t>isfortune. This executive organ doesn’t pass bills, (actors)</w:t>
      </w:r>
    </w:p>
    <w:p w:rsidR="00000000" w:rsidRDefault="00440036">
      <w:pPr>
        <w:pStyle w:val="a4"/>
        <w:shd w:val="clear" w:color="auto" w:fill="auto"/>
        <w:spacing w:after="87" w:line="270" w:lineRule="exact"/>
        <w:ind w:firstLine="0"/>
        <w:jc w:val="left"/>
      </w:pPr>
      <w:r>
        <w:rPr>
          <w:color w:val="000000"/>
          <w:u w:val="single"/>
          <w:lang w:eastAsia="en-US"/>
        </w:rPr>
        <w:lastRenderedPageBreak/>
        <w:t xml:space="preserve">Read the words with the Sound </w:t>
      </w:r>
      <w:r>
        <w:rPr>
          <w:color w:val="000000"/>
          <w:u w:val="single"/>
          <w:lang w:val="ru-RU"/>
        </w:rPr>
        <w:t xml:space="preserve">. </w:t>
      </w:r>
      <w:r>
        <w:rPr>
          <w:color w:val="000000"/>
          <w:u w:val="single"/>
          <w:lang w:eastAsia="en-US"/>
        </w:rPr>
        <w:t>Make up sentences of gour own</w:t>
      </w:r>
    </w:p>
    <w:p w:rsidR="00000000" w:rsidRDefault="00440036">
      <w:pPr>
        <w:rPr>
          <w:color w:val="auto"/>
          <w:lang w:eastAsia="ru-RU"/>
        </w:rPr>
      </w:pPr>
    </w:p>
    <w:p w:rsidR="00000000" w:rsidRDefault="00440036">
      <w:pPr>
        <w:pStyle w:val="a4"/>
        <w:shd w:val="clear" w:color="auto" w:fill="auto"/>
        <w:spacing w:line="682" w:lineRule="exact"/>
        <w:ind w:left="1340" w:firstLine="0"/>
        <w:jc w:val="left"/>
      </w:pPr>
      <w:r>
        <w:rPr>
          <w:rStyle w:val="1"/>
          <w:color w:val="000000"/>
          <w:lang w:eastAsia="en-US"/>
        </w:rPr>
        <w:lastRenderedPageBreak/>
        <w:t>Call</w:t>
      </w:r>
    </w:p>
    <w:p w:rsidR="00000000" w:rsidRDefault="00440036">
      <w:pPr>
        <w:pStyle w:val="a4"/>
        <w:shd w:val="clear" w:color="auto" w:fill="auto"/>
        <w:spacing w:line="682" w:lineRule="exact"/>
        <w:ind w:left="1340" w:firstLine="0"/>
        <w:jc w:val="left"/>
      </w:pPr>
      <w:r>
        <w:rPr>
          <w:rStyle w:val="1"/>
          <w:color w:val="000000"/>
          <w:lang w:eastAsia="en-US"/>
        </w:rPr>
        <w:t>Tall</w:t>
      </w:r>
    </w:p>
    <w:p w:rsidR="00000000" w:rsidRDefault="00440036">
      <w:pPr>
        <w:pStyle w:val="a4"/>
        <w:shd w:val="clear" w:color="auto" w:fill="auto"/>
        <w:spacing w:line="682" w:lineRule="exact"/>
        <w:ind w:left="1340" w:firstLine="0"/>
        <w:jc w:val="left"/>
      </w:pPr>
      <w:r>
        <w:rPr>
          <w:rStyle w:val="1"/>
          <w:color w:val="000000"/>
          <w:lang w:eastAsia="en-US"/>
        </w:rPr>
        <w:t>Ball</w:t>
      </w:r>
    </w:p>
    <w:p w:rsidR="00000000" w:rsidRDefault="00440036">
      <w:pPr>
        <w:pStyle w:val="a4"/>
        <w:shd w:val="clear" w:color="auto" w:fill="auto"/>
        <w:spacing w:line="682" w:lineRule="exact"/>
        <w:ind w:left="1340" w:firstLine="0"/>
        <w:jc w:val="left"/>
      </w:pPr>
      <w:r>
        <w:rPr>
          <w:rStyle w:val="1"/>
          <w:color w:val="000000"/>
          <w:lang w:eastAsia="en-US"/>
        </w:rPr>
        <w:t>Fall</w:t>
      </w:r>
    </w:p>
    <w:p w:rsidR="00000000" w:rsidRDefault="00440036">
      <w:pPr>
        <w:pStyle w:val="a4"/>
        <w:shd w:val="clear" w:color="auto" w:fill="auto"/>
        <w:spacing w:line="682" w:lineRule="exact"/>
        <w:ind w:left="1340" w:firstLine="0"/>
        <w:jc w:val="left"/>
      </w:pPr>
      <w:r>
        <w:rPr>
          <w:rStyle w:val="1"/>
          <w:color w:val="000000"/>
          <w:lang w:eastAsia="en-US"/>
        </w:rPr>
        <w:t>Wall</w:t>
      </w:r>
    </w:p>
    <w:p w:rsidR="00000000" w:rsidRDefault="00440036">
      <w:pPr>
        <w:pStyle w:val="a4"/>
        <w:shd w:val="clear" w:color="auto" w:fill="auto"/>
        <w:spacing w:line="682" w:lineRule="exact"/>
        <w:ind w:left="1340" w:firstLine="0"/>
        <w:jc w:val="left"/>
        <w:sectPr w:rsidR="00000000">
          <w:type w:val="continuous"/>
          <w:pgSz w:w="16838" w:h="23810"/>
          <w:pgMar w:top="6269" w:right="4396" w:bottom="11914" w:left="4420" w:header="0" w:footer="3" w:gutter="0"/>
          <w:cols w:space="720"/>
          <w:noEndnote/>
          <w:docGrid w:linePitch="360"/>
        </w:sectPr>
      </w:pPr>
      <w:r>
        <w:rPr>
          <w:rStyle w:val="1"/>
          <w:color w:val="000000"/>
          <w:lang w:eastAsia="en-US"/>
        </w:rPr>
        <w:t>Stall</w:t>
      </w:r>
    </w:p>
    <w:p w:rsidR="00000000" w:rsidRDefault="00440036">
      <w:pPr>
        <w:pStyle w:val="a4"/>
        <w:shd w:val="clear" w:color="auto" w:fill="auto"/>
        <w:spacing w:line="490" w:lineRule="exact"/>
        <w:ind w:left="20" w:firstLine="0"/>
      </w:pPr>
      <w:r>
        <w:rPr>
          <w:rStyle w:val="1"/>
          <w:color w:val="000000"/>
          <w:lang w:eastAsia="en-US"/>
        </w:rPr>
        <w:lastRenderedPageBreak/>
        <w:t xml:space="preserve">What’s the </w:t>
      </w:r>
      <w:r>
        <w:rPr>
          <w:color w:val="000000"/>
          <w:u w:val="single"/>
          <w:lang w:eastAsia="en-US"/>
        </w:rPr>
        <w:t>main</w:t>
      </w:r>
      <w:r>
        <w:rPr>
          <w:rStyle w:val="1"/>
          <w:color w:val="000000"/>
          <w:lang w:eastAsia="en-US"/>
        </w:rPr>
        <w:t xml:space="preserve"> idea of the text?</w:t>
      </w:r>
    </w:p>
    <w:p w:rsidR="00000000" w:rsidRDefault="00440036">
      <w:pPr>
        <w:pStyle w:val="a4"/>
        <w:shd w:val="clear" w:color="auto" w:fill="auto"/>
        <w:spacing w:line="490" w:lineRule="exact"/>
        <w:ind w:left="20" w:firstLine="0"/>
      </w:pPr>
      <w:r>
        <w:rPr>
          <w:noProof/>
          <w:lang w:val="ru-RU"/>
        </w:rPr>
        <mc:AlternateContent>
          <mc:Choice Requires="wps">
            <w:drawing>
              <wp:anchor distT="0" distB="0" distL="63500" distR="63500" simplePos="0" relativeHeight="251687936" behindDoc="1" locked="0" layoutInCell="1" allowOverlap="1">
                <wp:simplePos x="0" y="0"/>
                <wp:positionH relativeFrom="margin">
                  <wp:posOffset>-2724785</wp:posOffset>
                </wp:positionH>
                <wp:positionV relativeFrom="margin">
                  <wp:posOffset>168275</wp:posOffset>
                </wp:positionV>
                <wp:extent cx="1409065" cy="1840865"/>
                <wp:effectExtent l="0" t="0" r="1270" b="0"/>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065" cy="184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628" w:line="485" w:lineRule="exact"/>
                              <w:ind w:left="100" w:right="580" w:firstLine="0"/>
                            </w:pPr>
                            <w:r>
                              <w:rPr>
                                <w:rStyle w:val="Exact"/>
                                <w:color w:val="000000"/>
                                <w:spacing w:val="0"/>
                                <w:sz w:val="24"/>
                                <w:szCs w:val="24"/>
                                <w:lang w:eastAsia="en-US"/>
                              </w:rPr>
                              <w:t>week - weak wear - where tail - tale</w:t>
                            </w:r>
                          </w:p>
                          <w:p w:rsidR="00000000" w:rsidRDefault="00440036">
                            <w:pPr>
                              <w:rPr>
                                <w:color w:val="auto"/>
                                <w:lang w:eastAsia="ru-RU"/>
                              </w:rPr>
                            </w:pPr>
                          </w:p>
                          <w:p w:rsidR="00000000" w:rsidRDefault="00440036">
                            <w:pPr>
                              <w:rPr>
                                <w:color w:val="auto"/>
                                <w:lang w:eastAsia="ru-RU"/>
                              </w:rPr>
                            </w:pPr>
                          </w:p>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48" type="#_x0000_t202" style="position:absolute;left:0;text-align:left;margin-left:-214.55pt;margin-top:13.25pt;width:110.95pt;height:144.95pt;z-index:-25162854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" filled="f" stroked="f">
                <v:textbox style="mso-fit-shape-to-text:t" inset="0,0,0,0">
                  <w:txbxContent>
                    <w:p w:rsidR="00000000" w:rsidRDefault="00440036">
                      <w:pPr>
                        <w:pStyle w:val="a4"/>
                        <w:shd w:val="clear" w:color="auto" w:fill="auto"/>
                        <w:spacing w:after="628" w:line="485" w:lineRule="exact"/>
                        <w:ind w:left="100" w:right="580" w:firstLine="0"/>
                      </w:pPr>
                      <w:r>
                        <w:rPr>
                          <w:rStyle w:val="Exact"/>
                          <w:color w:val="000000"/>
                          <w:spacing w:val="0"/>
                          <w:sz w:val="24"/>
                          <w:szCs w:val="24"/>
                          <w:lang w:eastAsia="en-US"/>
                        </w:rPr>
                        <w:t>week - weak wear - where tail - tale</w:t>
                      </w:r>
                    </w:p>
                    <w:p w:rsidR="00000000" w:rsidRDefault="00440036">
                      <w:pPr>
                        <w:rPr>
                          <w:color w:val="auto"/>
                          <w:lang w:eastAsia="ru-RU"/>
                        </w:rPr>
                      </w:pPr>
                    </w:p>
                    <w:p w:rsidR="00000000" w:rsidRDefault="00440036">
                      <w:pPr>
                        <w:rPr>
                          <w:color w:val="auto"/>
                          <w:lang w:eastAsia="ru-RU"/>
                        </w:rPr>
                      </w:pPr>
                    </w:p>
                    <w:p w:rsidR="00000000" w:rsidRDefault="00440036">
                      <w:pPr>
                        <w:rPr>
                          <w:color w:val="auto"/>
                          <w:lang w:eastAsia="ru-RU"/>
                        </w:rPr>
                      </w:pPr>
                    </w:p>
                  </w:txbxContent>
                </v:textbox>
                <w10:wrap type="square" anchorx="margin" anchory="margin"/>
              </v:shape>
            </w:pict>
          </mc:Fallback>
        </mc:AlternateContent>
      </w:r>
      <w:r>
        <w:rPr>
          <w:rStyle w:val="1"/>
          <w:color w:val="000000"/>
          <w:lang w:eastAsia="en-US"/>
        </w:rPr>
        <w:t xml:space="preserve">Is your Granny good in retelling </w:t>
      </w:r>
      <w:r>
        <w:rPr>
          <w:color w:val="000000"/>
          <w:u w:val="single"/>
          <w:lang w:eastAsia="en-US"/>
        </w:rPr>
        <w:t>tales</w:t>
      </w:r>
      <w:r>
        <w:rPr>
          <w:rStyle w:val="1"/>
          <w:color w:val="000000"/>
          <w:lang w:eastAsia="en-US"/>
        </w:rPr>
        <w:t>?</w:t>
      </w:r>
    </w:p>
    <w:p w:rsidR="00000000" w:rsidRDefault="00440036">
      <w:pPr>
        <w:pStyle w:val="a4"/>
        <w:shd w:val="clear" w:color="auto" w:fill="auto"/>
        <w:spacing w:line="490" w:lineRule="exact"/>
        <w:ind w:left="20" w:firstLine="0"/>
      </w:pPr>
      <w:r>
        <w:rPr>
          <w:rStyle w:val="1"/>
          <w:color w:val="000000"/>
          <w:lang w:eastAsia="en-US"/>
        </w:rPr>
        <w:t xml:space="preserve">What do people </w:t>
      </w:r>
      <w:r>
        <w:rPr>
          <w:color w:val="000000"/>
          <w:u w:val="single"/>
          <w:lang w:eastAsia="en-US"/>
        </w:rPr>
        <w:t>wear</w:t>
      </w:r>
      <w:r>
        <w:rPr>
          <w:rStyle w:val="1"/>
          <w:color w:val="000000"/>
          <w:lang w:eastAsia="en-US"/>
        </w:rPr>
        <w:t xml:space="preserve"> usually in autumn</w:t>
      </w:r>
    </w:p>
    <w:p w:rsidR="00000000" w:rsidRDefault="00440036">
      <w:pPr>
        <w:rPr>
          <w:color w:val="auto"/>
          <w:lang w:eastAsia="ru-RU"/>
        </w:rPr>
      </w:pPr>
    </w:p>
    <w:p w:rsidR="00000000" w:rsidRDefault="00440036">
      <w:pPr>
        <w:pStyle w:val="a4"/>
        <w:shd w:val="clear" w:color="auto" w:fill="auto"/>
        <w:ind w:left="20" w:right="480" w:firstLine="0"/>
        <w:jc w:val="left"/>
      </w:pPr>
      <w:r>
        <w:rPr>
          <w:rStyle w:val="1"/>
          <w:color w:val="000000"/>
          <w:lang w:eastAsia="en-US"/>
        </w:rPr>
        <w:t xml:space="preserve">What are you drawing on this small </w:t>
      </w:r>
      <w:r>
        <w:rPr>
          <w:color w:val="000000"/>
          <w:u w:val="single"/>
          <w:lang w:eastAsia="en-US"/>
        </w:rPr>
        <w:t>piece</w:t>
      </w:r>
      <w:r>
        <w:rPr>
          <w:rStyle w:val="1"/>
          <w:color w:val="000000"/>
          <w:lang w:eastAsia="en-US"/>
        </w:rPr>
        <w:t xml:space="preserve"> of paper?</w:t>
      </w:r>
    </w:p>
    <w:p w:rsidR="00000000" w:rsidRDefault="00440036">
      <w:pPr>
        <w:pStyle w:val="a4"/>
        <w:shd w:val="clear" w:color="auto" w:fill="auto"/>
        <w:ind w:left="20" w:right="480" w:firstLine="0"/>
        <w:jc w:val="left"/>
      </w:pPr>
      <w:r>
        <w:rPr>
          <w:rStyle w:val="1"/>
          <w:color w:val="000000"/>
          <w:lang w:eastAsia="en-US"/>
        </w:rPr>
        <w:t xml:space="preserve">She was looking at the lion’s </w:t>
      </w:r>
      <w:r>
        <w:rPr>
          <w:color w:val="000000"/>
          <w:u w:val="single"/>
          <w:lang w:eastAsia="en-US"/>
        </w:rPr>
        <w:t>mane</w:t>
      </w:r>
      <w:r>
        <w:rPr>
          <w:rStyle w:val="1"/>
          <w:color w:val="000000"/>
          <w:lang w:eastAsia="en-US"/>
        </w:rPr>
        <w:t xml:space="preserve"> with curiosity.</w:t>
      </w:r>
    </w:p>
    <w:p w:rsidR="00000000" w:rsidRDefault="00440036">
      <w:pPr>
        <w:pStyle w:val="a4"/>
        <w:shd w:val="clear" w:color="auto" w:fill="auto"/>
        <w:spacing w:after="176" w:line="270" w:lineRule="exact"/>
        <w:ind w:left="20" w:firstLine="0"/>
      </w:pPr>
      <w:r>
        <w:rPr>
          <w:rStyle w:val="1"/>
          <w:color w:val="000000"/>
          <w:lang w:eastAsia="en-US"/>
        </w:rPr>
        <w:t xml:space="preserve">Do you know the days of the </w:t>
      </w:r>
      <w:r>
        <w:rPr>
          <w:color w:val="000000"/>
          <w:u w:val="single"/>
          <w:lang w:eastAsia="en-US"/>
        </w:rPr>
        <w:t>week</w:t>
      </w:r>
      <w:r>
        <w:rPr>
          <w:rStyle w:val="1"/>
          <w:color w:val="000000"/>
          <w:lang w:eastAsia="en-US"/>
        </w:rPr>
        <w:t xml:space="preserve"> well?</w:t>
      </w:r>
    </w:p>
    <w:p w:rsidR="00000000" w:rsidRDefault="00440036">
      <w:pPr>
        <w:pStyle w:val="a4"/>
        <w:shd w:val="clear" w:color="auto" w:fill="auto"/>
        <w:spacing w:after="213" w:line="270" w:lineRule="exact"/>
        <w:ind w:left="20" w:firstLine="0"/>
      </w:pPr>
      <w:r>
        <w:rPr>
          <w:rStyle w:val="1"/>
          <w:color w:val="000000"/>
          <w:lang w:eastAsia="en-US"/>
        </w:rPr>
        <w:t>Which of the books is the best?</w:t>
      </w:r>
    </w:p>
    <w:p w:rsidR="00000000" w:rsidRDefault="00440036">
      <w:pPr>
        <w:rPr>
          <w:color w:val="auto"/>
          <w:lang w:eastAsia="ru-RU"/>
        </w:rPr>
      </w:pPr>
      <w:r>
        <w:rPr>
          <w:noProof/>
          <w:lang w:val="ru-RU" w:eastAsia="ru-RU"/>
        </w:rPr>
        <mc:AlternateContent>
          <mc:Choice Requires="wps">
            <w:drawing>
              <wp:anchor distT="231775" distB="0" distL="63500" distR="64770" simplePos="0" relativeHeight="251688960" behindDoc="1" locked="0" layoutInCell="1" allowOverlap="1">
                <wp:simplePos x="0" y="0"/>
                <wp:positionH relativeFrom="margin">
                  <wp:posOffset>489585</wp:posOffset>
                </wp:positionH>
                <wp:positionV relativeFrom="paragraph">
                  <wp:posOffset>149225</wp:posOffset>
                </wp:positionV>
                <wp:extent cx="347345" cy="172720"/>
                <wp:effectExtent l="3810" t="0" r="1270" b="3175"/>
                <wp:wrapSquare wrapText="bothSides"/>
                <wp:docPr id="3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8" o:spid="_x0000_s1049" type="#_x0000_t202" style="position:absolute;margin-left:38.55pt;margin-top:11.75pt;width:27.35pt;height:13.6pt;z-index:-251627520;visibility:visible;mso-wrap-style:square;mso-width-percent:0;mso-height-percent:0;mso-wrap-distance-left:5pt;mso-wrap-distance-top:18.25pt;mso-wrap-distance-right:5.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uiOtQ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" filled="f" stroked="f">
                <v:textbox style="mso-fit-shape-to-text:t" inset="0,0,0,0">
                  <w:txbxContent>
                    <w:p w:rsidR="00000000" w:rsidRDefault="00440036">
                      <w:pPr>
                        <w:rPr>
                          <w:color w:val="auto"/>
                          <w:lang w:eastAsia="ru-RU"/>
                        </w:rPr>
                      </w:pPr>
                    </w:p>
                  </w:txbxContent>
                </v:textbox>
                <w10:wrap type="square" anchorx="margin"/>
              </v:shape>
            </w:pict>
          </mc:Fallback>
        </mc:AlternateContent>
      </w:r>
      <w:r>
        <w:rPr>
          <w:noProof/>
          <w:lang w:val="ru-RU" w:eastAsia="ru-RU"/>
        </w:rPr>
        <mc:AlternateContent>
          <mc:Choice Requires="wps">
            <w:drawing>
              <wp:anchor distT="15240" distB="0" distL="63500" distR="218440" simplePos="0" relativeHeight="251689984" behindDoc="1" locked="0" layoutInCell="1" allowOverlap="1">
                <wp:simplePos x="0" y="0"/>
                <wp:positionH relativeFrom="margin">
                  <wp:posOffset>773430</wp:posOffset>
                </wp:positionH>
                <wp:positionV relativeFrom="paragraph">
                  <wp:posOffset>231775</wp:posOffset>
                </wp:positionV>
                <wp:extent cx="611505" cy="345440"/>
                <wp:effectExtent l="1905" t="3175" r="0" b="1270"/>
                <wp:wrapSquare wrapText="bothSides"/>
                <wp:docPr id="3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rPr>
                                <w:color w:val="auto"/>
                                <w:lang w:eastAsia="ru-RU"/>
                              </w:rPr>
                            </w:pPr>
                          </w:p>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9" o:spid="_x0000_s1050" type="#_x0000_t202" style="position:absolute;margin-left:60.9pt;margin-top:18.25pt;width:48.15pt;height:27.2pt;z-index:-251626496;visibility:visible;mso-wrap-style:square;mso-width-percent:0;mso-height-percent:0;mso-wrap-distance-left:5pt;mso-wrap-distance-top:1.2pt;mso-wrap-distance-right:17.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" filled="f" stroked="f">
                <v:textbox style="mso-fit-shape-to-text:t" inset="0,0,0,0">
                  <w:txbxContent>
                    <w:p w:rsidR="00000000" w:rsidRDefault="00440036">
                      <w:pPr>
                        <w:rPr>
                          <w:color w:val="auto"/>
                          <w:lang w:eastAsia="ru-RU"/>
                        </w:rPr>
                      </w:pPr>
                    </w:p>
                    <w:p w:rsidR="00000000" w:rsidRDefault="00440036">
                      <w:pPr>
                        <w:rPr>
                          <w:color w:val="auto"/>
                          <w:lang w:eastAsia="ru-RU"/>
                        </w:rPr>
                      </w:pPr>
                    </w:p>
                  </w:txbxContent>
                </v:textbox>
                <w10:wrap type="square" anchorx="margin"/>
              </v:shape>
            </w:pict>
          </mc:Fallback>
        </mc:AlternateContent>
      </w:r>
    </w:p>
    <w:p w:rsidR="00000000" w:rsidRDefault="00440036">
      <w:pPr>
        <w:rPr>
          <w:color w:val="auto"/>
          <w:lang w:eastAsia="ru-RU"/>
        </w:rPr>
        <w:sectPr w:rsidR="00000000">
          <w:pgSz w:w="16838" w:h="23810"/>
          <w:pgMar w:top="4448" w:right="3326" w:bottom="4107" w:left="7646" w:header="0" w:footer="3" w:gutter="0"/>
          <w:cols w:space="720"/>
          <w:noEndnote/>
          <w:docGrid w:linePitch="360"/>
        </w:sectPr>
      </w:pPr>
    </w:p>
    <w:p w:rsidR="00000000" w:rsidRDefault="00440036">
      <w:pPr>
        <w:spacing w:line="240" w:lineRule="exact"/>
        <w:rPr>
          <w:color w:val="auto"/>
          <w:sz w:val="19"/>
          <w:szCs w:val="19"/>
          <w:lang w:eastAsia="ru-RU"/>
        </w:rPr>
      </w:pPr>
    </w:p>
    <w:p w:rsidR="00000000" w:rsidRDefault="00440036">
      <w:pPr>
        <w:spacing w:before="79" w:after="79"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111"/>
        <w:shd w:val="clear" w:color="auto" w:fill="auto"/>
        <w:spacing w:before="0" w:after="0" w:line="270" w:lineRule="exact"/>
        <w:sectPr w:rsidR="00000000">
          <w:type w:val="continuous"/>
          <w:pgSz w:w="16838" w:h="23810"/>
          <w:pgMar w:top="4448" w:right="11750" w:bottom="4107" w:left="3547" w:header="0" w:footer="3" w:gutter="0"/>
          <w:cols w:space="720"/>
          <w:noEndnote/>
          <w:docGrid w:linePitch="360"/>
        </w:sectPr>
      </w:pPr>
      <w:r>
        <w:rPr>
          <w:rStyle w:val="110"/>
          <w:b/>
          <w:bCs/>
          <w:color w:val="000000"/>
          <w:lang w:eastAsia="en-US"/>
        </w:rPr>
        <w:lastRenderedPageBreak/>
        <w:t xml:space="preserve">Card </w:t>
      </w:r>
      <w:r>
        <w:rPr>
          <w:rStyle w:val="110"/>
          <w:b/>
          <w:bCs/>
          <w:color w:val="000000"/>
          <w:lang w:eastAsia="en-US"/>
        </w:rPr>
        <w:t>№</w:t>
      </w:r>
      <w:r>
        <w:rPr>
          <w:rStyle w:val="110"/>
          <w:b/>
          <w:bCs/>
          <w:color w:val="000000"/>
          <w:lang w:eastAsia="en-US"/>
        </w:rPr>
        <w:t>10</w:t>
      </w:r>
    </w:p>
    <w:p w:rsidR="00000000" w:rsidRDefault="00440036">
      <w:pPr>
        <w:spacing w:before="12" w:after="12"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spacing w:after="420"/>
        <w:ind w:left="280" w:firstLine="0"/>
        <w:jc w:val="center"/>
      </w:pPr>
      <w:r>
        <w:rPr>
          <w:noProof/>
          <w:lang w:val="ru-RU"/>
        </w:rPr>
        <w:lastRenderedPageBreak/>
        <mc:AlternateContent>
          <mc:Choice Requires="wps">
            <w:drawing>
              <wp:anchor distT="0" distB="0" distL="63500" distR="63500" simplePos="0" relativeHeight="251691008" behindDoc="1" locked="0" layoutInCell="1" allowOverlap="1">
                <wp:simplePos x="0" y="0"/>
                <wp:positionH relativeFrom="margin">
                  <wp:posOffset>-3069590</wp:posOffset>
                </wp:positionH>
                <wp:positionV relativeFrom="paragraph">
                  <wp:posOffset>789305</wp:posOffset>
                </wp:positionV>
                <wp:extent cx="1144270" cy="1828800"/>
                <wp:effectExtent l="0" t="0" r="1270" b="1905"/>
                <wp:wrapSquare wrapText="bothSides"/>
                <wp:docPr id="3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27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ind w:left="20" w:right="160" w:firstLine="0"/>
                            </w:pPr>
                            <w:r>
                              <w:rPr>
                                <w:rStyle w:val="Exact"/>
                                <w:color w:val="000000"/>
                                <w:spacing w:val="0"/>
                                <w:sz w:val="24"/>
                                <w:szCs w:val="24"/>
                                <w:lang w:eastAsia="en-US"/>
                              </w:rPr>
                              <w:t>spring - spring sound - sound found - found bell - bell just - just plot - p</w:t>
                            </w:r>
                            <w:r>
                              <w:rPr>
                                <w:rStyle w:val="Exact"/>
                                <w:color w:val="000000"/>
                                <w:spacing w:val="0"/>
                                <w:sz w:val="24"/>
                                <w:szCs w:val="24"/>
                                <w:lang w:eastAsia="en-US"/>
                              </w:rPr>
                              <w:t>lot club - club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0" o:spid="_x0000_s1051" type="#_x0000_t202" style="position:absolute;left:0;text-align:left;margin-left:-241.7pt;margin-top:62.15pt;width:90.1pt;height:2in;z-index:-2516254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" filled="f" stroked="f">
                <v:textbox style="mso-fit-shape-to-text:t" inset="0,0,0,0">
                  <w:txbxContent>
                    <w:p w:rsidR="00000000" w:rsidRDefault="00440036">
                      <w:pPr>
                        <w:pStyle w:val="a4"/>
                        <w:shd w:val="clear" w:color="auto" w:fill="auto"/>
                        <w:ind w:left="20" w:right="160" w:firstLine="0"/>
                      </w:pPr>
                      <w:r>
                        <w:rPr>
                          <w:rStyle w:val="Exact"/>
                          <w:color w:val="000000"/>
                          <w:spacing w:val="0"/>
                          <w:sz w:val="24"/>
                          <w:szCs w:val="24"/>
                          <w:lang w:eastAsia="en-US"/>
                        </w:rPr>
                        <w:t>spring - spring sound - sound found - found bell - bell just - just plot - p</w:t>
                      </w:r>
                      <w:r>
                        <w:rPr>
                          <w:rStyle w:val="Exact"/>
                          <w:color w:val="000000"/>
                          <w:spacing w:val="0"/>
                          <w:sz w:val="24"/>
                          <w:szCs w:val="24"/>
                          <w:lang w:eastAsia="en-US"/>
                        </w:rPr>
                        <w:t>lot club - club</w:t>
                      </w:r>
                    </w:p>
                  </w:txbxContent>
                </v:textbox>
                <w10:wrap type="square" anchorx="margin"/>
              </v:shape>
            </w:pict>
          </mc:Fallback>
        </mc:AlternateContent>
      </w:r>
      <w:r>
        <w:rPr>
          <w:color w:val="000000"/>
          <w:u w:val="single"/>
          <w:lang w:eastAsia="en-US"/>
        </w:rPr>
        <w:t>Tick the right variant. Answer the</w:t>
      </w:r>
      <w:r>
        <w:rPr>
          <w:rStyle w:val="1"/>
          <w:color w:val="000000"/>
          <w:lang w:eastAsia="en-US"/>
        </w:rPr>
        <w:t xml:space="preserve"> </w:t>
      </w:r>
      <w:r>
        <w:rPr>
          <w:color w:val="000000"/>
          <w:u w:val="single"/>
          <w:lang w:eastAsia="en-US"/>
        </w:rPr>
        <w:t>questions.</w:t>
      </w:r>
    </w:p>
    <w:p w:rsidR="00000000" w:rsidRDefault="00440036">
      <w:pPr>
        <w:pStyle w:val="a4"/>
        <w:shd w:val="clear" w:color="auto" w:fill="auto"/>
        <w:ind w:left="40" w:firstLine="0"/>
        <w:jc w:val="left"/>
      </w:pPr>
      <w:r>
        <w:rPr>
          <w:rStyle w:val="1"/>
          <w:color w:val="000000"/>
          <w:lang w:eastAsia="en-US"/>
        </w:rPr>
        <w:t>Why do you like spring?</w:t>
      </w:r>
    </w:p>
    <w:p w:rsidR="00000000" w:rsidRDefault="00440036">
      <w:pPr>
        <w:pStyle w:val="a4"/>
        <w:shd w:val="clear" w:color="auto" w:fill="auto"/>
        <w:ind w:left="40" w:firstLine="0"/>
        <w:jc w:val="left"/>
      </w:pPr>
      <w:r>
        <w:rPr>
          <w:rStyle w:val="1"/>
          <w:color w:val="000000"/>
          <w:lang w:eastAsia="en-US"/>
        </w:rPr>
        <w:t>Can you hear strange sounds?</w:t>
      </w:r>
    </w:p>
    <w:p w:rsidR="00000000" w:rsidRDefault="00440036">
      <w:pPr>
        <w:pStyle w:val="a4"/>
        <w:shd w:val="clear" w:color="auto" w:fill="auto"/>
        <w:ind w:left="40" w:firstLine="0"/>
        <w:jc w:val="left"/>
      </w:pPr>
      <w:r>
        <w:rPr>
          <w:rStyle w:val="1"/>
          <w:color w:val="000000"/>
          <w:lang w:eastAsia="en-US"/>
        </w:rPr>
        <w:t>We’ve heard a bell, haven’t we?</w:t>
      </w:r>
    </w:p>
    <w:p w:rsidR="00000000" w:rsidRDefault="00440036">
      <w:pPr>
        <w:pStyle w:val="a4"/>
        <w:shd w:val="clear" w:color="auto" w:fill="auto"/>
        <w:ind w:left="40" w:right="280" w:firstLine="0"/>
        <w:jc w:val="left"/>
      </w:pPr>
      <w:r>
        <w:rPr>
          <w:rStyle w:val="1"/>
          <w:color w:val="000000"/>
          <w:lang w:eastAsia="en-US"/>
        </w:rPr>
        <w:t>Has the lesson just or the competition begin?</w:t>
      </w:r>
    </w:p>
    <w:p w:rsidR="00000000" w:rsidRDefault="00440036">
      <w:pPr>
        <w:pStyle w:val="a4"/>
        <w:shd w:val="clear" w:color="auto" w:fill="auto"/>
        <w:ind w:left="40" w:firstLine="0"/>
        <w:jc w:val="left"/>
      </w:pPr>
      <w:r>
        <w:rPr>
          <w:rStyle w:val="1"/>
          <w:color w:val="000000"/>
          <w:lang w:eastAsia="en-US"/>
        </w:rPr>
        <w:t>What was the wind like?</w:t>
      </w:r>
    </w:p>
    <w:p w:rsidR="00000000" w:rsidRDefault="00440036">
      <w:pPr>
        <w:pStyle w:val="a4"/>
        <w:shd w:val="clear" w:color="auto" w:fill="auto"/>
        <w:ind w:left="40" w:firstLine="0"/>
        <w:jc w:val="left"/>
      </w:pPr>
      <w:r>
        <w:rPr>
          <w:rStyle w:val="1"/>
          <w:color w:val="000000"/>
          <w:lang w:eastAsia="en-US"/>
        </w:rPr>
        <w:t>Is his heath sound?</w:t>
      </w:r>
    </w:p>
    <w:p w:rsidR="00000000" w:rsidRDefault="00440036">
      <w:pPr>
        <w:pStyle w:val="a4"/>
        <w:shd w:val="clear" w:color="auto" w:fill="auto"/>
        <w:spacing w:after="228"/>
        <w:ind w:left="40" w:right="280" w:firstLine="0"/>
        <w:jc w:val="left"/>
      </w:pPr>
      <w:r>
        <w:rPr>
          <w:noProof/>
          <w:lang w:val="ru-RU"/>
        </w:rPr>
        <mc:AlternateContent>
          <mc:Choice Requires="wps">
            <w:drawing>
              <wp:anchor distT="0" distB="0" distL="63500" distR="63500" simplePos="0" relativeHeight="251692032" behindDoc="1" locked="0" layoutInCell="1" allowOverlap="1">
                <wp:simplePos x="0" y="0"/>
                <wp:positionH relativeFrom="margin">
                  <wp:posOffset>-1776730</wp:posOffset>
                </wp:positionH>
                <wp:positionV relativeFrom="paragraph">
                  <wp:posOffset>243840</wp:posOffset>
                </wp:positionV>
                <wp:extent cx="302895" cy="172720"/>
                <wp:effectExtent l="4445" t="0" r="0" b="0"/>
                <wp:wrapSquare wrapText="bothSides"/>
                <wp:docPr id="3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1" o:spid="_x0000_s1052" type="#_x0000_t202" style="position:absolute;left:0;text-align:left;margin-left:-139.9pt;margin-top:19.2pt;width:23.85pt;height:13.6pt;z-index:-2516244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" filled="f" stroked="f">
                <v:textbox style="mso-fit-shape-to-text:t" inset="0,0,0,0">
                  <w:txbxContent>
                    <w:p w:rsidR="00000000" w:rsidRDefault="00440036">
                      <w:pPr>
                        <w:rPr>
                          <w:color w:val="auto"/>
                          <w:lang w:eastAsia="ru-RU"/>
                        </w:rPr>
                      </w:pPr>
                    </w:p>
                  </w:txbxContent>
                </v:textbox>
                <w10:wrap type="square" anchorx="margin"/>
              </v:shape>
            </w:pict>
          </mc:Fallback>
        </mc:AlternateContent>
      </w:r>
      <w:r>
        <w:rPr>
          <w:rStyle w:val="1"/>
          <w:color w:val="000000"/>
          <w:lang w:eastAsia="en-US"/>
        </w:rPr>
        <w:t xml:space="preserve">The plot of </w:t>
      </w:r>
      <w:r>
        <w:rPr>
          <w:rStyle w:val="1"/>
          <w:color w:val="000000"/>
          <w:lang w:eastAsia="en-US"/>
        </w:rPr>
        <w:t>the play was interesting, wasn’t it?</w:t>
      </w:r>
    </w:p>
    <w:p w:rsidR="00000000" w:rsidRDefault="00440036">
      <w:pPr>
        <w:rPr>
          <w:color w:val="auto"/>
          <w:lang w:eastAsia="ru-RU"/>
        </w:rPr>
        <w:sectPr w:rsidR="00000000">
          <w:type w:val="continuous"/>
          <w:pgSz w:w="16838" w:h="23810"/>
          <w:pgMar w:top="4448" w:right="3628" w:bottom="4107" w:left="8351" w:header="0" w:footer="3" w:gutter="0"/>
          <w:cols w:space="720"/>
          <w:noEndnote/>
          <w:docGrid w:linePitch="360"/>
        </w:sectPr>
      </w:pPr>
    </w:p>
    <w:p w:rsidR="00000000" w:rsidRDefault="00440036">
      <w:pPr>
        <w:spacing w:before="33" w:after="33"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111"/>
        <w:shd w:val="clear" w:color="auto" w:fill="auto"/>
        <w:spacing w:before="0" w:after="0" w:line="270" w:lineRule="exact"/>
        <w:sectPr w:rsidR="00000000">
          <w:type w:val="continuous"/>
          <w:pgSz w:w="16838" w:h="23810"/>
          <w:pgMar w:top="4448" w:right="11779" w:bottom="4107" w:left="3542" w:header="0" w:footer="3" w:gutter="0"/>
          <w:cols w:space="720"/>
          <w:noEndnote/>
          <w:docGrid w:linePitch="360"/>
        </w:sectPr>
      </w:pPr>
      <w:r>
        <w:rPr>
          <w:rStyle w:val="110"/>
          <w:b/>
          <w:bCs/>
          <w:color w:val="000000"/>
          <w:lang w:eastAsia="en-US"/>
        </w:rPr>
        <w:lastRenderedPageBreak/>
        <w:t xml:space="preserve">Card </w:t>
      </w:r>
      <w:r>
        <w:rPr>
          <w:rStyle w:val="110"/>
          <w:b/>
          <w:bCs/>
          <w:color w:val="000000"/>
          <w:lang w:eastAsia="en-US"/>
        </w:rPr>
        <w:t>№</w:t>
      </w:r>
      <w:r>
        <w:rPr>
          <w:rStyle w:val="110"/>
          <w:b/>
          <w:bCs/>
          <w:color w:val="000000"/>
          <w:lang w:eastAsia="en-US"/>
        </w:rPr>
        <w:t>11</w:t>
      </w:r>
    </w:p>
    <w:p w:rsidR="00000000" w:rsidRDefault="00440036">
      <w:pPr>
        <w:spacing w:before="7" w:after="7"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4"/>
        <w:shd w:val="clear" w:color="auto" w:fill="auto"/>
        <w:ind w:right="500" w:firstLine="0"/>
        <w:jc w:val="right"/>
        <w:sectPr w:rsidR="00000000">
          <w:type w:val="continuous"/>
          <w:pgSz w:w="16838" w:h="23810"/>
          <w:pgMar w:top="4448" w:right="4761" w:bottom="4107" w:left="8351" w:header="0" w:footer="3" w:gutter="0"/>
          <w:cols w:space="720"/>
          <w:noEndnote/>
          <w:docGrid w:linePitch="360"/>
        </w:sectPr>
      </w:pPr>
      <w:r>
        <w:rPr>
          <w:noProof/>
          <w:lang w:val="ru-RU"/>
        </w:rPr>
        <w:lastRenderedPageBreak/>
        <mc:AlternateContent>
          <mc:Choice Requires="wps">
            <w:drawing>
              <wp:anchor distT="0" distB="0" distL="63500" distR="63500" simplePos="0" relativeHeight="251693056" behindDoc="1" locked="0" layoutInCell="1" allowOverlap="1">
                <wp:simplePos x="0" y="0"/>
                <wp:positionH relativeFrom="margin">
                  <wp:posOffset>-3048000</wp:posOffset>
                </wp:positionH>
                <wp:positionV relativeFrom="paragraph">
                  <wp:posOffset>298450</wp:posOffset>
                </wp:positionV>
                <wp:extent cx="768985" cy="152400"/>
                <wp:effectExtent l="0" t="3175" r="2540" b="0"/>
                <wp:wrapSquare wrapText="bothSides"/>
                <wp:docPr id="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98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240" w:lineRule="exact"/>
                              <w:ind w:firstLine="0"/>
                              <w:jc w:val="left"/>
                            </w:pPr>
                            <w:r>
                              <w:rPr>
                                <w:rStyle w:val="Exact"/>
                                <w:color w:val="000000"/>
                                <w:spacing w:val="0"/>
                                <w:sz w:val="24"/>
                                <w:szCs w:val="24"/>
                                <w:lang w:eastAsia="en-US"/>
                              </w:rPr>
                              <w:t>first - last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2" o:spid="_x0000_s1053" type="#_x0000_t202" style="position:absolute;left:0;text-align:left;margin-left:-240pt;margin-top:23.5pt;width:60.55pt;height:12pt;z-index:-2516234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" filled="f" stroked="f">
                <v:textbox style="mso-fit-shape-to-text:t" inset="0,0,0,0">
                  <w:txbxContent>
                    <w:p w:rsidR="00000000" w:rsidRDefault="00440036">
                      <w:pPr>
                        <w:pStyle w:val="a4"/>
                        <w:shd w:val="clear" w:color="auto" w:fill="auto"/>
                        <w:spacing w:line="240" w:lineRule="exact"/>
                        <w:ind w:firstLine="0"/>
                        <w:jc w:val="left"/>
                      </w:pPr>
                      <w:r>
                        <w:rPr>
                          <w:rStyle w:val="Exact"/>
                          <w:color w:val="000000"/>
                          <w:spacing w:val="0"/>
                          <w:sz w:val="24"/>
                          <w:szCs w:val="24"/>
                          <w:lang w:eastAsia="en-US"/>
                        </w:rPr>
                        <w:t>first - last</w:t>
                      </w:r>
                    </w:p>
                  </w:txbxContent>
                </v:textbox>
                <w10:wrap type="square" anchorx="margin"/>
              </v:shape>
            </w:pict>
          </mc:Fallback>
        </mc:AlternateContent>
      </w:r>
      <w:r>
        <w:rPr>
          <w:color w:val="000000"/>
          <w:u w:val="single"/>
          <w:lang w:eastAsia="en-US"/>
        </w:rPr>
        <w:t>Agree or Disagree</w:t>
      </w:r>
      <w:r>
        <w:rPr>
          <w:rStyle w:val="1"/>
          <w:color w:val="000000"/>
          <w:lang w:eastAsia="en-US"/>
        </w:rPr>
        <w:t xml:space="preserve"> The girl wears new dresses.</w:t>
      </w:r>
    </w:p>
    <w:p w:rsidR="00000000" w:rsidRDefault="00440036">
      <w:pPr>
        <w:pStyle w:val="a4"/>
        <w:shd w:val="clear" w:color="auto" w:fill="auto"/>
        <w:spacing w:after="482" w:line="270" w:lineRule="exact"/>
        <w:ind w:left="40" w:firstLine="0"/>
      </w:pPr>
      <w:r>
        <w:rPr>
          <w:color w:val="000000"/>
          <w:u w:val="single"/>
          <w:lang w:val="ru-RU"/>
        </w:rPr>
        <w:lastRenderedPageBreak/>
        <w:t>Ма</w:t>
      </w:r>
      <w:r>
        <w:rPr>
          <w:color w:val="000000"/>
          <w:u w:val="single"/>
          <w:lang w:eastAsia="en-US"/>
        </w:rPr>
        <w:t>rk</w:t>
      </w:r>
      <w:r>
        <w:rPr>
          <w:color w:val="000000"/>
          <w:u w:val="single"/>
          <w:lang w:val="ru-RU"/>
        </w:rPr>
        <w:t xml:space="preserve"> </w:t>
      </w:r>
      <w:r>
        <w:rPr>
          <w:color w:val="000000"/>
          <w:u w:val="single"/>
          <w:lang w:eastAsia="en-US"/>
        </w:rPr>
        <w:t>the right variant</w:t>
      </w:r>
    </w:p>
    <w:p w:rsidR="00000000" w:rsidRDefault="00440036">
      <w:pPr>
        <w:pStyle w:val="a4"/>
        <w:numPr>
          <w:ilvl w:val="0"/>
          <w:numId w:val="35"/>
        </w:numPr>
        <w:shd w:val="clear" w:color="auto" w:fill="auto"/>
        <w:tabs>
          <w:tab w:val="left" w:pos="685"/>
        </w:tabs>
        <w:spacing w:line="494" w:lineRule="exact"/>
        <w:ind w:left="740" w:right="300" w:hanging="680"/>
        <w:jc w:val="left"/>
      </w:pPr>
      <w:r>
        <w:rPr>
          <w:rStyle w:val="1"/>
          <w:color w:val="000000"/>
          <w:lang w:eastAsia="en-US"/>
        </w:rPr>
        <w:t xml:space="preserve">Picasso was a </w:t>
      </w:r>
      <w:r>
        <w:rPr>
          <w:color w:val="000000"/>
          <w:u w:val="single"/>
          <w:lang w:eastAsia="en-US"/>
        </w:rPr>
        <w:t>well-known</w:t>
      </w:r>
      <w:r>
        <w:rPr>
          <w:rStyle w:val="1"/>
          <w:color w:val="000000"/>
          <w:lang w:eastAsia="en-US"/>
        </w:rPr>
        <w:t xml:space="preserve"> cubistpainter (artistic, colorful, celebrated, </w:t>
      </w:r>
      <w:r>
        <w:rPr>
          <w:color w:val="000000"/>
          <w:u w:val="single"/>
          <w:lang w:eastAsia="en-US"/>
        </w:rPr>
        <w:t>knowledgeable)</w:t>
      </w:r>
    </w:p>
    <w:p w:rsidR="00000000" w:rsidRDefault="00440036">
      <w:pPr>
        <w:pStyle w:val="a4"/>
        <w:numPr>
          <w:ilvl w:val="0"/>
          <w:numId w:val="35"/>
        </w:numPr>
        <w:shd w:val="clear" w:color="auto" w:fill="auto"/>
        <w:tabs>
          <w:tab w:val="left" w:pos="685"/>
        </w:tabs>
        <w:spacing w:line="270" w:lineRule="exact"/>
        <w:ind w:left="40" w:firstLine="0"/>
      </w:pPr>
      <w:r>
        <w:rPr>
          <w:rStyle w:val="1"/>
          <w:color w:val="000000"/>
          <w:lang w:eastAsia="en-US"/>
        </w:rPr>
        <w:t xml:space="preserve">The </w:t>
      </w:r>
      <w:r>
        <w:rPr>
          <w:color w:val="000000"/>
          <w:u w:val="single"/>
          <w:lang w:eastAsia="en-US"/>
        </w:rPr>
        <w:t>inquiry</w:t>
      </w:r>
      <w:r>
        <w:rPr>
          <w:rStyle w:val="1"/>
          <w:color w:val="000000"/>
          <w:lang w:eastAsia="en-US"/>
        </w:rPr>
        <w:t xml:space="preserve"> was handled by the chief of the police (gossip, investigation,</w:t>
      </w:r>
    </w:p>
    <w:p w:rsidR="00000000" w:rsidRDefault="00440036">
      <w:pPr>
        <w:pStyle w:val="a4"/>
        <w:shd w:val="clear" w:color="auto" w:fill="auto"/>
        <w:spacing w:line="485" w:lineRule="exact"/>
        <w:ind w:left="740" w:firstLine="0"/>
        <w:jc w:val="left"/>
      </w:pPr>
      <w:r>
        <w:rPr>
          <w:rStyle w:val="1"/>
          <w:color w:val="000000"/>
          <w:lang w:eastAsia="en-US"/>
        </w:rPr>
        <w:t>inquisitiveness, recording)</w:t>
      </w:r>
    </w:p>
    <w:p w:rsidR="00000000" w:rsidRDefault="00440036">
      <w:pPr>
        <w:pStyle w:val="a4"/>
        <w:numPr>
          <w:ilvl w:val="0"/>
          <w:numId w:val="35"/>
        </w:numPr>
        <w:shd w:val="clear" w:color="auto" w:fill="auto"/>
        <w:tabs>
          <w:tab w:val="left" w:pos="685"/>
          <w:tab w:val="right" w:pos="9448"/>
        </w:tabs>
        <w:spacing w:line="485" w:lineRule="exact"/>
        <w:ind w:left="40" w:firstLine="0"/>
      </w:pPr>
      <w:r>
        <w:rPr>
          <w:rStyle w:val="1"/>
          <w:color w:val="000000"/>
          <w:lang w:eastAsia="en-US"/>
        </w:rPr>
        <w:t xml:space="preserve">Is it </w:t>
      </w:r>
      <w:r>
        <w:rPr>
          <w:color w:val="000000"/>
          <w:u w:val="single"/>
          <w:lang w:eastAsia="en-US"/>
        </w:rPr>
        <w:t>imperative</w:t>
      </w:r>
      <w:r>
        <w:rPr>
          <w:rStyle w:val="1"/>
          <w:color w:val="000000"/>
          <w:lang w:eastAsia="en-US"/>
        </w:rPr>
        <w:t xml:space="preserve"> that they arrive in time </w:t>
      </w:r>
      <w:r>
        <w:rPr>
          <w:color w:val="000000"/>
          <w:u w:val="single"/>
          <w:lang w:eastAsia="en-US"/>
        </w:rPr>
        <w:t>(necessary</w:t>
      </w:r>
      <w:r>
        <w:rPr>
          <w:rStyle w:val="1"/>
          <w:color w:val="000000"/>
          <w:lang w:eastAsia="en-US"/>
        </w:rPr>
        <w:t>, suggested,</w:t>
      </w:r>
      <w:r>
        <w:rPr>
          <w:rStyle w:val="1"/>
          <w:color w:val="000000"/>
          <w:lang w:eastAsia="en-US"/>
        </w:rPr>
        <w:tab/>
        <w:t>hoped,</w:t>
      </w:r>
    </w:p>
    <w:p w:rsidR="00000000" w:rsidRDefault="00440036">
      <w:pPr>
        <w:pStyle w:val="a4"/>
        <w:shd w:val="clear" w:color="auto" w:fill="auto"/>
        <w:spacing w:line="485" w:lineRule="exact"/>
        <w:ind w:left="740" w:firstLine="0"/>
        <w:jc w:val="left"/>
      </w:pPr>
      <w:r>
        <w:rPr>
          <w:rStyle w:val="1"/>
          <w:color w:val="000000"/>
          <w:lang w:eastAsia="en-US"/>
        </w:rPr>
        <w:t>intended)</w:t>
      </w:r>
    </w:p>
    <w:p w:rsidR="00000000" w:rsidRDefault="00440036">
      <w:pPr>
        <w:pStyle w:val="a4"/>
        <w:numPr>
          <w:ilvl w:val="0"/>
          <w:numId w:val="35"/>
        </w:numPr>
        <w:shd w:val="clear" w:color="auto" w:fill="auto"/>
        <w:tabs>
          <w:tab w:val="left" w:pos="685"/>
        </w:tabs>
        <w:spacing w:line="485" w:lineRule="exact"/>
        <w:ind w:left="40" w:firstLine="0"/>
      </w:pPr>
      <w:r>
        <w:rPr>
          <w:rStyle w:val="1"/>
          <w:color w:val="000000"/>
          <w:lang w:eastAsia="en-US"/>
        </w:rPr>
        <w:t>He was great at drawing pictures (creating, doing, making, painting)</w:t>
      </w:r>
    </w:p>
    <w:p w:rsidR="00000000" w:rsidRDefault="00440036">
      <w:pPr>
        <w:rPr>
          <w:color w:val="auto"/>
          <w:lang w:eastAsia="ru-RU"/>
        </w:rPr>
      </w:pPr>
    </w:p>
    <w:p w:rsidR="00000000" w:rsidRDefault="00440036">
      <w:pPr>
        <w:pStyle w:val="a4"/>
        <w:numPr>
          <w:ilvl w:val="0"/>
          <w:numId w:val="35"/>
        </w:numPr>
        <w:shd w:val="clear" w:color="auto" w:fill="auto"/>
        <w:tabs>
          <w:tab w:val="left" w:pos="685"/>
        </w:tabs>
        <w:spacing w:after="181" w:line="270" w:lineRule="exact"/>
        <w:ind w:left="40" w:firstLine="0"/>
      </w:pPr>
      <w:r>
        <w:rPr>
          <w:rStyle w:val="1"/>
          <w:color w:val="000000"/>
          <w:lang w:eastAsia="en-US"/>
        </w:rPr>
        <w:t xml:space="preserve">She </w:t>
      </w:r>
      <w:r>
        <w:rPr>
          <w:color w:val="000000"/>
          <w:u w:val="single"/>
          <w:lang w:eastAsia="en-US"/>
        </w:rPr>
        <w:t>seized</w:t>
      </w:r>
      <w:r>
        <w:rPr>
          <w:rStyle w:val="1"/>
          <w:color w:val="000000"/>
          <w:lang w:eastAsia="en-US"/>
        </w:rPr>
        <w:t xml:space="preserve"> that note from his hand (grip, catch hold of, </w:t>
      </w:r>
      <w:r>
        <w:rPr>
          <w:color w:val="000000"/>
          <w:u w:val="single"/>
          <w:lang w:eastAsia="en-US"/>
        </w:rPr>
        <w:t>grasped</w:t>
      </w:r>
      <w:r>
        <w:rPr>
          <w:rStyle w:val="1"/>
          <w:color w:val="000000"/>
          <w:lang w:eastAsia="en-US"/>
        </w:rPr>
        <w:t>, took)</w:t>
      </w:r>
    </w:p>
    <w:p w:rsidR="00000000" w:rsidRDefault="00440036">
      <w:pPr>
        <w:pStyle w:val="a4"/>
        <w:numPr>
          <w:ilvl w:val="0"/>
          <w:numId w:val="35"/>
        </w:numPr>
        <w:shd w:val="clear" w:color="auto" w:fill="auto"/>
        <w:tabs>
          <w:tab w:val="left" w:pos="685"/>
        </w:tabs>
        <w:spacing w:after="181" w:line="270" w:lineRule="exact"/>
        <w:ind w:left="40" w:firstLine="0"/>
      </w:pPr>
      <w:r>
        <w:rPr>
          <w:rStyle w:val="1"/>
          <w:color w:val="000000"/>
          <w:lang w:eastAsia="en-US"/>
        </w:rPr>
        <w:t xml:space="preserve">They have got many </w:t>
      </w:r>
      <w:r>
        <w:rPr>
          <w:color w:val="000000"/>
          <w:u w:val="single"/>
          <w:lang w:eastAsia="en-US"/>
        </w:rPr>
        <w:t>empty spaces</w:t>
      </w:r>
      <w:r>
        <w:rPr>
          <w:rStyle w:val="1"/>
          <w:color w:val="000000"/>
          <w:lang w:eastAsia="en-US"/>
        </w:rPr>
        <w:t xml:space="preserve"> in t</w:t>
      </w:r>
      <w:r>
        <w:rPr>
          <w:rStyle w:val="1"/>
          <w:color w:val="000000"/>
          <w:lang w:eastAsia="en-US"/>
        </w:rPr>
        <w:t>he knowledge (flaw, gap, blanks, lack)</w:t>
      </w:r>
    </w:p>
    <w:p w:rsidR="00000000" w:rsidRDefault="00440036">
      <w:pPr>
        <w:pStyle w:val="a4"/>
        <w:numPr>
          <w:ilvl w:val="0"/>
          <w:numId w:val="35"/>
        </w:numPr>
        <w:shd w:val="clear" w:color="auto" w:fill="auto"/>
        <w:tabs>
          <w:tab w:val="left" w:pos="685"/>
        </w:tabs>
        <w:spacing w:after="1866" w:line="270" w:lineRule="exact"/>
        <w:ind w:left="40" w:firstLine="0"/>
      </w:pPr>
      <w:r>
        <w:rPr>
          <w:rStyle w:val="1"/>
          <w:color w:val="000000"/>
          <w:lang w:eastAsia="en-US"/>
        </w:rPr>
        <w:t xml:space="preserve">She was a </w:t>
      </w:r>
      <w:r>
        <w:rPr>
          <w:color w:val="000000"/>
          <w:u w:val="single"/>
          <w:lang w:eastAsia="en-US"/>
        </w:rPr>
        <w:t>stranger</w:t>
      </w:r>
      <w:r>
        <w:rPr>
          <w:rStyle w:val="1"/>
          <w:color w:val="000000"/>
          <w:lang w:eastAsia="en-US"/>
        </w:rPr>
        <w:t xml:space="preserve"> among them (foreign, unfamiliar, alien, not one of us)</w:t>
      </w:r>
    </w:p>
    <w:p w:rsidR="00000000" w:rsidRDefault="00440036">
      <w:pPr>
        <w:framePr w:h="394" w:hSpace="3413" w:wrap="notBeside" w:vAnchor="text" w:hAnchor="text" w:x="3414" w:y="1"/>
        <w:jc w:val="center"/>
        <w:rPr>
          <w:color w:val="auto"/>
          <w:sz w:val="2"/>
          <w:szCs w:val="2"/>
          <w:lang w:eastAsia="ru-RU"/>
        </w:rPr>
      </w:pPr>
      <w:r>
        <w:rPr>
          <w:noProof/>
          <w:color w:val="auto"/>
          <w:sz w:val="2"/>
          <w:szCs w:val="2"/>
          <w:lang w:val="ru-RU" w:eastAsia="ru-RU"/>
        </w:rPr>
        <w:drawing>
          <wp:inline distT="0" distB="0" distL="0" distR="0">
            <wp:extent cx="1343025" cy="247650"/>
            <wp:effectExtent l="0" t="0" r="9525"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43025" cy="24765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framePr w:h="403" w:wrap="notBeside" w:vAnchor="text" w:hAnchor="text" w:y="1"/>
        <w:rPr>
          <w:color w:val="auto"/>
          <w:sz w:val="2"/>
          <w:szCs w:val="2"/>
          <w:lang w:eastAsia="ru-RU"/>
        </w:rPr>
      </w:pPr>
      <w:r>
        <w:rPr>
          <w:noProof/>
          <w:color w:val="auto"/>
          <w:sz w:val="2"/>
          <w:szCs w:val="2"/>
          <w:lang w:val="ru-RU" w:eastAsia="ru-RU"/>
        </w:rPr>
        <w:drawing>
          <wp:inline distT="0" distB="0" distL="0" distR="0">
            <wp:extent cx="1485900" cy="257175"/>
            <wp:effectExtent l="0" t="0" r="0" b="9525"/>
            <wp:docPr id="1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rPr>
          <w:color w:val="auto"/>
          <w:sz w:val="2"/>
          <w:szCs w:val="2"/>
          <w:lang w:eastAsia="ru-RU"/>
        </w:rPr>
        <w:sectPr w:rsidR="00000000">
          <w:pgSz w:w="16838" w:h="23810"/>
          <w:pgMar w:top="5661" w:right="3362" w:bottom="5287" w:left="3722" w:header="0" w:footer="3" w:gutter="0"/>
          <w:cols w:space="720"/>
          <w:noEndnote/>
          <w:docGrid w:linePitch="360"/>
        </w:sectPr>
      </w:pPr>
    </w:p>
    <w:p w:rsidR="00000000" w:rsidRDefault="00440036">
      <w:pPr>
        <w:spacing w:line="360" w:lineRule="exact"/>
        <w:rPr>
          <w:color w:val="auto"/>
          <w:lang w:eastAsia="ru-RU"/>
        </w:rPr>
      </w:pPr>
      <w:r>
        <w:rPr>
          <w:noProof/>
          <w:lang w:val="ru-RU" w:eastAsia="ru-RU"/>
        </w:rPr>
        <w:lastRenderedPageBreak/>
        <mc:AlternateContent>
          <mc:Choice Requires="wps">
            <w:drawing>
              <wp:anchor distT="0" distB="0" distL="63500" distR="63500" simplePos="0" relativeHeight="251694080" behindDoc="0" locked="0" layoutInCell="1" allowOverlap="1">
                <wp:simplePos x="0" y="0"/>
                <wp:positionH relativeFrom="margin">
                  <wp:posOffset>57150</wp:posOffset>
                </wp:positionH>
                <wp:positionV relativeFrom="paragraph">
                  <wp:posOffset>1270</wp:posOffset>
                </wp:positionV>
                <wp:extent cx="660400" cy="923925"/>
                <wp:effectExtent l="0" t="1270" r="0" b="1270"/>
                <wp:wrapNone/>
                <wp:docPr id="3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driver</w:t>
                            </w:r>
                          </w:p>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teacher</w:t>
                            </w:r>
                          </w:p>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student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3" o:spid="_x0000_s1054" type="#_x0000_t202" style="position:absolute;margin-left:4.5pt;margin-top:.1pt;width:52pt;height:72.75pt;z-index:2516940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" filled="f" stroked="f">
                <v:textbox style="mso-fit-shape-to-text:t" inset="0,0,0,0">
                  <w:txbxContent>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driver</w:t>
                      </w:r>
                    </w:p>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teacher</w:t>
                      </w:r>
                    </w:p>
                    <w:p w:rsidR="00000000" w:rsidRDefault="00440036">
                      <w:pPr>
                        <w:pStyle w:val="a4"/>
                        <w:shd w:val="clear" w:color="auto" w:fill="auto"/>
                        <w:spacing w:line="485" w:lineRule="exact"/>
                        <w:ind w:left="140" w:firstLine="0"/>
                        <w:jc w:val="left"/>
                      </w:pPr>
                      <w:r>
                        <w:rPr>
                          <w:rStyle w:val="Exact"/>
                          <w:color w:val="000000"/>
                          <w:spacing w:val="0"/>
                          <w:sz w:val="24"/>
                          <w:szCs w:val="24"/>
                          <w:lang w:eastAsia="en-US"/>
                        </w:rPr>
                        <w:t>student</w:t>
                      </w:r>
                    </w:p>
                  </w:txbxContent>
                </v:textbox>
                <w10:wrap anchorx="margin"/>
              </v:shape>
            </w:pict>
          </mc:Fallback>
        </mc:AlternateContent>
      </w:r>
      <w:r>
        <w:rPr>
          <w:noProof/>
          <w:lang w:val="ru-RU" w:eastAsia="ru-RU"/>
        </w:rPr>
        <mc:AlternateContent>
          <mc:Choice Requires="wps">
            <w:drawing>
              <wp:anchor distT="0" distB="0" distL="63500" distR="63500" simplePos="0" relativeHeight="251695104" behindDoc="0" locked="0" layoutInCell="1" allowOverlap="1">
                <wp:simplePos x="0" y="0"/>
                <wp:positionH relativeFrom="margin">
                  <wp:posOffset>1669415</wp:posOffset>
                </wp:positionH>
                <wp:positionV relativeFrom="paragraph">
                  <wp:posOffset>21590</wp:posOffset>
                </wp:positionV>
                <wp:extent cx="547370" cy="923925"/>
                <wp:effectExtent l="2540" t="2540" r="2540" b="635"/>
                <wp:wrapNone/>
                <wp:docPr id="3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7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room</w:t>
                            </w:r>
                          </w:p>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forest</w:t>
                            </w:r>
                          </w:p>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bank</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4" o:spid="_x0000_s1055" type="#_x0000_t202" style="position:absolute;margin-left:131.45pt;margin-top:1.7pt;width:43.1pt;height:72.75pt;z-index:25169510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" filled="f" stroked="f">
                <v:textbox style="mso-fit-shape-to-text:t" inset="0,0,0,0">
                  <w:txbxContent>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room</w:t>
                      </w:r>
                    </w:p>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forest</w:t>
                      </w:r>
                    </w:p>
                    <w:p w:rsidR="00000000" w:rsidRDefault="00440036">
                      <w:pPr>
                        <w:pStyle w:val="a4"/>
                        <w:shd w:val="clear" w:color="auto" w:fill="auto"/>
                        <w:spacing w:line="485" w:lineRule="exact"/>
                        <w:ind w:left="120" w:firstLine="0"/>
                        <w:jc w:val="left"/>
                      </w:pPr>
                      <w:r>
                        <w:rPr>
                          <w:rStyle w:val="Exact"/>
                          <w:color w:val="000000"/>
                          <w:spacing w:val="0"/>
                          <w:sz w:val="24"/>
                          <w:szCs w:val="24"/>
                          <w:lang w:eastAsia="en-US"/>
                        </w:rPr>
                        <w:t>bank</w:t>
                      </w:r>
                    </w:p>
                  </w:txbxContent>
                </v:textbox>
                <w10:wrap anchorx="margin"/>
              </v:shape>
            </w:pict>
          </mc:Fallback>
        </mc:AlternateContent>
      </w:r>
      <w:r>
        <w:rPr>
          <w:noProof/>
          <w:lang w:val="ru-RU" w:eastAsia="ru-RU"/>
        </w:rPr>
        <mc:AlternateContent>
          <mc:Choice Requires="wps">
            <w:drawing>
              <wp:anchor distT="0" distB="0" distL="63500" distR="63500" simplePos="0" relativeHeight="251696128" behindDoc="0" locked="0" layoutInCell="1" allowOverlap="1">
                <wp:simplePos x="0" y="0"/>
                <wp:positionH relativeFrom="margin">
                  <wp:posOffset>5080</wp:posOffset>
                </wp:positionH>
                <wp:positionV relativeFrom="paragraph">
                  <wp:posOffset>1082040</wp:posOffset>
                </wp:positionV>
                <wp:extent cx="706120" cy="407035"/>
                <wp:effectExtent l="0" t="0" r="3175" b="0"/>
                <wp:wrapNone/>
                <wp:docPr id="29"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120" cy="40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61" w:line="240" w:lineRule="exact"/>
                              <w:ind w:left="120" w:firstLine="0"/>
                              <w:jc w:val="left"/>
                            </w:pPr>
                            <w:r>
                              <w:rPr>
                                <w:rStyle w:val="Exact"/>
                                <w:color w:val="000000"/>
                                <w:spacing w:val="0"/>
                                <w:sz w:val="24"/>
                                <w:szCs w:val="24"/>
                                <w:lang w:eastAsia="en-US"/>
                              </w:rPr>
                              <w:t>weather</w:t>
                            </w:r>
                          </w:p>
                          <w:p w:rsidR="00000000" w:rsidRDefault="00440036">
                            <w:pPr>
                              <w:pStyle w:val="a4"/>
                              <w:shd w:val="clear" w:color="auto" w:fill="auto"/>
                              <w:spacing w:line="240" w:lineRule="exact"/>
                              <w:ind w:left="120" w:firstLine="0"/>
                              <w:jc w:val="left"/>
                            </w:pPr>
                            <w:r>
                              <w:rPr>
                                <w:rStyle w:val="Exact"/>
                                <w:color w:val="000000"/>
                                <w:spacing w:val="0"/>
                                <w:sz w:val="24"/>
                                <w:szCs w:val="24"/>
                                <w:lang w:eastAsia="en-US"/>
                              </w:rPr>
                              <w:t>fine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5" o:spid="_x0000_s1056" type="#_x0000_t202" style="position:absolute;margin-left:.4pt;margin-top:85.2pt;width:55.6pt;height:32.05pt;z-index:2516961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" filled="f" stroked="f">
                <v:textbox style="mso-fit-shape-to-text:t" inset="0,0,0,0">
                  <w:txbxContent>
                    <w:p w:rsidR="00000000" w:rsidRDefault="00440036">
                      <w:pPr>
                        <w:pStyle w:val="a4"/>
                        <w:shd w:val="clear" w:color="auto" w:fill="auto"/>
                        <w:spacing w:after="161" w:line="240" w:lineRule="exact"/>
                        <w:ind w:left="120" w:firstLine="0"/>
                        <w:jc w:val="left"/>
                      </w:pPr>
                      <w:r>
                        <w:rPr>
                          <w:rStyle w:val="Exact"/>
                          <w:color w:val="000000"/>
                          <w:spacing w:val="0"/>
                          <w:sz w:val="24"/>
                          <w:szCs w:val="24"/>
                          <w:lang w:eastAsia="en-US"/>
                        </w:rPr>
                        <w:t>weather</w:t>
                      </w:r>
                    </w:p>
                    <w:p w:rsidR="00000000" w:rsidRDefault="00440036">
                      <w:pPr>
                        <w:pStyle w:val="a4"/>
                        <w:shd w:val="clear" w:color="auto" w:fill="auto"/>
                        <w:spacing w:line="240" w:lineRule="exact"/>
                        <w:ind w:left="120" w:firstLine="0"/>
                        <w:jc w:val="left"/>
                      </w:pPr>
                      <w:r>
                        <w:rPr>
                          <w:rStyle w:val="Exact"/>
                          <w:color w:val="000000"/>
                          <w:spacing w:val="0"/>
                          <w:sz w:val="24"/>
                          <w:szCs w:val="24"/>
                          <w:lang w:eastAsia="en-US"/>
                        </w:rPr>
                        <w:t>fine</w:t>
                      </w:r>
                    </w:p>
                  </w:txbxContent>
                </v:textbox>
                <w10:wrap anchorx="margin"/>
              </v:shape>
            </w:pict>
          </mc:Fallback>
        </mc:AlternateContent>
      </w:r>
      <w:r>
        <w:rPr>
          <w:noProof/>
          <w:lang w:val="ru-RU" w:eastAsia="ru-RU"/>
        </w:rPr>
        <mc:AlternateContent>
          <mc:Choice Requires="wps">
            <w:drawing>
              <wp:anchor distT="0" distB="0" distL="63500" distR="63500" simplePos="0" relativeHeight="251697152" behindDoc="0" locked="0" layoutInCell="1" allowOverlap="1">
                <wp:simplePos x="0" y="0"/>
                <wp:positionH relativeFrom="margin">
                  <wp:posOffset>1586865</wp:posOffset>
                </wp:positionH>
                <wp:positionV relativeFrom="paragraph">
                  <wp:posOffset>1099820</wp:posOffset>
                </wp:positionV>
                <wp:extent cx="958850" cy="895350"/>
                <wp:effectExtent l="0" t="4445" r="0" b="0"/>
                <wp:wrapNone/>
                <wp:docPr id="2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70" w:lineRule="exact"/>
                              <w:ind w:left="140" w:right="100" w:firstLine="0"/>
                            </w:pPr>
                            <w:r>
                              <w:rPr>
                                <w:rStyle w:val="Exact"/>
                                <w:color w:val="000000"/>
                                <w:spacing w:val="0"/>
                                <w:sz w:val="24"/>
                                <w:szCs w:val="24"/>
                                <w:lang w:eastAsia="en-US"/>
                              </w:rPr>
                              <w:t>Mr. Brown Mrs. White Nick</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57" type="#_x0000_t202" style="position:absolute;margin-left:124.95pt;margin-top:86.6pt;width:75.5pt;height:70.5pt;z-index:2516971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" filled="f" stroked="f">
                <v:textbox style="mso-fit-shape-to-text:t" inset="0,0,0,0">
                  <w:txbxContent>
                    <w:p w:rsidR="00000000" w:rsidRDefault="00440036">
                      <w:pPr>
                        <w:pStyle w:val="a4"/>
                        <w:shd w:val="clear" w:color="auto" w:fill="auto"/>
                        <w:spacing w:line="470" w:lineRule="exact"/>
                        <w:ind w:left="140" w:right="100" w:firstLine="0"/>
                      </w:pPr>
                      <w:r>
                        <w:rPr>
                          <w:rStyle w:val="Exact"/>
                          <w:color w:val="000000"/>
                          <w:spacing w:val="0"/>
                          <w:sz w:val="24"/>
                          <w:szCs w:val="24"/>
                          <w:lang w:eastAsia="en-US"/>
                        </w:rPr>
                        <w:t>Mr. Brown Mrs. White Nick</w:t>
                      </w:r>
                    </w:p>
                  </w:txbxContent>
                </v:textbox>
                <w10:wrap anchorx="margin"/>
              </v:shape>
            </w:pict>
          </mc:Fallback>
        </mc:AlternateContent>
      </w:r>
      <w:r>
        <w:rPr>
          <w:noProof/>
          <w:lang w:val="ru-RU" w:eastAsia="ru-RU"/>
        </w:rPr>
        <mc:AlternateContent>
          <mc:Choice Requires="wps">
            <w:drawing>
              <wp:anchor distT="0" distB="0" distL="63500" distR="63500" simplePos="0" relativeHeight="251698176" behindDoc="0" locked="0" layoutInCell="1" allowOverlap="1">
                <wp:simplePos x="0" y="0"/>
                <wp:positionH relativeFrom="margin">
                  <wp:posOffset>-46990</wp:posOffset>
                </wp:positionH>
                <wp:positionV relativeFrom="paragraph">
                  <wp:posOffset>1673225</wp:posOffset>
                </wp:positionV>
                <wp:extent cx="562610" cy="400685"/>
                <wp:effectExtent l="635" t="0" r="0" b="1270"/>
                <wp:wrapNone/>
                <wp:docPr id="2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51" w:line="240" w:lineRule="exact"/>
                              <w:ind w:left="120" w:firstLine="0"/>
                              <w:jc w:val="left"/>
                            </w:pPr>
                            <w:r>
                              <w:rPr>
                                <w:rStyle w:val="Exact"/>
                                <w:color w:val="000000"/>
                                <w:spacing w:val="0"/>
                                <w:sz w:val="24"/>
                                <w:szCs w:val="24"/>
                                <w:lang w:eastAsia="en-US"/>
                              </w:rPr>
                              <w:t>foggy</w:t>
                            </w:r>
                          </w:p>
                          <w:p w:rsidR="00000000" w:rsidRDefault="00440036">
                            <w:pPr>
                              <w:pStyle w:val="a4"/>
                              <w:shd w:val="clear" w:color="auto" w:fill="auto"/>
                              <w:spacing w:line="240" w:lineRule="exact"/>
                              <w:ind w:left="120" w:firstLine="0"/>
                              <w:jc w:val="left"/>
                            </w:pPr>
                            <w:r>
                              <w:rPr>
                                <w:rStyle w:val="Exact"/>
                                <w:color w:val="000000"/>
                                <w:spacing w:val="0"/>
                                <w:sz w:val="24"/>
                                <w:szCs w:val="24"/>
                                <w:lang w:eastAsia="en-US"/>
                              </w:rPr>
                              <w:t>rainy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58" type="#_x0000_t202" style="position:absolute;margin-left:-3.7pt;margin-top:131.75pt;width:44.3pt;height:31.55pt;z-index:2516981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" filled="f" stroked="f">
                <v:textbox style="mso-fit-shape-to-text:t" inset="0,0,0,0">
                  <w:txbxContent>
                    <w:p w:rsidR="00000000" w:rsidRDefault="00440036">
                      <w:pPr>
                        <w:pStyle w:val="a4"/>
                        <w:shd w:val="clear" w:color="auto" w:fill="auto"/>
                        <w:spacing w:after="151" w:line="240" w:lineRule="exact"/>
                        <w:ind w:left="120" w:firstLine="0"/>
                        <w:jc w:val="left"/>
                      </w:pPr>
                      <w:r>
                        <w:rPr>
                          <w:rStyle w:val="Exact"/>
                          <w:color w:val="000000"/>
                          <w:spacing w:val="0"/>
                          <w:sz w:val="24"/>
                          <w:szCs w:val="24"/>
                          <w:lang w:eastAsia="en-US"/>
                        </w:rPr>
                        <w:t>foggy</w:t>
                      </w:r>
                    </w:p>
                    <w:p w:rsidR="00000000" w:rsidRDefault="00440036">
                      <w:pPr>
                        <w:pStyle w:val="a4"/>
                        <w:shd w:val="clear" w:color="auto" w:fill="auto"/>
                        <w:spacing w:line="240" w:lineRule="exact"/>
                        <w:ind w:left="120" w:firstLine="0"/>
                        <w:jc w:val="left"/>
                      </w:pPr>
                      <w:r>
                        <w:rPr>
                          <w:rStyle w:val="Exact"/>
                          <w:color w:val="000000"/>
                          <w:spacing w:val="0"/>
                          <w:sz w:val="24"/>
                          <w:szCs w:val="24"/>
                          <w:lang w:eastAsia="en-US"/>
                        </w:rPr>
                        <w:t>rainy</w:t>
                      </w:r>
                    </w:p>
                  </w:txbxContent>
                </v:textbox>
                <w10:wrap anchorx="margin"/>
              </v:shape>
            </w:pict>
          </mc:Fallback>
        </mc:AlternateContent>
      </w:r>
      <w:r>
        <w:rPr>
          <w:noProof/>
          <w:lang w:val="ru-RU" w:eastAsia="ru-RU"/>
        </w:rPr>
        <mc:AlternateContent>
          <mc:Choice Requires="wps">
            <w:drawing>
              <wp:anchor distT="0" distB="0" distL="63500" distR="63500" simplePos="0" relativeHeight="251699200" behindDoc="0" locked="0" layoutInCell="1" allowOverlap="1">
                <wp:simplePos x="0" y="0"/>
                <wp:positionH relativeFrom="margin">
                  <wp:posOffset>3288030</wp:posOffset>
                </wp:positionH>
                <wp:positionV relativeFrom="paragraph">
                  <wp:posOffset>139065</wp:posOffset>
                </wp:positionV>
                <wp:extent cx="1178560" cy="1254760"/>
                <wp:effectExtent l="1905" t="0" r="635" b="4445"/>
                <wp:wrapNone/>
                <wp:docPr id="2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8560" cy="1254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line="494" w:lineRule="exact"/>
                              <w:ind w:left="140" w:right="760" w:firstLine="0"/>
                            </w:pPr>
                            <w:r>
                              <w:rPr>
                                <w:rStyle w:val="Exact"/>
                                <w:color w:val="000000"/>
                                <w:spacing w:val="0"/>
                                <w:sz w:val="24"/>
                                <w:szCs w:val="24"/>
                                <w:lang w:eastAsia="en-US"/>
                              </w:rPr>
                              <w:t>at night afternoon in the morning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59" type="#_x0000_t202" style="position:absolute;margin-left:258.9pt;margin-top:10.95pt;width:92.8pt;height:98.8pt;z-index:2516992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e7isQIAALQ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" filled="f" stroked="f">
                <v:textbox style="mso-fit-shape-to-text:t" inset="0,0,0,0">
                  <w:txbxContent>
                    <w:p w:rsidR="00000000" w:rsidRDefault="00440036">
                      <w:pPr>
                        <w:pStyle w:val="a4"/>
                        <w:shd w:val="clear" w:color="auto" w:fill="auto"/>
                        <w:spacing w:line="494" w:lineRule="exact"/>
                        <w:ind w:left="140" w:right="760" w:firstLine="0"/>
                      </w:pPr>
                      <w:r>
                        <w:rPr>
                          <w:rStyle w:val="Exact"/>
                          <w:color w:val="000000"/>
                          <w:spacing w:val="0"/>
                          <w:sz w:val="24"/>
                          <w:szCs w:val="24"/>
                          <w:lang w:eastAsia="en-US"/>
                        </w:rPr>
                        <w:t>at night afternoon in the morning</w:t>
                      </w:r>
                    </w:p>
                  </w:txbxContent>
                </v:textbox>
                <w10:wrap anchorx="margin"/>
              </v:shape>
            </w:pict>
          </mc:Fallback>
        </mc:AlternateContent>
      </w:r>
      <w:r>
        <w:rPr>
          <w:noProof/>
          <w:lang w:val="ru-RU" w:eastAsia="ru-RU"/>
        </w:rPr>
        <mc:AlternateContent>
          <mc:Choice Requires="wps">
            <w:drawing>
              <wp:anchor distT="0" distB="0" distL="63500" distR="63500" simplePos="0" relativeHeight="251700224" behindDoc="0" locked="0" layoutInCell="1" allowOverlap="1">
                <wp:simplePos x="0" y="0"/>
                <wp:positionH relativeFrom="margin">
                  <wp:posOffset>3211830</wp:posOffset>
                </wp:positionH>
                <wp:positionV relativeFrom="paragraph">
                  <wp:posOffset>1319530</wp:posOffset>
                </wp:positionV>
                <wp:extent cx="1002030" cy="723900"/>
                <wp:effectExtent l="1905" t="0" r="0" b="1905"/>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250" w:line="240" w:lineRule="exact"/>
                              <w:ind w:left="140" w:firstLine="0"/>
                              <w:jc w:val="left"/>
                            </w:pPr>
                            <w:r>
                              <w:rPr>
                                <w:rStyle w:val="Exact"/>
                                <w:color w:val="000000"/>
                                <w:spacing w:val="0"/>
                                <w:sz w:val="24"/>
                                <w:szCs w:val="24"/>
                                <w:lang w:eastAsia="en-US"/>
                              </w:rPr>
                              <w:t>careful</w:t>
                            </w:r>
                          </w:p>
                          <w:p w:rsidR="00000000" w:rsidRDefault="00440036">
                            <w:pPr>
                              <w:pStyle w:val="a4"/>
                              <w:shd w:val="clear" w:color="auto" w:fill="auto"/>
                              <w:spacing w:after="170" w:line="240" w:lineRule="exact"/>
                              <w:ind w:left="140" w:firstLine="0"/>
                              <w:jc w:val="left"/>
                            </w:pPr>
                            <w:r>
                              <w:rPr>
                                <w:rStyle w:val="Exact"/>
                                <w:color w:val="000000"/>
                                <w:spacing w:val="0"/>
                                <w:sz w:val="24"/>
                                <w:szCs w:val="24"/>
                                <w:lang w:eastAsia="en-US"/>
                              </w:rPr>
                              <w:t>experienced</w:t>
                            </w:r>
                          </w:p>
                          <w:p w:rsidR="00000000" w:rsidRDefault="00440036">
                            <w:pPr>
                              <w:pStyle w:val="a4"/>
                              <w:shd w:val="clear" w:color="auto" w:fill="auto"/>
                              <w:spacing w:line="240" w:lineRule="exact"/>
                              <w:ind w:left="140" w:firstLine="0"/>
                              <w:jc w:val="left"/>
                            </w:pPr>
                            <w:r>
                              <w:rPr>
                                <w:rStyle w:val="Exact"/>
                                <w:color w:val="000000"/>
                                <w:spacing w:val="0"/>
                                <w:sz w:val="24"/>
                                <w:szCs w:val="24"/>
                                <w:lang w:eastAsia="en-US"/>
                              </w:rPr>
                              <w:t>clever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9" o:spid="_x0000_s1060" type="#_x0000_t202" style="position:absolute;margin-left:252.9pt;margin-top:103.9pt;width:78.9pt;height:57pt;z-index:2517002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" filled="f" stroked="f">
                <v:textbox style="mso-fit-shape-to-text:t" inset="0,0,0,0">
                  <w:txbxContent>
                    <w:p w:rsidR="00000000" w:rsidRDefault="00440036">
                      <w:pPr>
                        <w:pStyle w:val="a4"/>
                        <w:shd w:val="clear" w:color="auto" w:fill="auto"/>
                        <w:spacing w:after="250" w:line="240" w:lineRule="exact"/>
                        <w:ind w:left="140" w:firstLine="0"/>
                        <w:jc w:val="left"/>
                      </w:pPr>
                      <w:r>
                        <w:rPr>
                          <w:rStyle w:val="Exact"/>
                          <w:color w:val="000000"/>
                          <w:spacing w:val="0"/>
                          <w:sz w:val="24"/>
                          <w:szCs w:val="24"/>
                          <w:lang w:eastAsia="en-US"/>
                        </w:rPr>
                        <w:t>careful</w:t>
                      </w:r>
                    </w:p>
                    <w:p w:rsidR="00000000" w:rsidRDefault="00440036">
                      <w:pPr>
                        <w:pStyle w:val="a4"/>
                        <w:shd w:val="clear" w:color="auto" w:fill="auto"/>
                        <w:spacing w:after="170" w:line="240" w:lineRule="exact"/>
                        <w:ind w:left="140" w:firstLine="0"/>
                        <w:jc w:val="left"/>
                      </w:pPr>
                      <w:r>
                        <w:rPr>
                          <w:rStyle w:val="Exact"/>
                          <w:color w:val="000000"/>
                          <w:spacing w:val="0"/>
                          <w:sz w:val="24"/>
                          <w:szCs w:val="24"/>
                          <w:lang w:eastAsia="en-US"/>
                        </w:rPr>
                        <w:t>experienced</w:t>
                      </w:r>
                    </w:p>
                    <w:p w:rsidR="00000000" w:rsidRDefault="00440036">
                      <w:pPr>
                        <w:pStyle w:val="a4"/>
                        <w:shd w:val="clear" w:color="auto" w:fill="auto"/>
                        <w:spacing w:line="240" w:lineRule="exact"/>
                        <w:ind w:left="140" w:firstLine="0"/>
                        <w:jc w:val="left"/>
                      </w:pPr>
                      <w:r>
                        <w:rPr>
                          <w:rStyle w:val="Exact"/>
                          <w:color w:val="000000"/>
                          <w:spacing w:val="0"/>
                          <w:sz w:val="24"/>
                          <w:szCs w:val="24"/>
                          <w:lang w:eastAsia="en-US"/>
                        </w:rPr>
                        <w:t>clever</w:t>
                      </w:r>
                    </w:p>
                  </w:txbxContent>
                </v:textbox>
                <w10:wrap anchorx="margin"/>
              </v:shape>
            </w:pict>
          </mc:Fallback>
        </mc:AlternateContent>
      </w: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360" w:lineRule="exact"/>
        <w:rPr>
          <w:color w:val="auto"/>
          <w:lang w:eastAsia="ru-RU"/>
        </w:rPr>
      </w:pPr>
    </w:p>
    <w:p w:rsidR="00000000" w:rsidRDefault="00440036">
      <w:pPr>
        <w:spacing w:line="515" w:lineRule="exact"/>
        <w:rPr>
          <w:color w:val="auto"/>
          <w:lang w:eastAsia="ru-RU"/>
        </w:rPr>
      </w:pPr>
    </w:p>
    <w:p w:rsidR="00000000" w:rsidRDefault="00440036">
      <w:pPr>
        <w:rPr>
          <w:color w:val="auto"/>
          <w:sz w:val="2"/>
          <w:szCs w:val="2"/>
          <w:lang w:eastAsia="ru-RU"/>
        </w:rPr>
        <w:sectPr w:rsidR="00000000">
          <w:type w:val="continuous"/>
          <w:pgSz w:w="16838" w:h="23810"/>
          <w:pgMar w:top="5480" w:right="3156" w:bottom="5480" w:left="3156" w:header="0" w:footer="3" w:gutter="0"/>
          <w:cols w:space="720"/>
          <w:noEndnote/>
          <w:docGrid w:linePitch="360"/>
        </w:sectPr>
      </w:pPr>
    </w:p>
    <w:p w:rsidR="00000000" w:rsidRDefault="00440036">
      <w:pPr>
        <w:pStyle w:val="16"/>
        <w:shd w:val="clear" w:color="auto" w:fill="auto"/>
        <w:tabs>
          <w:tab w:val="right" w:pos="7536"/>
          <w:tab w:val="left" w:pos="7615"/>
        </w:tabs>
        <w:spacing w:before="0" w:line="270" w:lineRule="exact"/>
        <w:ind w:left="180"/>
      </w:pPr>
      <w:r>
        <w:rPr>
          <w:sz w:val="2"/>
          <w:szCs w:val="2"/>
        </w:rPr>
        <w:lastRenderedPageBreak/>
        <w:fldChar w:fldCharType="begin"/>
      </w:r>
      <w:r>
        <w:rPr>
          <w:sz w:val="2"/>
          <w:szCs w:val="2"/>
        </w:rPr>
        <w:instrText xml:space="preserve"> TOC \o "1-5" \h \z </w:instrText>
      </w:r>
      <w:r>
        <w:rPr>
          <w:sz w:val="2"/>
          <w:szCs w:val="2"/>
        </w:rPr>
        <w:fldChar w:fldCharType="separate"/>
      </w:r>
      <w:r>
        <w:rPr>
          <w:rStyle w:val="ac"/>
          <w:color w:val="000000"/>
          <w:lang w:eastAsia="en-US"/>
        </w:rPr>
        <w:t>Teacher: Oh, where is my picture?</w:t>
      </w:r>
      <w:r>
        <w:rPr>
          <w:rStyle w:val="ac"/>
          <w:color w:val="000000"/>
          <w:lang w:eastAsia="en-US"/>
        </w:rPr>
        <w:tab/>
      </w:r>
    </w:p>
    <w:p w:rsidR="00000000" w:rsidRDefault="00440036">
      <w:pPr>
        <w:rPr>
          <w:color w:val="auto"/>
          <w:lang w:eastAsia="ru-RU"/>
        </w:rPr>
      </w:pPr>
    </w:p>
    <w:p w:rsidR="00000000" w:rsidRDefault="00440036">
      <w:pPr>
        <w:pStyle w:val="16"/>
        <w:shd w:val="clear" w:color="auto" w:fill="auto"/>
        <w:tabs>
          <w:tab w:val="center" w:pos="8047"/>
        </w:tabs>
        <w:spacing w:before="0" w:line="270" w:lineRule="exact"/>
        <w:ind w:left="180"/>
      </w:pPr>
      <w:r>
        <w:rPr>
          <w:rStyle w:val="ac"/>
          <w:color w:val="000000"/>
          <w:lang w:eastAsia="en-US"/>
        </w:rPr>
        <w:t>Pupil: It’s at your finger tips?</w:t>
      </w:r>
      <w:r>
        <w:rPr>
          <w:rStyle w:val="ac"/>
          <w:color w:val="000000"/>
          <w:lang w:eastAsia="en-US"/>
        </w:rPr>
        <w:tab/>
      </w:r>
    </w:p>
    <w:p w:rsidR="00000000" w:rsidRDefault="00440036">
      <w:pPr>
        <w:rPr>
          <w:color w:val="auto"/>
          <w:lang w:eastAsia="ru-RU"/>
        </w:rPr>
      </w:pPr>
    </w:p>
    <w:p w:rsidR="00000000" w:rsidRDefault="00440036">
      <w:pPr>
        <w:pStyle w:val="16"/>
        <w:shd w:val="clear" w:color="auto" w:fill="auto"/>
        <w:spacing w:before="0" w:line="270" w:lineRule="exact"/>
        <w:ind w:left="180"/>
      </w:pPr>
      <w:r>
        <w:rPr>
          <w:rStyle w:val="ac"/>
          <w:color w:val="000000"/>
          <w:lang w:eastAsia="en-US"/>
        </w:rPr>
        <w:t>P: Don't be upset. Keep your head. You’ll correct your bad mark i am sure.</w:t>
      </w:r>
    </w:p>
    <w:p w:rsidR="00000000" w:rsidRDefault="00440036">
      <w:pPr>
        <w:rPr>
          <w:color w:val="auto"/>
          <w:lang w:eastAsia="ru-RU"/>
        </w:rPr>
      </w:pPr>
    </w:p>
    <w:p w:rsidR="00000000" w:rsidRDefault="00440036">
      <w:pPr>
        <w:pStyle w:val="16"/>
        <w:shd w:val="clear" w:color="auto" w:fill="auto"/>
        <w:tabs>
          <w:tab w:val="right" w:pos="7536"/>
        </w:tabs>
        <w:spacing w:before="0" w:line="571" w:lineRule="exact"/>
        <w:ind w:left="180"/>
      </w:pPr>
      <w:r>
        <w:rPr>
          <w:rStyle w:val="ac"/>
          <w:color w:val="000000"/>
          <w:lang w:eastAsia="en-US"/>
        </w:rPr>
        <w:t xml:space="preserve">P: I’ve got a </w:t>
      </w:r>
      <w:r>
        <w:rPr>
          <w:rStyle w:val="ac"/>
          <w:color w:val="000000"/>
          <w:lang w:val="ru-RU"/>
        </w:rPr>
        <w:t xml:space="preserve">«5» </w:t>
      </w:r>
      <w:r>
        <w:rPr>
          <w:rStyle w:val="ac"/>
          <w:color w:val="000000"/>
          <w:lang w:eastAsia="en-US"/>
        </w:rPr>
        <w:t>in Physics. I am on the seventh heaven.</w:t>
      </w:r>
    </w:p>
    <w:p w:rsidR="00000000" w:rsidRDefault="00440036">
      <w:pPr>
        <w:pStyle w:val="a4"/>
        <w:shd w:val="clear" w:color="auto" w:fill="auto"/>
        <w:spacing w:line="571" w:lineRule="exact"/>
        <w:ind w:left="180" w:right="5360" w:firstLine="0"/>
        <w:jc w:val="left"/>
      </w:pPr>
      <w:r>
        <w:rPr>
          <w:sz w:val="2"/>
          <w:szCs w:val="2"/>
        </w:rPr>
        <w:fldChar w:fldCharType="end"/>
      </w:r>
      <w:r>
        <w:rPr>
          <w:rStyle w:val="1"/>
          <w:color w:val="000000"/>
          <w:lang w:eastAsia="en-US"/>
        </w:rPr>
        <w:t>P2: He t</w:t>
      </w:r>
      <w:r>
        <w:rPr>
          <w:strike/>
          <w:color w:val="000000"/>
          <w:lang w:eastAsia="en-US"/>
        </w:rPr>
        <w:t>ol</w:t>
      </w:r>
      <w:r>
        <w:rPr>
          <w:rStyle w:val="1"/>
          <w:color w:val="000000"/>
          <w:lang w:eastAsia="en-US"/>
        </w:rPr>
        <w:t xml:space="preserve">d </w:t>
      </w:r>
      <w:r>
        <w:rPr>
          <w:strike/>
          <w:color w:val="000000"/>
          <w:lang w:eastAsia="en-US"/>
        </w:rPr>
        <w:t>Nick his motherr was taking</w:t>
      </w:r>
      <w:r>
        <w:rPr>
          <w:rStyle w:val="1"/>
          <w:color w:val="000000"/>
          <w:lang w:eastAsia="en-US"/>
        </w:rPr>
        <w:t xml:space="preserve"> P1: It’s very unpleasant news</w:t>
      </w:r>
    </w:p>
    <w:p w:rsidR="00000000" w:rsidRDefault="00440036">
      <w:pPr>
        <w:pStyle w:val="a4"/>
        <w:shd w:val="clear" w:color="auto" w:fill="auto"/>
        <w:spacing w:line="571" w:lineRule="exact"/>
        <w:ind w:left="620" w:firstLine="0"/>
        <w:jc w:val="left"/>
      </w:pPr>
      <w:r>
        <w:rPr>
          <w:rStyle w:val="1"/>
          <w:color w:val="000000"/>
          <w:lang w:eastAsia="en-US"/>
        </w:rPr>
        <w:t>She is very poor in English. Soon we’ll have an examination.</w:t>
      </w:r>
    </w:p>
    <w:p w:rsidR="00000000" w:rsidRDefault="00440036">
      <w:pPr>
        <w:rPr>
          <w:color w:val="auto"/>
          <w:lang w:eastAsia="ru-RU"/>
        </w:rPr>
      </w:pPr>
    </w:p>
    <w:p w:rsidR="00000000" w:rsidRDefault="00440036">
      <w:pPr>
        <w:pStyle w:val="a4"/>
        <w:shd w:val="clear" w:color="auto" w:fill="auto"/>
        <w:spacing w:after="236" w:line="270" w:lineRule="exact"/>
        <w:ind w:left="180" w:firstLine="0"/>
      </w:pPr>
      <w:r>
        <w:rPr>
          <w:rStyle w:val="1"/>
          <w:color w:val="000000"/>
          <w:lang w:eastAsia="en-US"/>
        </w:rPr>
        <w:t>P2: You are right. I am surprised at behavior. She is as cool as a cucumber.</w:t>
      </w:r>
    </w:p>
    <w:p w:rsidR="00000000" w:rsidRDefault="00440036">
      <w:pPr>
        <w:pStyle w:val="a4"/>
        <w:shd w:val="clear" w:color="auto" w:fill="auto"/>
        <w:spacing w:after="2772" w:line="270" w:lineRule="exact"/>
        <w:ind w:left="180" w:firstLine="0"/>
      </w:pPr>
      <w:r>
        <w:rPr>
          <w:rStyle w:val="1"/>
          <w:color w:val="000000"/>
          <w:lang w:eastAsia="en-US"/>
        </w:rPr>
        <w:t>P1: Exactly she is.</w:t>
      </w:r>
    </w:p>
    <w:p w:rsidR="00000000" w:rsidRDefault="00440036">
      <w:pPr>
        <w:rPr>
          <w:color w:val="auto"/>
          <w:lang w:eastAsia="ru-RU"/>
        </w:rPr>
      </w:pPr>
    </w:p>
    <w:p w:rsidR="00000000" w:rsidRDefault="00440036">
      <w:pPr>
        <w:pStyle w:val="a4"/>
        <w:shd w:val="clear" w:color="auto" w:fill="auto"/>
        <w:spacing w:line="677" w:lineRule="exact"/>
        <w:ind w:left="1120" w:firstLine="0"/>
        <w:jc w:val="left"/>
      </w:pPr>
      <w:r>
        <w:rPr>
          <w:rStyle w:val="1"/>
          <w:color w:val="000000"/>
          <w:lang w:val="ru-RU"/>
        </w:rPr>
        <w:t xml:space="preserve">Твой друг </w:t>
      </w:r>
      <w:r>
        <w:rPr>
          <w:rStyle w:val="1"/>
          <w:color w:val="000000"/>
          <w:lang w:eastAsia="en-US"/>
        </w:rPr>
        <w:t xml:space="preserve">Mike </w:t>
      </w:r>
      <w:r>
        <w:rPr>
          <w:rStyle w:val="1"/>
          <w:color w:val="000000"/>
          <w:lang w:val="ru-RU"/>
        </w:rPr>
        <w:t>говорит по английски.</w:t>
      </w:r>
    </w:p>
    <w:p w:rsidR="00000000" w:rsidRDefault="00440036">
      <w:pPr>
        <w:pStyle w:val="a4"/>
        <w:shd w:val="clear" w:color="auto" w:fill="auto"/>
        <w:spacing w:line="677" w:lineRule="exact"/>
        <w:ind w:left="1120" w:firstLine="0"/>
        <w:jc w:val="left"/>
      </w:pPr>
      <w:r>
        <w:rPr>
          <w:rStyle w:val="1"/>
          <w:color w:val="000000"/>
          <w:lang w:val="ru-RU"/>
        </w:rPr>
        <w:t>Он разговаривал с англичанами несколько раз.</w:t>
      </w:r>
    </w:p>
    <w:p w:rsidR="00000000" w:rsidRDefault="00440036">
      <w:pPr>
        <w:pStyle w:val="a4"/>
        <w:shd w:val="clear" w:color="auto" w:fill="auto"/>
        <w:spacing w:after="26" w:line="270" w:lineRule="exact"/>
        <w:ind w:left="1120" w:firstLine="0"/>
        <w:jc w:val="left"/>
      </w:pPr>
      <w:r>
        <w:rPr>
          <w:rStyle w:val="1"/>
          <w:color w:val="000000"/>
          <w:lang w:val="ru-RU"/>
        </w:rPr>
        <w:t>Он хочет стать переводчиком.</w:t>
      </w:r>
    </w:p>
    <w:p w:rsidR="00000000" w:rsidRDefault="00440036">
      <w:pPr>
        <w:pStyle w:val="a4"/>
        <w:shd w:val="clear" w:color="auto" w:fill="auto"/>
        <w:spacing w:line="701" w:lineRule="exact"/>
        <w:ind w:left="1120" w:right="600" w:firstLine="0"/>
        <w:jc w:val="left"/>
      </w:pPr>
      <w:r>
        <w:rPr>
          <w:rStyle w:val="1"/>
          <w:color w:val="000000"/>
          <w:lang w:val="ru-RU"/>
        </w:rPr>
        <w:t xml:space="preserve">Он прочитал почти все английские книжки в школьной библиотеке. Его любимая книга </w:t>
      </w:r>
      <w:r>
        <w:rPr>
          <w:rStyle w:val="1"/>
          <w:color w:val="000000"/>
          <w:lang w:eastAsia="en-US"/>
        </w:rPr>
        <w:t>«Green Years» by Cronin.</w:t>
      </w:r>
    </w:p>
    <w:p w:rsidR="00000000" w:rsidRDefault="00440036">
      <w:pPr>
        <w:pStyle w:val="a4"/>
        <w:shd w:val="clear" w:color="auto" w:fill="auto"/>
        <w:spacing w:after="251" w:line="509" w:lineRule="exact"/>
        <w:ind w:left="1120" w:right="600" w:firstLine="0"/>
        <w:jc w:val="left"/>
      </w:pPr>
      <w:r>
        <w:rPr>
          <w:rStyle w:val="1"/>
          <w:color w:val="000000"/>
          <w:lang w:eastAsia="en-US"/>
        </w:rPr>
        <w:t xml:space="preserve">Mike </w:t>
      </w:r>
      <w:r>
        <w:rPr>
          <w:rStyle w:val="1"/>
          <w:color w:val="000000"/>
          <w:lang w:val="ru-RU"/>
        </w:rPr>
        <w:t>скоро выступи</w:t>
      </w:r>
      <w:r>
        <w:rPr>
          <w:rStyle w:val="1"/>
          <w:color w:val="000000"/>
          <w:lang w:val="ru-RU"/>
        </w:rPr>
        <w:t>т со своим сообщением и впечатлениями по прочитанной книге.</w:t>
      </w:r>
    </w:p>
    <w:p w:rsidR="00000000" w:rsidRDefault="00440036">
      <w:pPr>
        <w:pStyle w:val="a4"/>
        <w:shd w:val="clear" w:color="auto" w:fill="auto"/>
        <w:spacing w:line="270" w:lineRule="exact"/>
        <w:ind w:left="1120" w:firstLine="0"/>
        <w:jc w:val="left"/>
        <w:sectPr w:rsidR="00000000">
          <w:pgSz w:w="16838" w:h="23810"/>
          <w:pgMar w:top="4865" w:right="3528" w:bottom="4423" w:left="3350" w:header="0" w:footer="3" w:gutter="0"/>
          <w:cols w:space="720"/>
          <w:noEndnote/>
          <w:docGrid w:linePitch="360"/>
        </w:sectPr>
      </w:pPr>
      <w:r>
        <w:rPr>
          <w:rStyle w:val="1"/>
          <w:color w:val="000000"/>
          <w:lang w:val="ru-RU"/>
        </w:rPr>
        <w:t>Приготовь свои вопросы по содержанию книги.</w:t>
      </w:r>
    </w:p>
    <w:p w:rsidR="00000000" w:rsidRDefault="00440036">
      <w:pPr>
        <w:pStyle w:val="a4"/>
        <w:shd w:val="clear" w:color="auto" w:fill="auto"/>
        <w:spacing w:line="270" w:lineRule="exact"/>
        <w:ind w:left="20" w:firstLine="0"/>
      </w:pPr>
      <w:r>
        <w:rPr>
          <w:rStyle w:val="1"/>
          <w:color w:val="000000"/>
          <w:lang w:eastAsia="en-US"/>
        </w:rPr>
        <w:lastRenderedPageBreak/>
        <w:t>To - a noise</w:t>
      </w:r>
    </w:p>
    <w:p w:rsidR="00000000" w:rsidRDefault="00440036">
      <w:pPr>
        <w:rPr>
          <w:color w:val="auto"/>
          <w:lang w:eastAsia="ru-RU"/>
        </w:rPr>
      </w:pPr>
      <w:r>
        <w:rPr>
          <w:noProof/>
          <w:lang w:val="ru-RU" w:eastAsia="ru-RU"/>
        </w:rPr>
        <w:drawing>
          <wp:anchor distT="0" distB="0" distL="63500" distR="63500" simplePos="0" relativeHeight="251701248" behindDoc="1" locked="0" layoutInCell="1" allowOverlap="1">
            <wp:simplePos x="0" y="0"/>
            <wp:positionH relativeFrom="margin">
              <wp:posOffset>-189230</wp:posOffset>
            </wp:positionH>
            <wp:positionV relativeFrom="margin">
              <wp:posOffset>-507365</wp:posOffset>
            </wp:positionV>
            <wp:extent cx="1341120" cy="1621790"/>
            <wp:effectExtent l="0" t="0" r="0" b="0"/>
            <wp:wrapTight wrapText="bothSides">
              <wp:wrapPolygon edited="0">
                <wp:start x="0" y="0"/>
                <wp:lineTo x="0" y="21312"/>
                <wp:lineTo x="21170" y="21312"/>
                <wp:lineTo x="21170" y="0"/>
                <wp:lineTo x="0" y="0"/>
              </wp:wrapPolygon>
            </wp:wrapTight>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41120" cy="162179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440036">
      <w:pPr>
        <w:pStyle w:val="a4"/>
        <w:shd w:val="clear" w:color="auto" w:fill="auto"/>
        <w:spacing w:after="463" w:line="270" w:lineRule="exact"/>
        <w:ind w:right="320" w:firstLine="0"/>
        <w:jc w:val="right"/>
      </w:pPr>
      <w:r>
        <w:rPr>
          <w:color w:val="000000"/>
          <w:u w:val="single"/>
          <w:lang w:eastAsia="en-US"/>
        </w:rPr>
        <w:t>Complete-the tips for visitors to England</w:t>
      </w:r>
    </w:p>
    <w:p w:rsidR="00000000" w:rsidRDefault="00440036">
      <w:pPr>
        <w:rPr>
          <w:color w:val="auto"/>
          <w:lang w:eastAsia="ru-RU"/>
        </w:rPr>
      </w:pPr>
    </w:p>
    <w:p w:rsidR="00000000" w:rsidRDefault="00440036">
      <w:pPr>
        <w:pStyle w:val="a4"/>
        <w:shd w:val="clear" w:color="auto" w:fill="auto"/>
        <w:tabs>
          <w:tab w:val="left" w:leader="underscore" w:pos="850"/>
          <w:tab w:val="right" w:pos="6486"/>
        </w:tabs>
        <w:spacing w:line="682" w:lineRule="exact"/>
        <w:ind w:left="20" w:firstLine="0"/>
      </w:pPr>
      <w:r>
        <w:rPr>
          <w:rStyle w:val="1"/>
          <w:color w:val="000000"/>
          <w:lang w:eastAsia="en-US"/>
        </w:rPr>
        <w:t>You</w:t>
      </w:r>
      <w:r>
        <w:rPr>
          <w:rStyle w:val="1"/>
          <w:color w:val="000000"/>
          <w:lang w:eastAsia="en-US"/>
        </w:rPr>
        <w:tab/>
        <w:t>push into a queue of people (mustn’t)</w:t>
      </w:r>
      <w:r>
        <w:rPr>
          <w:rStyle w:val="1"/>
          <w:color w:val="000000"/>
          <w:lang w:eastAsia="en-US"/>
        </w:rPr>
        <w:tab/>
      </w:r>
    </w:p>
    <w:p w:rsidR="00000000" w:rsidRDefault="00440036">
      <w:pPr>
        <w:pStyle w:val="a4"/>
        <w:shd w:val="clear" w:color="auto" w:fill="auto"/>
        <w:spacing w:line="682" w:lineRule="exact"/>
        <w:ind w:left="20" w:firstLine="0"/>
      </w:pPr>
      <w:r>
        <w:rPr>
          <w:rStyle w:val="1"/>
          <w:color w:val="000000"/>
          <w:lang w:eastAsia="en-US"/>
        </w:rPr>
        <w:t>You be late for the play</w:t>
      </w:r>
      <w:r>
        <w:rPr>
          <w:rStyle w:val="1"/>
          <w:color w:val="000000"/>
          <w:lang w:eastAsia="en-US"/>
        </w:rPr>
        <w:t xml:space="preserve"> (mustn’t)</w:t>
      </w:r>
    </w:p>
    <w:p w:rsidR="00000000" w:rsidRDefault="00440036">
      <w:pPr>
        <w:pStyle w:val="a4"/>
        <w:shd w:val="clear" w:color="auto" w:fill="auto"/>
        <w:spacing w:line="682" w:lineRule="exact"/>
        <w:ind w:left="20" w:firstLine="0"/>
        <w:sectPr w:rsidR="00000000">
          <w:pgSz w:w="16838" w:h="23810"/>
          <w:pgMar w:top="6576" w:right="4050" w:bottom="9815" w:left="5524" w:header="0" w:footer="3" w:gutter="0"/>
          <w:cols w:space="720"/>
          <w:noEndnote/>
          <w:docGrid w:linePitch="360"/>
        </w:sectPr>
      </w:pPr>
      <w:r>
        <w:rPr>
          <w:rStyle w:val="1"/>
          <w:color w:val="000000"/>
          <w:lang w:eastAsia="en-US"/>
        </w:rPr>
        <w:t>You talk with your mouth full (shouldn’t)</w:t>
      </w:r>
    </w:p>
    <w:p w:rsidR="00000000" w:rsidRDefault="00440036">
      <w:pPr>
        <w:spacing w:before="50" w:after="50" w:line="240" w:lineRule="exact"/>
        <w:rPr>
          <w:color w:val="auto"/>
          <w:sz w:val="19"/>
          <w:szCs w:val="19"/>
          <w:lang w:eastAsia="ru-RU"/>
        </w:rPr>
      </w:pPr>
    </w:p>
    <w:p w:rsidR="00000000" w:rsidRDefault="00440036">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40036">
      <w:pPr>
        <w:pStyle w:val="ab"/>
        <w:framePr w:h="984" w:wrap="notBeside" w:vAnchor="text" w:hAnchor="text" w:xAlign="center" w:y="1"/>
        <w:shd w:val="clear" w:color="auto" w:fill="auto"/>
        <w:tabs>
          <w:tab w:val="left" w:leader="underscore" w:pos="830"/>
        </w:tabs>
        <w:spacing w:after="0" w:line="270" w:lineRule="exact"/>
      </w:pPr>
      <w:r>
        <w:rPr>
          <w:rStyle w:val="aa"/>
          <w:color w:val="000000"/>
          <w:lang w:eastAsia="en-US"/>
        </w:rPr>
        <w:t>You</w:t>
      </w:r>
      <w:r>
        <w:rPr>
          <w:rStyle w:val="aa"/>
          <w:color w:val="000000"/>
          <w:lang w:eastAsia="en-US"/>
        </w:rPr>
        <w:tab/>
        <w:t>always say please (should)</w:t>
      </w:r>
    </w:p>
    <w:p w:rsidR="00000000" w:rsidRDefault="00440036">
      <w:pPr>
        <w:framePr w:h="984" w:wrap="notBeside" w:vAnchor="text" w:hAnchor="text" w:xAlign="center" w:y="1"/>
        <w:jc w:val="center"/>
        <w:rPr>
          <w:color w:val="auto"/>
          <w:sz w:val="2"/>
          <w:szCs w:val="2"/>
          <w:lang w:eastAsia="ru-RU"/>
        </w:rPr>
      </w:pPr>
      <w:r>
        <w:rPr>
          <w:noProof/>
          <w:color w:val="auto"/>
          <w:sz w:val="2"/>
          <w:szCs w:val="2"/>
          <w:lang w:val="ru-RU" w:eastAsia="ru-RU"/>
        </w:rPr>
        <w:drawing>
          <wp:inline distT="0" distB="0" distL="0" distR="0">
            <wp:extent cx="5038725" cy="628650"/>
            <wp:effectExtent l="0" t="0" r="9525" b="0"/>
            <wp:docPr id="1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38725" cy="62865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rPr>
          <w:color w:val="auto"/>
          <w:sz w:val="2"/>
          <w:szCs w:val="2"/>
          <w:lang w:eastAsia="ru-RU"/>
        </w:rPr>
        <w:sectPr w:rsidR="00000000">
          <w:type w:val="continuous"/>
          <w:pgSz w:w="16838" w:h="23810"/>
          <w:pgMar w:top="6546" w:right="5073" w:bottom="9785" w:left="3825" w:header="0" w:footer="3" w:gutter="0"/>
          <w:cols w:space="720"/>
          <w:noEndnote/>
          <w:docGrid w:linePitch="360"/>
        </w:sectPr>
      </w:pPr>
    </w:p>
    <w:p w:rsidR="00000000" w:rsidRDefault="00440036">
      <w:pPr>
        <w:pStyle w:val="a4"/>
        <w:shd w:val="clear" w:color="auto" w:fill="auto"/>
        <w:spacing w:line="667" w:lineRule="exact"/>
        <w:ind w:left="80" w:right="1220" w:firstLine="0"/>
        <w:jc w:val="left"/>
      </w:pPr>
      <w:r>
        <w:rPr>
          <w:color w:val="000000"/>
          <w:u w:val="single"/>
          <w:lang w:eastAsia="en-US"/>
        </w:rPr>
        <w:lastRenderedPageBreak/>
        <w:t>Read the Words, find their</w:t>
      </w:r>
      <w:r>
        <w:rPr>
          <w:color w:val="000000"/>
          <w:u w:val="single"/>
          <w:lang w:eastAsia="en-US"/>
        </w:rPr>
        <w:t xml:space="preserve"> Meanings. Insert the words from the box.</w:t>
      </w:r>
      <w:r>
        <w:rPr>
          <w:rStyle w:val="1"/>
          <w:color w:val="000000"/>
          <w:lang w:eastAsia="en-US"/>
        </w:rPr>
        <w:t xml:space="preserve"> The girl ( - ) many tales.</w:t>
      </w:r>
    </w:p>
    <w:p w:rsidR="00000000" w:rsidRDefault="00440036">
      <w:pPr>
        <w:pStyle w:val="a4"/>
        <w:shd w:val="clear" w:color="auto" w:fill="auto"/>
        <w:spacing w:after="14" w:line="270" w:lineRule="exact"/>
        <w:ind w:left="80" w:firstLine="0"/>
        <w:jc w:val="left"/>
      </w:pPr>
      <w:r>
        <w:rPr>
          <w:rStyle w:val="1"/>
          <w:color w:val="000000"/>
          <w:lang w:eastAsia="en-US"/>
        </w:rPr>
        <w:t>They always ( - ) new words many times.</w:t>
      </w:r>
    </w:p>
    <w:p w:rsidR="00000000" w:rsidRDefault="00440036">
      <w:pPr>
        <w:pStyle w:val="a4"/>
        <w:shd w:val="clear" w:color="auto" w:fill="auto"/>
        <w:spacing w:line="686" w:lineRule="exact"/>
        <w:ind w:left="80" w:firstLine="0"/>
        <w:jc w:val="left"/>
      </w:pPr>
      <w:r>
        <w:rPr>
          <w:rStyle w:val="1"/>
          <w:color w:val="000000"/>
          <w:lang w:eastAsia="en-US"/>
        </w:rPr>
        <w:t>It wasn’t ( - ) task.</w:t>
      </w:r>
    </w:p>
    <w:p w:rsidR="00000000" w:rsidRDefault="00440036">
      <w:pPr>
        <w:pStyle w:val="a4"/>
        <w:shd w:val="clear" w:color="auto" w:fill="auto"/>
        <w:spacing w:line="686" w:lineRule="exact"/>
        <w:ind w:left="80" w:firstLine="0"/>
        <w:jc w:val="left"/>
      </w:pPr>
      <w:r>
        <w:rPr>
          <w:rStyle w:val="1"/>
          <w:color w:val="000000"/>
          <w:lang w:eastAsia="en-US"/>
        </w:rPr>
        <w:t>He has ( - ) done his homework.</w:t>
      </w:r>
    </w:p>
    <w:p w:rsidR="00000000" w:rsidRDefault="00440036">
      <w:pPr>
        <w:pStyle w:val="a4"/>
        <w:shd w:val="clear" w:color="auto" w:fill="auto"/>
        <w:spacing w:line="686" w:lineRule="exact"/>
        <w:ind w:left="80" w:firstLine="0"/>
        <w:jc w:val="left"/>
      </w:pPr>
      <w:r>
        <w:rPr>
          <w:rStyle w:val="1"/>
          <w:color w:val="000000"/>
          <w:lang w:eastAsia="en-US"/>
        </w:rPr>
        <w:t>It takes two ( -) to get there.</w:t>
      </w:r>
    </w:p>
    <w:p w:rsidR="00000000" w:rsidRDefault="00440036">
      <w:pPr>
        <w:pStyle w:val="a4"/>
        <w:shd w:val="clear" w:color="auto" w:fill="auto"/>
        <w:spacing w:line="686" w:lineRule="exact"/>
        <w:ind w:left="80" w:firstLine="0"/>
        <w:jc w:val="left"/>
      </w:pPr>
      <w:r>
        <w:rPr>
          <w:rStyle w:val="1"/>
          <w:color w:val="000000"/>
          <w:lang w:eastAsia="en-US"/>
        </w:rPr>
        <w:t>David ( - ) in the running competition.</w:t>
      </w:r>
    </w:p>
    <w:p w:rsidR="00000000" w:rsidRDefault="00440036">
      <w:pPr>
        <w:pStyle w:val="a4"/>
        <w:shd w:val="clear" w:color="auto" w:fill="auto"/>
        <w:spacing w:line="686" w:lineRule="exact"/>
        <w:ind w:left="80" w:firstLine="0"/>
        <w:jc w:val="left"/>
      </w:pPr>
      <w:r>
        <w:rPr>
          <w:rStyle w:val="1"/>
          <w:color w:val="000000"/>
          <w:lang w:eastAsia="en-US"/>
        </w:rPr>
        <w:t>The woman was ( - ).</w:t>
      </w:r>
    </w:p>
    <w:p w:rsidR="00000000" w:rsidRDefault="00440036">
      <w:pPr>
        <w:pStyle w:val="a4"/>
        <w:shd w:val="clear" w:color="auto" w:fill="auto"/>
        <w:spacing w:after="2983" w:line="686" w:lineRule="exact"/>
        <w:ind w:left="860" w:firstLine="0"/>
        <w:jc w:val="left"/>
      </w:pPr>
      <w:r>
        <w:rPr>
          <w:rStyle w:val="1"/>
          <w:color w:val="000000"/>
          <w:lang w:eastAsia="en-US"/>
        </w:rPr>
        <w:t>done, just, knows, hours, won, kind, write, their</w:t>
      </w:r>
    </w:p>
    <w:p w:rsidR="00000000" w:rsidRDefault="00440036">
      <w:pPr>
        <w:framePr w:h="485" w:wrap="notBeside" w:vAnchor="text" w:hAnchor="text" w:xAlign="right" w:y="1"/>
        <w:jc w:val="right"/>
        <w:rPr>
          <w:color w:val="auto"/>
          <w:sz w:val="2"/>
          <w:szCs w:val="2"/>
          <w:lang w:eastAsia="ru-RU"/>
        </w:rPr>
      </w:pPr>
      <w:r>
        <w:rPr>
          <w:noProof/>
          <w:color w:val="auto"/>
          <w:sz w:val="2"/>
          <w:szCs w:val="2"/>
          <w:lang w:val="ru-RU" w:eastAsia="ru-RU"/>
        </w:rPr>
        <w:drawing>
          <wp:inline distT="0" distB="0" distL="0" distR="0">
            <wp:extent cx="1866900" cy="314325"/>
            <wp:effectExtent l="0" t="0" r="0" b="9525"/>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66900" cy="314325"/>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shd w:val="clear" w:color="auto" w:fill="auto"/>
        <w:spacing w:line="270" w:lineRule="exact"/>
        <w:ind w:left="80" w:firstLine="0"/>
        <w:jc w:val="left"/>
      </w:pPr>
      <w:r>
        <w:rPr>
          <w:rStyle w:val="1"/>
          <w:color w:val="000000"/>
          <w:lang w:eastAsia="en-US"/>
        </w:rPr>
        <w:t>Who is the ... of the car? (host, master, owner, land, lady)</w:t>
      </w:r>
    </w:p>
    <w:p w:rsidR="00000000" w:rsidRDefault="00440036">
      <w:pPr>
        <w:pStyle w:val="a4"/>
        <w:shd w:val="clear" w:color="auto" w:fill="auto"/>
        <w:ind w:left="80" w:firstLine="0"/>
        <w:jc w:val="left"/>
      </w:pPr>
      <w:r>
        <w:rPr>
          <w:rStyle w:val="1"/>
          <w:color w:val="000000"/>
          <w:lang w:eastAsia="en-US"/>
        </w:rPr>
        <w:t>The company ... the park here, (founded, established, set, placed)</w:t>
      </w:r>
    </w:p>
    <w:p w:rsidR="00000000" w:rsidRDefault="00440036">
      <w:pPr>
        <w:pStyle w:val="a4"/>
        <w:shd w:val="clear" w:color="auto" w:fill="auto"/>
        <w:ind w:left="80" w:firstLine="0"/>
        <w:jc w:val="left"/>
      </w:pPr>
      <w:r>
        <w:rPr>
          <w:rStyle w:val="1"/>
          <w:color w:val="000000"/>
          <w:lang w:eastAsia="en-US"/>
        </w:rPr>
        <w:t>She will... to you this</w:t>
      </w:r>
      <w:r>
        <w:rPr>
          <w:rStyle w:val="1"/>
          <w:color w:val="000000"/>
          <w:lang w:eastAsia="en-US"/>
        </w:rPr>
        <w:t xml:space="preserve"> rule, (tell, say, explain, speak)</w:t>
      </w:r>
    </w:p>
    <w:p w:rsidR="00000000" w:rsidRDefault="00440036">
      <w:pPr>
        <w:pStyle w:val="a4"/>
        <w:shd w:val="clear" w:color="auto" w:fill="auto"/>
        <w:ind w:left="80" w:firstLine="0"/>
        <w:jc w:val="left"/>
      </w:pPr>
      <w:r>
        <w:rPr>
          <w:rStyle w:val="1"/>
          <w:color w:val="000000"/>
          <w:lang w:eastAsia="en-US"/>
        </w:rPr>
        <w:t>He has just... this picture for the mother, (painted, made, done, drawn)</w:t>
      </w:r>
    </w:p>
    <w:p w:rsidR="00000000" w:rsidRDefault="00440036">
      <w:pPr>
        <w:pStyle w:val="a4"/>
        <w:shd w:val="clear" w:color="auto" w:fill="auto"/>
        <w:ind w:left="80" w:firstLine="0"/>
        <w:jc w:val="left"/>
      </w:pPr>
      <w:r>
        <w:rPr>
          <w:rStyle w:val="1"/>
          <w:color w:val="000000"/>
          <w:lang w:eastAsia="en-US"/>
        </w:rPr>
        <w:t>The companies were famous at that... (date, age, phase, time)</w:t>
      </w:r>
    </w:p>
    <w:p w:rsidR="00000000" w:rsidRDefault="00440036">
      <w:pPr>
        <w:pStyle w:val="a4"/>
        <w:shd w:val="clear" w:color="auto" w:fill="auto"/>
        <w:ind w:left="80" w:firstLine="0"/>
        <w:jc w:val="left"/>
      </w:pPr>
      <w:r>
        <w:rPr>
          <w:rStyle w:val="1"/>
          <w:color w:val="000000"/>
          <w:lang w:eastAsia="en-US"/>
        </w:rPr>
        <w:t>What place is the most... (interesting, fascinating, wonderful, attractive)</w:t>
      </w:r>
    </w:p>
    <w:p w:rsidR="00000000" w:rsidRDefault="00440036">
      <w:pPr>
        <w:pStyle w:val="a4"/>
        <w:shd w:val="clear" w:color="auto" w:fill="auto"/>
        <w:spacing w:line="499" w:lineRule="exact"/>
        <w:ind w:left="80" w:right="380" w:firstLine="0"/>
        <w:jc w:val="left"/>
      </w:pPr>
      <w:r>
        <w:rPr>
          <w:rStyle w:val="1"/>
          <w:color w:val="000000"/>
          <w:lang w:eastAsia="en-US"/>
        </w:rPr>
        <w:t>The busine</w:t>
      </w:r>
      <w:r>
        <w:rPr>
          <w:rStyle w:val="1"/>
          <w:color w:val="000000"/>
          <w:lang w:eastAsia="en-US"/>
        </w:rPr>
        <w:t>ss part of London is ... (The Tower, the capital, the City, the West End) He dreamed of interesting ... (roles, parts, trips, concerts)</w:t>
      </w:r>
    </w:p>
    <w:p w:rsidR="00000000" w:rsidRDefault="00440036">
      <w:pPr>
        <w:pStyle w:val="a4"/>
        <w:shd w:val="clear" w:color="auto" w:fill="auto"/>
        <w:spacing w:after="140" w:line="270" w:lineRule="exact"/>
        <w:ind w:left="80" w:firstLine="0"/>
        <w:jc w:val="left"/>
      </w:pPr>
      <w:r>
        <w:rPr>
          <w:rStyle w:val="1"/>
          <w:color w:val="000000"/>
          <w:lang w:eastAsia="en-US"/>
        </w:rPr>
        <w:t>Thomas Gainsborough is an English ... (architect, politician, poet, painter)</w:t>
      </w:r>
    </w:p>
    <w:p w:rsidR="00000000" w:rsidRDefault="00440036">
      <w:pPr>
        <w:pStyle w:val="a4"/>
        <w:shd w:val="clear" w:color="auto" w:fill="auto"/>
        <w:spacing w:line="270" w:lineRule="exact"/>
        <w:ind w:left="80" w:firstLine="0"/>
        <w:jc w:val="left"/>
        <w:sectPr w:rsidR="00000000">
          <w:pgSz w:w="16838" w:h="23810"/>
          <w:pgMar w:top="4540" w:right="3266" w:bottom="4636" w:left="3788" w:header="0" w:footer="3" w:gutter="0"/>
          <w:cols w:space="720"/>
          <w:noEndnote/>
          <w:docGrid w:linePitch="360"/>
        </w:sectPr>
      </w:pPr>
      <w:r>
        <w:rPr>
          <w:rStyle w:val="1"/>
          <w:color w:val="000000"/>
          <w:lang w:eastAsia="en-US"/>
        </w:rPr>
        <w:t>They invited him to ... in the game (take p</w:t>
      </w:r>
      <w:r>
        <w:rPr>
          <w:rStyle w:val="1"/>
          <w:color w:val="000000"/>
          <w:lang w:eastAsia="en-US"/>
        </w:rPr>
        <w:t>lace, play part, take part, partake)</w:t>
      </w:r>
    </w:p>
    <w:p w:rsidR="00000000" w:rsidRDefault="00440036">
      <w:pPr>
        <w:pStyle w:val="a4"/>
        <w:shd w:val="clear" w:color="auto" w:fill="auto"/>
        <w:spacing w:line="490" w:lineRule="exact"/>
        <w:ind w:left="100" w:right="2840" w:firstLine="0"/>
        <w:jc w:val="left"/>
      </w:pPr>
      <w:r>
        <w:rPr>
          <w:rStyle w:val="1"/>
          <w:color w:val="000000"/>
          <w:lang w:eastAsia="en-US"/>
        </w:rPr>
        <w:lastRenderedPageBreak/>
        <w:t xml:space="preserve">People are always interested (1) traveling. They (2) on land, </w:t>
      </w:r>
      <w:r>
        <w:rPr>
          <w:rStyle w:val="21"/>
          <w:color w:val="000000"/>
          <w:lang w:val="ru-RU"/>
        </w:rPr>
        <w:t>(3)</w:t>
      </w:r>
      <w:r>
        <w:rPr>
          <w:rStyle w:val="1"/>
          <w:color w:val="000000"/>
          <w:lang w:val="ru-RU"/>
        </w:rPr>
        <w:t xml:space="preserve"> </w:t>
      </w:r>
      <w:r>
        <w:rPr>
          <w:rStyle w:val="1"/>
          <w:color w:val="000000"/>
          <w:lang w:eastAsia="en-US"/>
        </w:rPr>
        <w:t>water, (4) air.</w:t>
      </w:r>
    </w:p>
    <w:p w:rsidR="00000000" w:rsidRDefault="00440036">
      <w:pPr>
        <w:rPr>
          <w:color w:val="auto"/>
          <w:lang w:eastAsia="ru-RU"/>
        </w:rPr>
      </w:pPr>
    </w:p>
    <w:p w:rsidR="00000000" w:rsidRDefault="00440036">
      <w:pPr>
        <w:pStyle w:val="a4"/>
        <w:shd w:val="clear" w:color="auto" w:fill="auto"/>
        <w:spacing w:after="846" w:line="270" w:lineRule="exact"/>
        <w:ind w:left="100" w:firstLine="0"/>
      </w:pPr>
      <w:r>
        <w:rPr>
          <w:rStyle w:val="1"/>
          <w:color w:val="000000"/>
          <w:lang w:eastAsia="en-US"/>
        </w:rPr>
        <w:t>The first railway in Russia was (5) in 1837.</w:t>
      </w:r>
    </w:p>
    <w:p w:rsidR="00000000" w:rsidRDefault="00440036">
      <w:pPr>
        <w:pStyle w:val="a4"/>
        <w:shd w:val="clear" w:color="auto" w:fill="auto"/>
        <w:spacing w:line="270" w:lineRule="exact"/>
        <w:ind w:left="100" w:firstLine="0"/>
      </w:pPr>
      <w:r>
        <w:rPr>
          <w:rStyle w:val="1"/>
          <w:color w:val="000000"/>
          <w:lang w:eastAsia="en-US"/>
        </w:rPr>
        <w:t>Thousands of people began traveling by (6).</w:t>
      </w:r>
    </w:p>
    <w:p w:rsidR="00000000" w:rsidRDefault="00440036">
      <w:pPr>
        <w:rPr>
          <w:color w:val="auto"/>
          <w:lang w:eastAsia="ru-RU"/>
        </w:rPr>
      </w:pPr>
    </w:p>
    <w:p w:rsidR="00000000" w:rsidRDefault="00440036">
      <w:pPr>
        <w:pStyle w:val="a4"/>
        <w:shd w:val="clear" w:color="auto" w:fill="auto"/>
        <w:spacing w:line="270" w:lineRule="exact"/>
        <w:ind w:left="100" w:firstLine="0"/>
      </w:pPr>
      <w:r>
        <w:rPr>
          <w:rStyle w:val="1"/>
          <w:color w:val="000000"/>
          <w:lang w:eastAsia="en-US"/>
        </w:rPr>
        <w:t>River boats carry passengers (7) pleasure.</w:t>
      </w:r>
    </w:p>
    <w:p w:rsidR="00000000" w:rsidRDefault="00440036">
      <w:pPr>
        <w:pStyle w:val="a4"/>
        <w:shd w:val="clear" w:color="auto" w:fill="auto"/>
        <w:spacing w:after="919" w:line="494" w:lineRule="exact"/>
        <w:ind w:left="540" w:right="1240" w:hanging="440"/>
        <w:jc w:val="left"/>
      </w:pPr>
      <w:r>
        <w:rPr>
          <w:rStyle w:val="1"/>
          <w:color w:val="000000"/>
          <w:lang w:eastAsia="en-US"/>
        </w:rPr>
        <w:t>Traveling by air is more than other means of transport flights small planes can land on (10)</w:t>
      </w:r>
    </w:p>
    <w:p w:rsidR="00000000" w:rsidRDefault="00440036">
      <w:pPr>
        <w:pStyle w:val="a4"/>
        <w:shd w:val="clear" w:color="auto" w:fill="auto"/>
        <w:spacing w:line="470" w:lineRule="exact"/>
        <w:ind w:left="840" w:right="3220" w:firstLine="0"/>
        <w:jc w:val="left"/>
      </w:pPr>
      <w:r>
        <w:rPr>
          <w:rStyle w:val="1"/>
          <w:color w:val="000000"/>
          <w:lang w:eastAsia="en-US"/>
        </w:rPr>
        <w:t>by, at, behind, in trip, tour, travel, voyage near, between, by, at, from, near, on, b</w:t>
      </w:r>
      <w:r>
        <w:rPr>
          <w:rStyle w:val="21"/>
          <w:color w:val="000000"/>
          <w:lang w:eastAsia="en-US"/>
        </w:rPr>
        <w:t>y</w:t>
      </w:r>
    </w:p>
    <w:p w:rsidR="00000000" w:rsidRDefault="00440036">
      <w:pPr>
        <w:framePr w:h="211" w:hSpace="1248" w:wrap="notBeside" w:vAnchor="text" w:hAnchor="text" w:x="5775" w:y="1"/>
        <w:jc w:val="center"/>
        <w:rPr>
          <w:color w:val="auto"/>
          <w:sz w:val="2"/>
          <w:szCs w:val="2"/>
          <w:lang w:eastAsia="ru-RU"/>
        </w:rPr>
      </w:pPr>
      <w:r>
        <w:rPr>
          <w:noProof/>
          <w:color w:val="auto"/>
          <w:sz w:val="2"/>
          <w:szCs w:val="2"/>
          <w:lang w:val="ru-RU" w:eastAsia="ru-RU"/>
        </w:rPr>
        <w:drawing>
          <wp:inline distT="0" distB="0" distL="0" distR="0">
            <wp:extent cx="457200" cy="133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 cy="13335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shd w:val="clear" w:color="auto" w:fill="auto"/>
        <w:tabs>
          <w:tab w:val="left" w:pos="6813"/>
        </w:tabs>
        <w:spacing w:before="199" w:after="515" w:line="270" w:lineRule="exact"/>
        <w:ind w:left="540" w:firstLine="0"/>
      </w:pPr>
      <w:r>
        <w:rPr>
          <w:rStyle w:val="1"/>
          <w:color w:val="000000"/>
          <w:lang w:eastAsia="en-US"/>
        </w:rPr>
        <w:t>made, built, done,opened</w:t>
      </w:r>
      <w:r>
        <w:rPr>
          <w:rStyle w:val="1"/>
          <w:color w:val="000000"/>
          <w:lang w:val="ru-RU"/>
        </w:rPr>
        <w:tab/>
      </w:r>
    </w:p>
    <w:p w:rsidR="00000000" w:rsidRDefault="00440036">
      <w:pPr>
        <w:rPr>
          <w:color w:val="auto"/>
          <w:lang w:eastAsia="ru-RU"/>
        </w:rPr>
      </w:pPr>
    </w:p>
    <w:p w:rsidR="00000000" w:rsidRDefault="00440036">
      <w:pPr>
        <w:rPr>
          <w:color w:val="auto"/>
          <w:lang w:eastAsia="ru-RU"/>
        </w:rPr>
      </w:pPr>
    </w:p>
    <w:p w:rsidR="00000000" w:rsidRDefault="00440036">
      <w:pPr>
        <w:pStyle w:val="16"/>
        <w:shd w:val="clear" w:color="auto" w:fill="auto"/>
        <w:tabs>
          <w:tab w:val="right" w:pos="4782"/>
          <w:tab w:val="center" w:pos="5320"/>
          <w:tab w:val="right" w:pos="7485"/>
          <w:tab w:val="right" w:pos="8297"/>
        </w:tabs>
        <w:spacing w:before="0" w:line="270" w:lineRule="exact"/>
        <w:ind w:left="1240"/>
      </w:pPr>
      <w:r>
        <w:fldChar w:fldCharType="begin"/>
      </w:r>
      <w:r>
        <w:instrText xml:space="preserve"> TOC \o "1-5" \h \z </w:instrText>
      </w:r>
      <w:r>
        <w:fldChar w:fldCharType="separate"/>
      </w:r>
      <w:r>
        <w:rPr>
          <w:rStyle w:val="ad"/>
          <w:color w:val="000000"/>
          <w:lang w:val="en-US" w:eastAsia="en-US"/>
        </w:rPr>
        <w:t>Agree or disag</w:t>
      </w:r>
      <w:r>
        <w:rPr>
          <w:rStyle w:val="ac"/>
          <w:color w:val="000000"/>
          <w:lang w:eastAsia="en-US"/>
        </w:rPr>
        <w:t>ree</w:t>
      </w:r>
      <w:r>
        <w:rPr>
          <w:rStyle w:val="ac"/>
          <w:color w:val="000000"/>
          <w:lang w:eastAsia="en-US"/>
        </w:rPr>
        <w:tab/>
      </w:r>
    </w:p>
    <w:p w:rsidR="00000000" w:rsidRDefault="00440036">
      <w:pPr>
        <w:rPr>
          <w:color w:val="auto"/>
          <w:lang w:eastAsia="ru-RU"/>
        </w:rPr>
      </w:pPr>
    </w:p>
    <w:p w:rsidR="00000000" w:rsidRDefault="00440036">
      <w:pPr>
        <w:pStyle w:val="16"/>
        <w:shd w:val="clear" w:color="auto" w:fill="auto"/>
        <w:tabs>
          <w:tab w:val="left" w:pos="6813"/>
          <w:tab w:val="right" w:pos="8506"/>
        </w:tabs>
        <w:spacing w:before="0" w:line="270" w:lineRule="exact"/>
        <w:ind w:left="100"/>
      </w:pPr>
      <w:r>
        <w:rPr>
          <w:rStyle w:val="ac"/>
          <w:color w:val="000000"/>
          <w:lang w:eastAsia="en-US"/>
        </w:rPr>
        <w:t>It was everything in vain.</w:t>
      </w:r>
    </w:p>
    <w:p w:rsidR="00000000" w:rsidRDefault="00440036">
      <w:pPr>
        <w:rPr>
          <w:color w:val="auto"/>
          <w:lang w:eastAsia="ru-RU"/>
        </w:rPr>
      </w:pPr>
    </w:p>
    <w:p w:rsidR="00000000" w:rsidRDefault="00440036">
      <w:pPr>
        <w:pStyle w:val="16"/>
        <w:shd w:val="clear" w:color="auto" w:fill="auto"/>
        <w:tabs>
          <w:tab w:val="left" w:pos="6269"/>
          <w:tab w:val="center" w:pos="8087"/>
        </w:tabs>
        <w:spacing w:before="0" w:line="270" w:lineRule="exact"/>
        <w:ind w:left="100"/>
      </w:pPr>
      <w:r>
        <w:rPr>
          <w:rStyle w:val="ac"/>
          <w:color w:val="000000"/>
          <w:lang w:eastAsia="en-US"/>
        </w:rPr>
        <w:t>He didn’t hear the song. He was dumb</w:t>
      </w:r>
    </w:p>
    <w:p w:rsidR="00000000" w:rsidRDefault="00440036">
      <w:pPr>
        <w:rPr>
          <w:color w:val="auto"/>
          <w:lang w:eastAsia="ru-RU"/>
        </w:rPr>
      </w:pPr>
    </w:p>
    <w:p w:rsidR="00000000" w:rsidRDefault="00440036">
      <w:pPr>
        <w:pStyle w:val="16"/>
        <w:shd w:val="clear" w:color="auto" w:fill="auto"/>
        <w:tabs>
          <w:tab w:val="center" w:pos="5078"/>
          <w:tab w:val="left" w:pos="6269"/>
          <w:tab w:val="left" w:pos="6813"/>
        </w:tabs>
        <w:spacing w:before="0" w:line="197" w:lineRule="exact"/>
        <w:ind w:left="100"/>
      </w:pPr>
      <w:r>
        <w:rPr>
          <w:rStyle w:val="ac"/>
          <w:color w:val="000000"/>
          <w:lang w:eastAsia="en-US"/>
        </w:rPr>
        <w:t>The hare is wild animal.</w:t>
      </w:r>
    </w:p>
    <w:p w:rsidR="00000000" w:rsidRDefault="00440036">
      <w:pPr>
        <w:rPr>
          <w:color w:val="auto"/>
          <w:lang w:eastAsia="ru-RU"/>
        </w:rPr>
      </w:pPr>
    </w:p>
    <w:p w:rsidR="00000000" w:rsidRDefault="00440036">
      <w:pPr>
        <w:pStyle w:val="16"/>
        <w:shd w:val="clear" w:color="auto" w:fill="auto"/>
        <w:tabs>
          <w:tab w:val="right" w:pos="8297"/>
          <w:tab w:val="right" w:pos="9122"/>
        </w:tabs>
        <w:spacing w:before="0" w:line="442" w:lineRule="exact"/>
        <w:ind w:left="100"/>
      </w:pPr>
      <w:r>
        <w:rPr>
          <w:rStyle w:val="ac"/>
          <w:color w:val="000000"/>
          <w:lang w:eastAsia="en-US"/>
        </w:rPr>
        <w:t>The bear was frightened and hid in a small hole.</w:t>
      </w:r>
    </w:p>
    <w:p w:rsidR="00000000" w:rsidRDefault="00440036">
      <w:pPr>
        <w:pStyle w:val="16"/>
        <w:shd w:val="clear" w:color="auto" w:fill="auto"/>
        <w:spacing w:before="0" w:line="442" w:lineRule="exact"/>
        <w:ind w:left="100"/>
      </w:pPr>
      <w:r>
        <w:rPr>
          <w:rStyle w:val="ac"/>
          <w:color w:val="000000"/>
          <w:lang w:eastAsia="en-US"/>
        </w:rPr>
        <w:t xml:space="preserve">The see a </w:t>
      </w:r>
      <w:r>
        <w:rPr>
          <w:rStyle w:val="27"/>
          <w:color w:val="000000"/>
          <w:lang w:eastAsia="en-US"/>
        </w:rPr>
        <w:t>la</w:t>
      </w:r>
      <w:r>
        <w:rPr>
          <w:rStyle w:val="ac"/>
          <w:color w:val="000000"/>
          <w:lang w:eastAsia="en-US"/>
        </w:rPr>
        <w:t>r</w:t>
      </w:r>
      <w:r>
        <w:rPr>
          <w:rStyle w:val="27"/>
          <w:color w:val="000000"/>
          <w:lang w:eastAsia="en-US"/>
        </w:rPr>
        <w:t xml:space="preserve">ge </w:t>
      </w:r>
      <w:r>
        <w:rPr>
          <w:rStyle w:val="ac"/>
          <w:color w:val="000000"/>
          <w:lang w:eastAsia="en-US"/>
        </w:rPr>
        <w:t>house.</w:t>
      </w:r>
    </w:p>
    <w:p w:rsidR="00000000" w:rsidRDefault="00440036">
      <w:pPr>
        <w:rPr>
          <w:color w:val="auto"/>
          <w:lang w:eastAsia="ru-RU"/>
        </w:rPr>
      </w:pPr>
      <w:r>
        <w:rPr>
          <w:rFonts w:ascii="Times New Roman" w:hAnsi="Times New Roman" w:cs="Times New Roman"/>
          <w:color w:val="auto"/>
          <w:sz w:val="27"/>
          <w:szCs w:val="27"/>
          <w:lang w:eastAsia="ru-RU"/>
        </w:rPr>
        <w:fldChar w:fldCharType="end"/>
      </w:r>
    </w:p>
    <w:p w:rsidR="00000000" w:rsidRDefault="00440036">
      <w:pPr>
        <w:pStyle w:val="a4"/>
        <w:shd w:val="clear" w:color="auto" w:fill="auto"/>
        <w:tabs>
          <w:tab w:val="left" w:leader="underscore" w:pos="5610"/>
          <w:tab w:val="left" w:leader="hyphen" w:pos="7804"/>
          <w:tab w:val="left" w:leader="hyphen" w:pos="9681"/>
        </w:tabs>
        <w:spacing w:after="183" w:line="274" w:lineRule="exact"/>
        <w:ind w:left="100" w:firstLine="0"/>
      </w:pPr>
      <w:r>
        <w:rPr>
          <w:color w:val="000000"/>
          <w:u w:val="single"/>
          <w:lang w:eastAsia="en-US"/>
        </w:rPr>
        <w:t>Our team won the game many years ago.</w:t>
      </w:r>
    </w:p>
    <w:p w:rsidR="00000000" w:rsidRDefault="00440036">
      <w:pPr>
        <w:pStyle w:val="a4"/>
        <w:shd w:val="clear" w:color="auto" w:fill="auto"/>
        <w:spacing w:line="270" w:lineRule="exact"/>
        <w:ind w:left="2440" w:firstLine="0"/>
        <w:jc w:val="left"/>
        <w:sectPr w:rsidR="00000000">
          <w:pgSz w:w="16838" w:h="23810"/>
          <w:pgMar w:top="4540" w:right="3266" w:bottom="4636" w:left="3788" w:header="0" w:footer="3" w:gutter="0"/>
          <w:cols w:space="720"/>
          <w:noEndnote/>
          <w:docGrid w:linePitch="360"/>
        </w:sectPr>
      </w:pPr>
      <w:r>
        <w:rPr>
          <w:rStyle w:val="1"/>
          <w:color w:val="000000"/>
          <w:lang w:eastAsia="en-US"/>
        </w:rPr>
        <w:t>the top of</w:t>
      </w:r>
    </w:p>
    <w:p w:rsidR="00000000" w:rsidRDefault="00440036">
      <w:pPr>
        <w:framePr w:h="902" w:hSpace="2669" w:wrap="notBeside" w:vAnchor="text" w:hAnchor="text" w:x="6639" w:y="1"/>
        <w:jc w:val="center"/>
        <w:rPr>
          <w:color w:val="auto"/>
          <w:sz w:val="2"/>
          <w:szCs w:val="2"/>
          <w:lang w:eastAsia="ru-RU"/>
        </w:rPr>
      </w:pPr>
      <w:r>
        <w:rPr>
          <w:noProof/>
          <w:color w:val="auto"/>
          <w:sz w:val="2"/>
          <w:szCs w:val="2"/>
          <w:lang w:val="ru-RU" w:eastAsia="ru-RU"/>
        </w:rPr>
        <w:drawing>
          <wp:inline distT="0" distB="0" distL="0" distR="0">
            <wp:extent cx="381000" cy="571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rPr>
          <w:color w:val="auto"/>
          <w:lang w:eastAsia="ru-RU"/>
        </w:rPr>
      </w:pPr>
    </w:p>
    <w:p w:rsidR="00000000" w:rsidRDefault="00440036">
      <w:pPr>
        <w:pStyle w:val="a4"/>
        <w:shd w:val="clear" w:color="auto" w:fill="auto"/>
        <w:tabs>
          <w:tab w:val="center" w:pos="5419"/>
          <w:tab w:val="right" w:pos="6881"/>
          <w:tab w:val="right" w:pos="8057"/>
          <w:tab w:val="right" w:pos="8976"/>
        </w:tabs>
        <w:spacing w:line="466" w:lineRule="exact"/>
        <w:ind w:left="180" w:firstLine="0"/>
      </w:pPr>
      <w:r>
        <w:rPr>
          <w:rStyle w:val="1"/>
          <w:color w:val="000000"/>
          <w:lang w:eastAsia="en-US"/>
        </w:rPr>
        <w:t xml:space="preserve">model </w:t>
      </w:r>
      <w:r>
        <w:rPr>
          <w:rStyle w:val="1"/>
          <w:color w:val="000000"/>
          <w:lang w:eastAsia="en-US"/>
        </w:rPr>
        <w:tab/>
      </w:r>
      <w:r>
        <w:rPr>
          <w:rStyle w:val="1"/>
          <w:color w:val="000000"/>
          <w:vertAlign w:val="superscript"/>
          <w:lang w:eastAsia="en-US"/>
        </w:rPr>
        <w:t>honest</w:t>
      </w:r>
      <w:r>
        <w:rPr>
          <w:rStyle w:val="1"/>
          <w:color w:val="000000"/>
          <w:lang w:eastAsia="en-US"/>
        </w:rPr>
        <w:tab/>
      </w:r>
    </w:p>
    <w:p w:rsidR="00000000" w:rsidRDefault="00440036">
      <w:pPr>
        <w:pStyle w:val="a4"/>
        <w:shd w:val="clear" w:color="auto" w:fill="auto"/>
        <w:tabs>
          <w:tab w:val="right" w:pos="4255"/>
          <w:tab w:val="right" w:pos="4774"/>
          <w:tab w:val="center" w:pos="5470"/>
        </w:tabs>
        <w:spacing w:line="466" w:lineRule="exact"/>
        <w:ind w:left="180" w:firstLine="0"/>
      </w:pPr>
      <w:r>
        <w:rPr>
          <w:rStyle w:val="1"/>
          <w:color w:val="000000"/>
          <w:lang w:eastAsia="en-US"/>
        </w:rPr>
        <w:t>sample</w:t>
      </w:r>
      <w:r>
        <w:rPr>
          <w:rStyle w:val="1"/>
          <w:color w:val="000000"/>
          <w:lang w:eastAsia="en-US"/>
        </w:rPr>
        <w:tab/>
        <w:t>humble</w:t>
      </w:r>
    </w:p>
    <w:p w:rsidR="00000000" w:rsidRDefault="00440036">
      <w:pPr>
        <w:rPr>
          <w:color w:val="auto"/>
          <w:lang w:eastAsia="ru-RU"/>
        </w:rPr>
      </w:pPr>
    </w:p>
    <w:p w:rsidR="00000000" w:rsidRDefault="00440036">
      <w:pPr>
        <w:rPr>
          <w:color w:val="auto"/>
          <w:lang w:eastAsia="ru-RU"/>
        </w:rPr>
      </w:pPr>
    </w:p>
    <w:p w:rsidR="00000000" w:rsidRDefault="00440036">
      <w:pPr>
        <w:pStyle w:val="a4"/>
        <w:shd w:val="clear" w:color="auto" w:fill="auto"/>
        <w:spacing w:after="1052" w:line="270" w:lineRule="exact"/>
        <w:ind w:left="2520" w:firstLine="0"/>
        <w:jc w:val="left"/>
      </w:pPr>
      <w:r>
        <w:rPr>
          <w:color w:val="000000"/>
          <w:u w:val="single"/>
          <w:lang w:val="ru-RU"/>
        </w:rPr>
        <w:lastRenderedPageBreak/>
        <w:t>Лексико-грамматический тест</w:t>
      </w:r>
    </w:p>
    <w:p w:rsidR="00000000" w:rsidRDefault="00440036">
      <w:pPr>
        <w:pStyle w:val="a4"/>
        <w:shd w:val="clear" w:color="auto" w:fill="auto"/>
        <w:tabs>
          <w:tab w:val="right" w:pos="8376"/>
          <w:tab w:val="right" w:pos="8796"/>
        </w:tabs>
        <w:spacing w:after="239" w:line="270" w:lineRule="exact"/>
        <w:ind w:firstLine="0"/>
      </w:pPr>
      <w:r>
        <w:rPr>
          <w:rStyle w:val="1"/>
          <w:color w:val="000000"/>
          <w:lang w:val="ru-RU"/>
        </w:rPr>
        <w:t xml:space="preserve">1) </w:t>
      </w:r>
      <w:r>
        <w:rPr>
          <w:rStyle w:val="1"/>
          <w:color w:val="000000"/>
          <w:lang w:eastAsia="en-US"/>
        </w:rPr>
        <w:t>... the boy admire famous actors?</w:t>
      </w:r>
      <w:r>
        <w:rPr>
          <w:rStyle w:val="1"/>
          <w:color w:val="000000"/>
          <w:lang w:eastAsia="en-US"/>
        </w:rPr>
        <w:tab/>
      </w:r>
    </w:p>
    <w:p w:rsidR="00000000" w:rsidRDefault="00440036">
      <w:pPr>
        <w:rPr>
          <w:color w:val="auto"/>
          <w:lang w:eastAsia="ru-RU"/>
        </w:rPr>
      </w:pPr>
    </w:p>
    <w:p w:rsidR="00000000" w:rsidRDefault="00440036">
      <w:pPr>
        <w:pStyle w:val="a4"/>
        <w:numPr>
          <w:ilvl w:val="0"/>
          <w:numId w:val="36"/>
        </w:numPr>
        <w:shd w:val="clear" w:color="auto" w:fill="auto"/>
        <w:tabs>
          <w:tab w:val="right" w:pos="6881"/>
        </w:tabs>
        <w:spacing w:after="181" w:line="270" w:lineRule="exact"/>
        <w:ind w:left="560" w:firstLine="0"/>
      </w:pPr>
      <w:r>
        <w:rPr>
          <w:rStyle w:val="1"/>
          <w:color w:val="000000"/>
          <w:lang w:eastAsia="en-US"/>
        </w:rPr>
        <w:t xml:space="preserve"> Does;</w:t>
      </w:r>
      <w:r>
        <w:rPr>
          <w:rStyle w:val="1"/>
          <w:color w:val="000000"/>
          <w:lang w:eastAsia="en-US"/>
        </w:rPr>
        <w:tab/>
      </w:r>
    </w:p>
    <w:p w:rsidR="00000000" w:rsidRDefault="00440036">
      <w:pPr>
        <w:pStyle w:val="a4"/>
        <w:numPr>
          <w:ilvl w:val="0"/>
          <w:numId w:val="36"/>
        </w:numPr>
        <w:shd w:val="clear" w:color="auto" w:fill="auto"/>
        <w:tabs>
          <w:tab w:val="right" w:pos="6881"/>
        </w:tabs>
        <w:spacing w:after="172" w:line="270" w:lineRule="exact"/>
        <w:ind w:left="560" w:firstLine="0"/>
      </w:pPr>
      <w:r>
        <w:rPr>
          <w:rStyle w:val="1"/>
          <w:color w:val="000000"/>
          <w:lang w:eastAsia="en-US"/>
        </w:rPr>
        <w:t xml:space="preserve"> Has;</w:t>
      </w:r>
      <w:r>
        <w:rPr>
          <w:rStyle w:val="1"/>
          <w:color w:val="000000"/>
          <w:lang w:eastAsia="en-US"/>
        </w:rPr>
        <w:tab/>
      </w:r>
    </w:p>
    <w:p w:rsidR="00000000" w:rsidRDefault="00440036">
      <w:pPr>
        <w:pStyle w:val="a4"/>
        <w:numPr>
          <w:ilvl w:val="0"/>
          <w:numId w:val="36"/>
        </w:numPr>
        <w:shd w:val="clear" w:color="auto" w:fill="auto"/>
        <w:tabs>
          <w:tab w:val="left" w:pos="918"/>
        </w:tabs>
        <w:spacing w:after="172" w:line="270" w:lineRule="exact"/>
        <w:ind w:left="560" w:firstLine="0"/>
      </w:pPr>
      <w:r>
        <w:rPr>
          <w:rStyle w:val="1"/>
          <w:color w:val="000000"/>
          <w:lang w:eastAsia="en-US"/>
        </w:rPr>
        <w:t>Is;</w:t>
      </w:r>
    </w:p>
    <w:p w:rsidR="00000000" w:rsidRDefault="00440036">
      <w:pPr>
        <w:pStyle w:val="a4"/>
        <w:numPr>
          <w:ilvl w:val="0"/>
          <w:numId w:val="36"/>
        </w:numPr>
        <w:shd w:val="clear" w:color="auto" w:fill="auto"/>
        <w:tabs>
          <w:tab w:val="left" w:pos="918"/>
        </w:tabs>
        <w:spacing w:after="3107" w:line="270" w:lineRule="exact"/>
        <w:ind w:left="560" w:firstLine="0"/>
      </w:pPr>
      <w:r>
        <w:rPr>
          <w:rStyle w:val="1"/>
          <w:color w:val="000000"/>
          <w:lang w:eastAsia="en-US"/>
        </w:rPr>
        <w:t>Am.</w:t>
      </w:r>
    </w:p>
    <w:p w:rsidR="00000000" w:rsidRDefault="00440036">
      <w:pPr>
        <w:pStyle w:val="a4"/>
        <w:shd w:val="clear" w:color="auto" w:fill="auto"/>
        <w:spacing w:after="1001" w:line="270" w:lineRule="exact"/>
        <w:ind w:left="3620" w:firstLine="0"/>
        <w:jc w:val="left"/>
      </w:pPr>
      <w:r>
        <w:rPr>
          <w:color w:val="000000"/>
          <w:u w:val="single"/>
          <w:lang w:eastAsia="en-US"/>
        </w:rPr>
        <w:t>Tick the right word</w:t>
      </w:r>
    </w:p>
    <w:p w:rsidR="00000000" w:rsidRDefault="00440036">
      <w:pPr>
        <w:rPr>
          <w:color w:val="auto"/>
          <w:lang w:eastAsia="ru-RU"/>
        </w:rPr>
      </w:pPr>
    </w:p>
    <w:p w:rsidR="00000000" w:rsidRDefault="00440036">
      <w:pPr>
        <w:pStyle w:val="16"/>
        <w:shd w:val="clear" w:color="auto" w:fill="auto"/>
        <w:spacing w:before="0" w:line="485" w:lineRule="exact"/>
      </w:pPr>
      <w:r>
        <w:fldChar w:fldCharType="begin"/>
      </w:r>
      <w:r>
        <w:instrText xml:space="preserve"> TOC \o "1-5" \h \z </w:instrText>
      </w:r>
      <w:r>
        <w:fldChar w:fldCharType="separate"/>
      </w:r>
      <w:r>
        <w:rPr>
          <w:rStyle w:val="ac"/>
          <w:color w:val="000000"/>
          <w:lang w:eastAsia="en-US"/>
        </w:rPr>
        <w:t>They were walking along</w:t>
      </w:r>
      <w:r>
        <w:rPr>
          <w:rStyle w:val="ac"/>
          <w:color w:val="000000"/>
          <w:lang w:eastAsia="en-US"/>
        </w:rPr>
        <w:t xml:space="preserve"> ... road (very narrow, long, dirty, cle</w:t>
      </w:r>
      <w:r>
        <w:rPr>
          <w:rStyle w:val="17"/>
          <w:color w:val="000000"/>
          <w:lang w:eastAsia="en-US"/>
        </w:rPr>
        <w:t>an)</w:t>
      </w:r>
    </w:p>
    <w:p w:rsidR="00000000" w:rsidRDefault="00440036">
      <w:pPr>
        <w:pStyle w:val="16"/>
        <w:shd w:val="clear" w:color="auto" w:fill="auto"/>
        <w:tabs>
          <w:tab w:val="right" w:pos="7675"/>
        </w:tabs>
        <w:spacing w:before="0" w:line="485" w:lineRule="exact"/>
      </w:pPr>
      <w:r>
        <w:rPr>
          <w:rStyle w:val="ac"/>
          <w:color w:val="000000"/>
          <w:lang w:eastAsia="en-US"/>
        </w:rPr>
        <w:t>The girl took her ... quickly (toy, child, things, raincoat)</w:t>
      </w:r>
      <w:r>
        <w:rPr>
          <w:rStyle w:val="ac"/>
          <w:color w:val="000000"/>
          <w:lang w:eastAsia="en-US"/>
        </w:rPr>
        <w:tab/>
      </w:r>
    </w:p>
    <w:p w:rsidR="00000000" w:rsidRDefault="00440036">
      <w:pPr>
        <w:pStyle w:val="16"/>
        <w:shd w:val="clear" w:color="auto" w:fill="auto"/>
        <w:tabs>
          <w:tab w:val="right" w:pos="9667"/>
        </w:tabs>
        <w:spacing w:before="0" w:line="485" w:lineRule="exact"/>
      </w:pPr>
      <w:r>
        <w:rPr>
          <w:rStyle w:val="ac"/>
          <w:color w:val="000000"/>
          <w:lang w:eastAsia="en-US"/>
        </w:rPr>
        <w:t>The castle is famous for wonderful... (pictures, statues, exhibits)</w:t>
      </w:r>
      <w:r>
        <w:rPr>
          <w:rStyle w:val="ac"/>
          <w:color w:val="000000"/>
          <w:lang w:eastAsia="en-US"/>
        </w:rPr>
        <w:tab/>
      </w:r>
    </w:p>
    <w:p w:rsidR="00000000" w:rsidRDefault="00440036">
      <w:pPr>
        <w:rPr>
          <w:color w:val="auto"/>
          <w:lang w:eastAsia="ru-RU"/>
        </w:rPr>
      </w:pPr>
      <w:r>
        <w:rPr>
          <w:rFonts w:ascii="Times New Roman" w:hAnsi="Times New Roman" w:cs="Times New Roman"/>
          <w:color w:val="auto"/>
          <w:sz w:val="27"/>
          <w:szCs w:val="27"/>
          <w:lang w:eastAsia="ru-RU"/>
        </w:rPr>
        <w:fldChar w:fldCharType="end"/>
      </w:r>
    </w:p>
    <w:p w:rsidR="00000000" w:rsidRDefault="00440036">
      <w:pPr>
        <w:pStyle w:val="a4"/>
        <w:shd w:val="clear" w:color="auto" w:fill="auto"/>
        <w:spacing w:line="485" w:lineRule="exact"/>
        <w:ind w:firstLine="0"/>
      </w:pPr>
      <w:r>
        <w:rPr>
          <w:rStyle w:val="1"/>
          <w:color w:val="000000"/>
          <w:lang w:eastAsia="en-US"/>
        </w:rPr>
        <w:t xml:space="preserve">The woman is famous for his ... (report, work, talent, </w:t>
      </w:r>
      <w:r>
        <w:rPr>
          <w:strike/>
          <w:color w:val="000000"/>
          <w:lang w:eastAsia="en-US"/>
        </w:rPr>
        <w:t>knowledg</w:t>
      </w:r>
      <w:r>
        <w:rPr>
          <w:rStyle w:val="1"/>
          <w:color w:val="000000"/>
          <w:lang w:eastAsia="en-US"/>
        </w:rPr>
        <w:t>e)</w:t>
      </w:r>
    </w:p>
    <w:p w:rsidR="00000000" w:rsidRDefault="00440036">
      <w:pPr>
        <w:pStyle w:val="a4"/>
        <w:shd w:val="clear" w:color="auto" w:fill="auto"/>
        <w:spacing w:line="485" w:lineRule="exact"/>
        <w:ind w:firstLine="0"/>
      </w:pPr>
      <w:r>
        <w:rPr>
          <w:rStyle w:val="1"/>
          <w:color w:val="000000"/>
          <w:lang w:eastAsia="en-US"/>
        </w:rPr>
        <w:t>Let’</w:t>
      </w:r>
      <w:r>
        <w:rPr>
          <w:rStyle w:val="1"/>
          <w:color w:val="000000"/>
          <w:lang w:eastAsia="en-US"/>
        </w:rPr>
        <w:t>s read the theatre ... (programme, advert, show, play)</w:t>
      </w:r>
    </w:p>
    <w:p w:rsidR="00000000" w:rsidRDefault="00440036">
      <w:pPr>
        <w:pStyle w:val="a4"/>
        <w:shd w:val="clear" w:color="auto" w:fill="auto"/>
        <w:spacing w:line="485" w:lineRule="exact"/>
        <w:ind w:firstLine="0"/>
        <w:sectPr w:rsidR="00000000">
          <w:type w:val="continuous"/>
          <w:pgSz w:w="16838" w:h="23810"/>
          <w:pgMar w:top="4544" w:right="3045" w:bottom="5154" w:left="3880" w:header="0" w:footer="3" w:gutter="0"/>
          <w:cols w:space="720"/>
          <w:noEndnote/>
          <w:docGrid w:linePitch="360"/>
        </w:sectPr>
      </w:pPr>
      <w:r>
        <w:rPr>
          <w:rStyle w:val="1"/>
          <w:color w:val="000000"/>
          <w:lang w:eastAsia="en-US"/>
        </w:rPr>
        <w:t>One can make a trip to America by (car, plane, tram, bicycle)</w:t>
      </w:r>
    </w:p>
    <w:p w:rsidR="00000000" w:rsidRDefault="00440036">
      <w:pPr>
        <w:pStyle w:val="a4"/>
        <w:shd w:val="clear" w:color="auto" w:fill="auto"/>
        <w:spacing w:line="485" w:lineRule="exact"/>
        <w:ind w:left="1000" w:firstLine="0"/>
        <w:jc w:val="left"/>
      </w:pPr>
      <w:r>
        <w:rPr>
          <w:rStyle w:val="1"/>
          <w:color w:val="000000"/>
          <w:lang w:eastAsia="en-US"/>
        </w:rPr>
        <w:lastRenderedPageBreak/>
        <w:t>What ink do we write?</w:t>
      </w:r>
    </w:p>
    <w:p w:rsidR="00000000" w:rsidRDefault="00440036">
      <w:pPr>
        <w:pStyle w:val="a4"/>
        <w:shd w:val="clear" w:color="auto" w:fill="auto"/>
        <w:spacing w:line="485" w:lineRule="exact"/>
        <w:ind w:left="1000" w:right="1420" w:firstLine="0"/>
        <w:jc w:val="left"/>
      </w:pPr>
      <w:r>
        <w:rPr>
          <w:noProof/>
          <w:lang w:val="ru-RU"/>
        </w:rPr>
        <mc:AlternateContent>
          <mc:Choice Requires="wps">
            <w:drawing>
              <wp:anchor distT="0" distB="0" distL="63500" distR="63500" simplePos="0" relativeHeight="251702272" behindDoc="1" locked="0" layoutInCell="1" allowOverlap="1">
                <wp:simplePos x="0" y="0"/>
                <wp:positionH relativeFrom="margin">
                  <wp:posOffset>-2106295</wp:posOffset>
                </wp:positionH>
                <wp:positionV relativeFrom="margin">
                  <wp:posOffset>-15240</wp:posOffset>
                </wp:positionV>
                <wp:extent cx="988695" cy="2743200"/>
                <wp:effectExtent l="0" t="3810" r="3175" b="3175"/>
                <wp:wrapSquare wrapText="bothSides"/>
                <wp:docPr id="2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695"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ind w:left="60" w:firstLine="0"/>
                              <w:jc w:val="left"/>
                            </w:pPr>
                            <w:r>
                              <w:rPr>
                                <w:rStyle w:val="Exact"/>
                                <w:color w:val="000000"/>
                                <w:spacing w:val="0"/>
                                <w:sz w:val="24"/>
                                <w:szCs w:val="24"/>
                                <w:lang w:eastAsia="en-US"/>
                              </w:rPr>
                              <w:t>sold-old</w:t>
                            </w:r>
                          </w:p>
                          <w:p w:rsidR="00000000" w:rsidRDefault="00440036">
                            <w:pPr>
                              <w:pStyle w:val="a4"/>
                              <w:shd w:val="clear" w:color="auto" w:fill="auto"/>
                              <w:ind w:left="60" w:firstLine="0"/>
                              <w:jc w:val="left"/>
                            </w:pPr>
                            <w:r>
                              <w:rPr>
                                <w:rStyle w:val="Exact"/>
                                <w:color w:val="000000"/>
                                <w:spacing w:val="0"/>
                                <w:sz w:val="24"/>
                                <w:szCs w:val="24"/>
                                <w:lang w:eastAsia="en-US"/>
                              </w:rPr>
                              <w:t>team-steam</w:t>
                            </w:r>
                          </w:p>
                          <w:p w:rsidR="00000000" w:rsidRDefault="00440036">
                            <w:pPr>
                              <w:pStyle w:val="a4"/>
                              <w:shd w:val="clear" w:color="auto" w:fill="auto"/>
                              <w:ind w:left="60" w:firstLine="0"/>
                              <w:jc w:val="left"/>
                            </w:pPr>
                            <w:r>
                              <w:rPr>
                                <w:rStyle w:val="Exact"/>
                                <w:color w:val="000000"/>
                                <w:spacing w:val="0"/>
                                <w:sz w:val="24"/>
                                <w:szCs w:val="24"/>
                                <w:lang w:eastAsia="en-US"/>
                              </w:rPr>
                              <w:t>price-pride</w:t>
                            </w:r>
                          </w:p>
                          <w:p w:rsidR="00000000" w:rsidRDefault="00440036">
                            <w:pPr>
                              <w:pStyle w:val="a4"/>
                              <w:shd w:val="clear" w:color="auto" w:fill="auto"/>
                              <w:ind w:left="60" w:firstLine="0"/>
                              <w:jc w:val="left"/>
                            </w:pPr>
                            <w:r>
                              <w:rPr>
                                <w:rStyle w:val="Exact"/>
                                <w:color w:val="000000"/>
                                <w:spacing w:val="0"/>
                                <w:sz w:val="24"/>
                                <w:szCs w:val="24"/>
                                <w:lang w:eastAsia="en-US"/>
                              </w:rPr>
                              <w:t>sing-spring</w:t>
                            </w:r>
                          </w:p>
                          <w:p w:rsidR="00000000" w:rsidRDefault="00440036">
                            <w:pPr>
                              <w:pStyle w:val="a4"/>
                              <w:shd w:val="clear" w:color="auto" w:fill="auto"/>
                              <w:ind w:left="60" w:firstLine="0"/>
                              <w:jc w:val="left"/>
                            </w:pPr>
                            <w:r>
                              <w:rPr>
                                <w:rStyle w:val="Exact"/>
                                <w:color w:val="000000"/>
                                <w:spacing w:val="0"/>
                                <w:sz w:val="24"/>
                                <w:szCs w:val="24"/>
                                <w:lang w:eastAsia="en-US"/>
                              </w:rPr>
                              <w:t>pink-ink</w:t>
                            </w:r>
                          </w:p>
                          <w:p w:rsidR="00000000" w:rsidRDefault="00440036">
                            <w:pPr>
                              <w:pStyle w:val="a4"/>
                              <w:shd w:val="clear" w:color="auto" w:fill="auto"/>
                              <w:ind w:left="60" w:firstLine="0"/>
                              <w:jc w:val="left"/>
                            </w:pPr>
                            <w:r>
                              <w:rPr>
                                <w:rStyle w:val="Exact"/>
                                <w:color w:val="000000"/>
                                <w:spacing w:val="0"/>
                                <w:sz w:val="24"/>
                                <w:szCs w:val="24"/>
                                <w:lang w:eastAsia="en-US"/>
                              </w:rPr>
                              <w:t>speak-peak</w:t>
                            </w:r>
                          </w:p>
                          <w:p w:rsidR="00000000" w:rsidRDefault="00440036">
                            <w:pPr>
                              <w:pStyle w:val="a4"/>
                              <w:shd w:val="clear" w:color="auto" w:fill="auto"/>
                              <w:ind w:left="60" w:firstLine="0"/>
                              <w:jc w:val="left"/>
                            </w:pPr>
                            <w:r>
                              <w:rPr>
                                <w:rStyle w:val="Exact"/>
                                <w:color w:val="000000"/>
                                <w:spacing w:val="0"/>
                                <w:sz w:val="24"/>
                                <w:szCs w:val="24"/>
                                <w:lang w:eastAsia="en-US"/>
                              </w:rPr>
                              <w:t>wize-size</w:t>
                            </w:r>
                          </w:p>
                          <w:p w:rsidR="00000000" w:rsidRDefault="00440036">
                            <w:pPr>
                              <w:pStyle w:val="a4"/>
                              <w:shd w:val="clear" w:color="auto" w:fill="auto"/>
                              <w:ind w:left="60" w:firstLine="0"/>
                              <w:jc w:val="left"/>
                            </w:pPr>
                            <w:r>
                              <w:rPr>
                                <w:rStyle w:val="Exact"/>
                                <w:color w:val="000000"/>
                                <w:spacing w:val="0"/>
                                <w:sz w:val="24"/>
                                <w:szCs w:val="24"/>
                                <w:lang w:eastAsia="en-US"/>
                              </w:rPr>
                              <w:t>swamp-sway</w:t>
                            </w:r>
                          </w:p>
                          <w:p w:rsidR="00000000" w:rsidRDefault="00440036">
                            <w:pPr>
                              <w:pStyle w:val="a4"/>
                              <w:shd w:val="clear" w:color="auto" w:fill="auto"/>
                              <w:ind w:left="60" w:firstLine="0"/>
                              <w:jc w:val="left"/>
                            </w:pPr>
                            <w:r>
                              <w:rPr>
                                <w:rStyle w:val="Exact"/>
                                <w:color w:val="000000"/>
                                <w:spacing w:val="0"/>
                                <w:sz w:val="24"/>
                                <w:szCs w:val="24"/>
                                <w:lang w:eastAsia="en-US"/>
                              </w:rPr>
                              <w:t>say-p</w:t>
                            </w:r>
                            <w:r>
                              <w:rPr>
                                <w:rStyle w:val="Exact"/>
                                <w:color w:val="000000"/>
                                <w:spacing w:val="0"/>
                                <w:sz w:val="24"/>
                                <w:szCs w:val="24"/>
                                <w:lang w:eastAsia="en-US"/>
                              </w:rPr>
                              <w:t>lay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61" type="#_x0000_t202" style="position:absolute;left:0;text-align:left;margin-left:-165.85pt;margin-top:-1.2pt;width:77.85pt;height:3in;z-index:-251614208;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" filled="f" stroked="f">
                <v:textbox style="mso-fit-shape-to-text:t" inset="0,0,0,0">
                  <w:txbxContent>
                    <w:p w:rsidR="00000000" w:rsidRDefault="00440036">
                      <w:pPr>
                        <w:pStyle w:val="a4"/>
                        <w:shd w:val="clear" w:color="auto" w:fill="auto"/>
                        <w:ind w:left="60" w:firstLine="0"/>
                        <w:jc w:val="left"/>
                      </w:pPr>
                      <w:r>
                        <w:rPr>
                          <w:rStyle w:val="Exact"/>
                          <w:color w:val="000000"/>
                          <w:spacing w:val="0"/>
                          <w:sz w:val="24"/>
                          <w:szCs w:val="24"/>
                          <w:lang w:eastAsia="en-US"/>
                        </w:rPr>
                        <w:t>sold-old</w:t>
                      </w:r>
                    </w:p>
                    <w:p w:rsidR="00000000" w:rsidRDefault="00440036">
                      <w:pPr>
                        <w:pStyle w:val="a4"/>
                        <w:shd w:val="clear" w:color="auto" w:fill="auto"/>
                        <w:ind w:left="60" w:firstLine="0"/>
                        <w:jc w:val="left"/>
                      </w:pPr>
                      <w:r>
                        <w:rPr>
                          <w:rStyle w:val="Exact"/>
                          <w:color w:val="000000"/>
                          <w:spacing w:val="0"/>
                          <w:sz w:val="24"/>
                          <w:szCs w:val="24"/>
                          <w:lang w:eastAsia="en-US"/>
                        </w:rPr>
                        <w:t>team-steam</w:t>
                      </w:r>
                    </w:p>
                    <w:p w:rsidR="00000000" w:rsidRDefault="00440036">
                      <w:pPr>
                        <w:pStyle w:val="a4"/>
                        <w:shd w:val="clear" w:color="auto" w:fill="auto"/>
                        <w:ind w:left="60" w:firstLine="0"/>
                        <w:jc w:val="left"/>
                      </w:pPr>
                      <w:r>
                        <w:rPr>
                          <w:rStyle w:val="Exact"/>
                          <w:color w:val="000000"/>
                          <w:spacing w:val="0"/>
                          <w:sz w:val="24"/>
                          <w:szCs w:val="24"/>
                          <w:lang w:eastAsia="en-US"/>
                        </w:rPr>
                        <w:t>price-pride</w:t>
                      </w:r>
                    </w:p>
                    <w:p w:rsidR="00000000" w:rsidRDefault="00440036">
                      <w:pPr>
                        <w:pStyle w:val="a4"/>
                        <w:shd w:val="clear" w:color="auto" w:fill="auto"/>
                        <w:ind w:left="60" w:firstLine="0"/>
                        <w:jc w:val="left"/>
                      </w:pPr>
                      <w:r>
                        <w:rPr>
                          <w:rStyle w:val="Exact"/>
                          <w:color w:val="000000"/>
                          <w:spacing w:val="0"/>
                          <w:sz w:val="24"/>
                          <w:szCs w:val="24"/>
                          <w:lang w:eastAsia="en-US"/>
                        </w:rPr>
                        <w:t>sing-spring</w:t>
                      </w:r>
                    </w:p>
                    <w:p w:rsidR="00000000" w:rsidRDefault="00440036">
                      <w:pPr>
                        <w:pStyle w:val="a4"/>
                        <w:shd w:val="clear" w:color="auto" w:fill="auto"/>
                        <w:ind w:left="60" w:firstLine="0"/>
                        <w:jc w:val="left"/>
                      </w:pPr>
                      <w:r>
                        <w:rPr>
                          <w:rStyle w:val="Exact"/>
                          <w:color w:val="000000"/>
                          <w:spacing w:val="0"/>
                          <w:sz w:val="24"/>
                          <w:szCs w:val="24"/>
                          <w:lang w:eastAsia="en-US"/>
                        </w:rPr>
                        <w:t>pink-ink</w:t>
                      </w:r>
                    </w:p>
                    <w:p w:rsidR="00000000" w:rsidRDefault="00440036">
                      <w:pPr>
                        <w:pStyle w:val="a4"/>
                        <w:shd w:val="clear" w:color="auto" w:fill="auto"/>
                        <w:ind w:left="60" w:firstLine="0"/>
                        <w:jc w:val="left"/>
                      </w:pPr>
                      <w:r>
                        <w:rPr>
                          <w:rStyle w:val="Exact"/>
                          <w:color w:val="000000"/>
                          <w:spacing w:val="0"/>
                          <w:sz w:val="24"/>
                          <w:szCs w:val="24"/>
                          <w:lang w:eastAsia="en-US"/>
                        </w:rPr>
                        <w:t>speak-peak</w:t>
                      </w:r>
                    </w:p>
                    <w:p w:rsidR="00000000" w:rsidRDefault="00440036">
                      <w:pPr>
                        <w:pStyle w:val="a4"/>
                        <w:shd w:val="clear" w:color="auto" w:fill="auto"/>
                        <w:ind w:left="60" w:firstLine="0"/>
                        <w:jc w:val="left"/>
                      </w:pPr>
                      <w:r>
                        <w:rPr>
                          <w:rStyle w:val="Exact"/>
                          <w:color w:val="000000"/>
                          <w:spacing w:val="0"/>
                          <w:sz w:val="24"/>
                          <w:szCs w:val="24"/>
                          <w:lang w:eastAsia="en-US"/>
                        </w:rPr>
                        <w:t>wize-size</w:t>
                      </w:r>
                    </w:p>
                    <w:p w:rsidR="00000000" w:rsidRDefault="00440036">
                      <w:pPr>
                        <w:pStyle w:val="a4"/>
                        <w:shd w:val="clear" w:color="auto" w:fill="auto"/>
                        <w:ind w:left="60" w:firstLine="0"/>
                        <w:jc w:val="left"/>
                      </w:pPr>
                      <w:r>
                        <w:rPr>
                          <w:rStyle w:val="Exact"/>
                          <w:color w:val="000000"/>
                          <w:spacing w:val="0"/>
                          <w:sz w:val="24"/>
                          <w:szCs w:val="24"/>
                          <w:lang w:eastAsia="en-US"/>
                        </w:rPr>
                        <w:t>swamp-sway</w:t>
                      </w:r>
                    </w:p>
                    <w:p w:rsidR="00000000" w:rsidRDefault="00440036">
                      <w:pPr>
                        <w:pStyle w:val="a4"/>
                        <w:shd w:val="clear" w:color="auto" w:fill="auto"/>
                        <w:ind w:left="60" w:firstLine="0"/>
                        <w:jc w:val="left"/>
                      </w:pPr>
                      <w:r>
                        <w:rPr>
                          <w:rStyle w:val="Exact"/>
                          <w:color w:val="000000"/>
                          <w:spacing w:val="0"/>
                          <w:sz w:val="24"/>
                          <w:szCs w:val="24"/>
                          <w:lang w:eastAsia="en-US"/>
                        </w:rPr>
                        <w:t>say-p</w:t>
                      </w:r>
                      <w:r>
                        <w:rPr>
                          <w:rStyle w:val="Exact"/>
                          <w:color w:val="000000"/>
                          <w:spacing w:val="0"/>
                          <w:sz w:val="24"/>
                          <w:szCs w:val="24"/>
                          <w:lang w:eastAsia="en-US"/>
                        </w:rPr>
                        <w:t>lay</w:t>
                      </w:r>
                    </w:p>
                  </w:txbxContent>
                </v:textbox>
                <w10:wrap type="square" anchorx="margin" anchory="margin"/>
              </v:shape>
            </w:pict>
          </mc:Fallback>
        </mc:AlternateContent>
      </w:r>
      <w:r>
        <w:rPr>
          <w:rStyle w:val="1"/>
          <w:color w:val="000000"/>
          <w:lang w:eastAsia="en-US"/>
        </w:rPr>
        <w:t>Does he like to song?</w:t>
      </w:r>
      <w:r>
        <w:rPr>
          <w:rStyle w:val="21"/>
          <w:color w:val="000000"/>
          <w:lang w:eastAsia="en-US"/>
        </w:rPr>
        <w:t xml:space="preserve"> </w:t>
      </w:r>
      <w:r>
        <w:rPr>
          <w:rStyle w:val="1"/>
          <w:color w:val="000000"/>
          <w:lang w:eastAsia="en-US"/>
        </w:rPr>
        <w:t>Peak is the top of a mountain,isn't it? Is a slip a big or a small sheet of paper? Do you often remain after school? Where do you play sport?</w:t>
      </w:r>
    </w:p>
    <w:p w:rsidR="00000000" w:rsidRDefault="00440036">
      <w:pPr>
        <w:pStyle w:val="a4"/>
        <w:shd w:val="clear" w:color="auto" w:fill="auto"/>
        <w:spacing w:after="4912" w:line="485" w:lineRule="exact"/>
        <w:ind w:left="1000" w:firstLine="0"/>
        <w:jc w:val="left"/>
      </w:pPr>
      <w:r>
        <w:rPr>
          <w:rStyle w:val="1"/>
          <w:color w:val="000000"/>
          <w:lang w:eastAsia="en-US"/>
        </w:rPr>
        <w:t>Is pink your favourite colour?</w:t>
      </w:r>
    </w:p>
    <w:p w:rsidR="00000000" w:rsidRDefault="00440036">
      <w:pPr>
        <w:pStyle w:val="a4"/>
        <w:shd w:val="clear" w:color="auto" w:fill="auto"/>
        <w:spacing w:line="270" w:lineRule="exact"/>
        <w:ind w:left="60" w:firstLine="0"/>
        <w:jc w:val="left"/>
      </w:pPr>
      <w:bookmarkStart w:id="4" w:name="bookmark23"/>
      <w:r>
        <w:rPr>
          <w:rStyle w:val="1"/>
          <w:color w:val="000000"/>
          <w:lang w:eastAsia="en-US"/>
        </w:rPr>
        <w:t>heard</w:t>
      </w:r>
      <w:r>
        <w:rPr>
          <w:rStyle w:val="21"/>
          <w:color w:val="000000"/>
          <w:lang w:eastAsia="en-US"/>
        </w:rPr>
        <w:t>)</w:t>
      </w:r>
      <w:bookmarkEnd w:id="4"/>
    </w:p>
    <w:p w:rsidR="00000000" w:rsidRDefault="00440036">
      <w:pPr>
        <w:pStyle w:val="a4"/>
        <w:shd w:val="clear" w:color="auto" w:fill="auto"/>
        <w:spacing w:after="213" w:line="461" w:lineRule="exact"/>
        <w:ind w:left="60" w:right="620" w:firstLine="0"/>
        <w:jc w:val="left"/>
      </w:pPr>
      <w:r>
        <w:rPr>
          <w:rStyle w:val="1"/>
          <w:color w:val="000000"/>
          <w:lang w:eastAsia="en-US"/>
        </w:rPr>
        <w:t xml:space="preserve">The hare hid in a small </w:t>
      </w:r>
      <w:r>
        <w:rPr>
          <w:rStyle w:val="1"/>
          <w:color w:val="000000"/>
          <w:lang w:val="ru-RU"/>
        </w:rPr>
        <w:t xml:space="preserve"> </w:t>
      </w:r>
      <w:r>
        <w:rPr>
          <w:rStyle w:val="1"/>
          <w:color w:val="000000"/>
          <w:lang w:eastAsia="en-US"/>
        </w:rPr>
        <w:t>... . (whole, hole, heal, him) The boy 7</w:t>
      </w:r>
      <w:r>
        <w:rPr>
          <w:rStyle w:val="1a"/>
          <w:color w:val="000000"/>
          <w:lang w:eastAsia="en-US"/>
        </w:rPr>
        <w:t>)...</w:t>
      </w:r>
      <w:r>
        <w:rPr>
          <w:rStyle w:val="1"/>
          <w:color w:val="000000"/>
          <w:lang w:eastAsia="en-US"/>
        </w:rPr>
        <w:t xml:space="preserve"> a good toy for his sister, (maid, maiden,</w:t>
      </w:r>
    </w:p>
    <w:p w:rsidR="00000000" w:rsidRDefault="00440036">
      <w:pPr>
        <w:pStyle w:val="40"/>
        <w:shd w:val="clear" w:color="auto" w:fill="auto"/>
        <w:spacing w:line="270" w:lineRule="exact"/>
        <w:ind w:left="60"/>
        <w:sectPr w:rsidR="00000000">
          <w:pgSz w:w="16838" w:h="23810"/>
          <w:pgMar w:top="6646" w:right="3456" w:bottom="6608" w:left="6586" w:header="0" w:footer="3" w:gutter="0"/>
          <w:cols w:space="720"/>
          <w:noEndnote/>
          <w:docGrid w:linePitch="360"/>
        </w:sectPr>
      </w:pPr>
      <w:r>
        <w:rPr>
          <w:rStyle w:val="41"/>
          <w:i w:val="0"/>
          <w:iCs w:val="0"/>
          <w:color w:val="000000"/>
          <w:lang w:eastAsia="en-US"/>
        </w:rPr>
        <w:t>made, mad)</w:t>
      </w:r>
    </w:p>
    <w:p w:rsidR="00000000" w:rsidRDefault="00440036">
      <w:pPr>
        <w:pStyle w:val="a4"/>
        <w:shd w:val="clear" w:color="auto" w:fill="auto"/>
        <w:tabs>
          <w:tab w:val="right" w:pos="3739"/>
        </w:tabs>
        <w:spacing w:after="256" w:line="270" w:lineRule="exact"/>
        <w:ind w:left="600" w:firstLine="0"/>
      </w:pPr>
      <w:r>
        <w:rPr>
          <w:rStyle w:val="1"/>
          <w:color w:val="000000"/>
          <w:lang w:eastAsia="en-US"/>
        </w:rPr>
        <w:lastRenderedPageBreak/>
        <w:t>room was (...)</w:t>
      </w:r>
    </w:p>
    <w:p w:rsidR="00000000" w:rsidRDefault="00440036">
      <w:pPr>
        <w:pStyle w:val="40"/>
        <w:shd w:val="clear" w:color="auto" w:fill="auto"/>
        <w:spacing w:after="193" w:line="270" w:lineRule="exact"/>
        <w:ind w:left="20"/>
      </w:pPr>
      <w:r>
        <w:rPr>
          <w:noProof/>
          <w:lang w:val="ru-RU"/>
        </w:rPr>
        <mc:AlternateContent>
          <mc:Choice Requires="wps">
            <w:drawing>
              <wp:anchor distT="0" distB="0" distL="63500" distR="63500" simplePos="0" relativeHeight="251703296" behindDoc="1" locked="0" layoutInCell="1" allowOverlap="1">
                <wp:simplePos x="0" y="0"/>
                <wp:positionH relativeFrom="margin">
                  <wp:posOffset>1964690</wp:posOffset>
                </wp:positionH>
                <wp:positionV relativeFrom="paragraph">
                  <wp:posOffset>1724660</wp:posOffset>
                </wp:positionV>
                <wp:extent cx="461010" cy="133350"/>
                <wp:effectExtent l="2540" t="635" r="3175" b="635"/>
                <wp:wrapSquare wrapText="bothSides"/>
                <wp:docPr id="2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28"/>
                              <w:shd w:val="clear" w:color="auto" w:fill="auto"/>
                              <w:spacing w:line="210" w:lineRule="exact"/>
                              <w:ind w:left="180"/>
                            </w:pPr>
                            <w:r>
                              <w:rPr>
                                <w:rStyle w:val="2Exact"/>
                                <w:i/>
                                <w:iCs/>
                                <w:color w:val="000000"/>
                                <w:spacing w:val="0"/>
                                <w:lang w:eastAsia="en-US"/>
                              </w:rPr>
                              <w:t>nice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4" o:spid="_x0000_s1062" type="#_x0000_t202" style="position:absolute;left:0;text-align:left;margin-left:154.7pt;margin-top:135.8pt;width:36.3pt;height:10.5pt;z-index:-25161318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69tAIAALIFAAAOAAAAZHJzL2Uyb0RvYy54bWysVG1vmzAQ/j5p/8Hyd8pLCA0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" filled="f" stroked="f">
                <v:textbox style="mso-fit-shape-to-text:t" inset="0,0,0,0">
                  <w:txbxContent>
                    <w:p w:rsidR="00000000" w:rsidRDefault="00440036">
                      <w:pPr>
                        <w:pStyle w:val="28"/>
                        <w:shd w:val="clear" w:color="auto" w:fill="auto"/>
                        <w:spacing w:line="210" w:lineRule="exact"/>
                        <w:ind w:left="180"/>
                      </w:pPr>
                      <w:r>
                        <w:rPr>
                          <w:rStyle w:val="2Exact"/>
                          <w:i/>
                          <w:iCs/>
                          <w:color w:val="000000"/>
                          <w:spacing w:val="0"/>
                          <w:lang w:eastAsia="en-US"/>
                        </w:rPr>
                        <w:t>nice</w:t>
                      </w:r>
                    </w:p>
                  </w:txbxContent>
                </v:textbox>
                <w10:wrap type="square" anchorx="margin"/>
              </v:shape>
            </w:pict>
          </mc:Fallback>
        </mc:AlternateContent>
      </w:r>
      <w:r>
        <w:rPr>
          <w:rStyle w:val="4-2pt"/>
          <w:i/>
          <w:iCs/>
          <w:color w:val="000000"/>
          <w:lang w:eastAsia="en-US"/>
        </w:rPr>
        <w:t>Clean</w:t>
      </w:r>
    </w:p>
    <w:p w:rsidR="00000000" w:rsidRDefault="00440036">
      <w:pPr>
        <w:pStyle w:val="a4"/>
        <w:shd w:val="clear" w:color="auto" w:fill="auto"/>
        <w:spacing w:line="270" w:lineRule="exact"/>
        <w:ind w:left="20" w:firstLine="0"/>
        <w:jc w:val="left"/>
        <w:sectPr w:rsidR="00000000">
          <w:headerReference w:type="even" r:id="rId38"/>
          <w:headerReference w:type="first" r:id="rId39"/>
          <w:pgSz w:w="16838" w:h="23810"/>
          <w:pgMar w:top="6653" w:right="10579" w:bottom="5659" w:left="3513" w:header="0" w:footer="3" w:gutter="0"/>
          <w:cols w:space="720"/>
          <w:noEndnote/>
          <w:titlePg/>
          <w:docGrid w:linePitch="360"/>
        </w:sectPr>
      </w:pPr>
      <w:r>
        <w:rPr>
          <w:noProof/>
          <w:lang w:val="ru-RU"/>
        </w:rPr>
        <w:drawing>
          <wp:anchor distT="0" distB="0" distL="63500" distR="63500" simplePos="0" relativeHeight="251704320" behindDoc="1" locked="0" layoutInCell="1" allowOverlap="1">
            <wp:simplePos x="0" y="0"/>
            <wp:positionH relativeFrom="margin">
              <wp:posOffset>1987550</wp:posOffset>
            </wp:positionH>
            <wp:positionV relativeFrom="paragraph">
              <wp:posOffset>130810</wp:posOffset>
            </wp:positionV>
            <wp:extent cx="1207135" cy="323215"/>
            <wp:effectExtent l="0" t="0" r="0" b="635"/>
            <wp:wrapTight wrapText="bothSides">
              <wp:wrapPolygon edited="0">
                <wp:start x="0" y="0"/>
                <wp:lineTo x="0" y="20369"/>
                <wp:lineTo x="21134" y="20369"/>
                <wp:lineTo x="21134" y="0"/>
                <wp:lineTo x="0" y="0"/>
              </wp:wrapPolygon>
            </wp:wrapTight>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07135" cy="323215"/>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cosy</w:t>
      </w:r>
    </w:p>
    <w:p w:rsidR="00000000" w:rsidRDefault="00440036">
      <w:pPr>
        <w:spacing w:line="360" w:lineRule="exact"/>
        <w:rPr>
          <w:color w:val="auto"/>
          <w:lang w:eastAsia="ru-RU"/>
        </w:rPr>
      </w:pPr>
      <w:r>
        <w:rPr>
          <w:noProof/>
          <w:lang w:val="ru-RU" w:eastAsia="ru-RU"/>
        </w:rPr>
        <w:lastRenderedPageBreak/>
        <mc:AlternateContent>
          <mc:Choice Requires="wps">
            <w:drawing>
              <wp:anchor distT="0" distB="0" distL="63500" distR="63500" simplePos="0" relativeHeight="251705344" behindDoc="0" locked="0" layoutInCell="1" allowOverlap="1">
                <wp:simplePos x="0" y="0"/>
                <wp:positionH relativeFrom="margin">
                  <wp:posOffset>-16510</wp:posOffset>
                </wp:positionH>
                <wp:positionV relativeFrom="paragraph">
                  <wp:posOffset>0</wp:posOffset>
                </wp:positionV>
                <wp:extent cx="666750" cy="588645"/>
                <wp:effectExtent l="2540" t="0" r="0" b="0"/>
                <wp:wrapNone/>
                <wp:docPr id="2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8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rPr>
                                <w:color w:val="auto"/>
                                <w:lang w:eastAsia="ru-RU"/>
                              </w:rPr>
                            </w:pPr>
                          </w:p>
                          <w:p w:rsidR="00000000" w:rsidRDefault="00440036">
                            <w:pPr>
                              <w:pStyle w:val="a4"/>
                              <w:shd w:val="clear" w:color="auto" w:fill="auto"/>
                              <w:spacing w:after="175" w:line="240" w:lineRule="exact"/>
                              <w:ind w:left="140" w:firstLine="0"/>
                              <w:jc w:val="left"/>
                            </w:pPr>
                            <w:r>
                              <w:rPr>
                                <w:rStyle w:val="-1ptExact"/>
                                <w:color w:val="000000"/>
                                <w:spacing w:val="-20"/>
                                <w:lang w:eastAsia="en-US"/>
                              </w:rPr>
                              <w:t>noticed</w:t>
                            </w:r>
                          </w:p>
                          <w:p w:rsidR="00000000" w:rsidRDefault="00440036">
                            <w:pPr>
                              <w:pStyle w:val="a4"/>
                              <w:shd w:val="clear" w:color="auto" w:fill="auto"/>
                              <w:spacing w:line="240" w:lineRule="exact"/>
                              <w:ind w:left="140" w:firstLine="0"/>
                              <w:jc w:val="left"/>
                            </w:pPr>
                            <w:r>
                              <w:rPr>
                                <w:rStyle w:val="Exact"/>
                                <w:color w:val="000000"/>
                                <w:spacing w:val="0"/>
                                <w:sz w:val="24"/>
                                <w:szCs w:val="24"/>
                                <w:lang w:eastAsia="en-US"/>
                              </w:rPr>
                              <w:t>looked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6" o:spid="_x0000_s1063" type="#_x0000_t202" style="position:absolute;margin-left:-1.3pt;margin-top:0;width:52.5pt;height:46.35pt;z-index:2517053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a+sAIAALI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" filled="f" stroked="f">
                <v:textbox style="mso-fit-shape-to-text:t" inset="0,0,0,0">
                  <w:txbxContent>
                    <w:p w:rsidR="00000000" w:rsidRDefault="00440036">
                      <w:pPr>
                        <w:rPr>
                          <w:color w:val="auto"/>
                          <w:lang w:eastAsia="ru-RU"/>
                        </w:rPr>
                      </w:pPr>
                    </w:p>
                    <w:p w:rsidR="00000000" w:rsidRDefault="00440036">
                      <w:pPr>
                        <w:pStyle w:val="a4"/>
                        <w:shd w:val="clear" w:color="auto" w:fill="auto"/>
                        <w:spacing w:after="175" w:line="240" w:lineRule="exact"/>
                        <w:ind w:left="140" w:firstLine="0"/>
                        <w:jc w:val="left"/>
                      </w:pPr>
                      <w:r>
                        <w:rPr>
                          <w:rStyle w:val="-1ptExact"/>
                          <w:color w:val="000000"/>
                          <w:spacing w:val="-20"/>
                          <w:lang w:eastAsia="en-US"/>
                        </w:rPr>
                        <w:t>noticed</w:t>
                      </w:r>
                    </w:p>
                    <w:p w:rsidR="00000000" w:rsidRDefault="00440036">
                      <w:pPr>
                        <w:pStyle w:val="a4"/>
                        <w:shd w:val="clear" w:color="auto" w:fill="auto"/>
                        <w:spacing w:line="240" w:lineRule="exact"/>
                        <w:ind w:left="140" w:firstLine="0"/>
                        <w:jc w:val="left"/>
                      </w:pPr>
                      <w:r>
                        <w:rPr>
                          <w:rStyle w:val="Exact"/>
                          <w:color w:val="000000"/>
                          <w:spacing w:val="0"/>
                          <w:sz w:val="24"/>
                          <w:szCs w:val="24"/>
                          <w:lang w:eastAsia="en-US"/>
                        </w:rPr>
                        <w:t>looked</w:t>
                      </w:r>
                    </w:p>
                  </w:txbxContent>
                </v:textbox>
                <w10:wrap anchorx="margin"/>
              </v:shape>
            </w:pict>
          </mc:Fallback>
        </mc:AlternateContent>
      </w:r>
      <w:r>
        <w:rPr>
          <w:noProof/>
          <w:lang w:val="ru-RU" w:eastAsia="ru-RU"/>
        </w:rPr>
        <mc:AlternateContent>
          <mc:Choice Requires="wps">
            <w:drawing>
              <wp:anchor distT="0" distB="0" distL="63500" distR="63500" simplePos="0" relativeHeight="251706368" behindDoc="0" locked="0" layoutInCell="1" allowOverlap="1">
                <wp:simplePos x="0" y="0"/>
                <wp:positionH relativeFrom="margin">
                  <wp:posOffset>2032000</wp:posOffset>
                </wp:positionH>
                <wp:positionV relativeFrom="paragraph">
                  <wp:posOffset>204470</wp:posOffset>
                </wp:positionV>
                <wp:extent cx="599440" cy="431165"/>
                <wp:effectExtent l="3175" t="4445" r="0" b="2540"/>
                <wp:wrapNone/>
                <wp:docPr id="21"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a4"/>
                              <w:shd w:val="clear" w:color="auto" w:fill="auto"/>
                              <w:spacing w:after="199" w:line="240" w:lineRule="exact"/>
                              <w:ind w:left="100" w:firstLine="0"/>
                              <w:jc w:val="left"/>
                            </w:pPr>
                            <w:r>
                              <w:rPr>
                                <w:rStyle w:val="Exact"/>
                                <w:color w:val="000000"/>
                                <w:spacing w:val="0"/>
                                <w:sz w:val="24"/>
                                <w:szCs w:val="24"/>
                                <w:lang w:eastAsia="en-US"/>
                              </w:rPr>
                              <w:t>Saw</w:t>
                            </w:r>
                          </w:p>
                          <w:p w:rsidR="00000000" w:rsidRDefault="00440036">
                            <w:pPr>
                              <w:pStyle w:val="a4"/>
                              <w:shd w:val="clear" w:color="auto" w:fill="auto"/>
                              <w:spacing w:line="240" w:lineRule="exact"/>
                              <w:ind w:left="100" w:firstLine="0"/>
                              <w:jc w:val="left"/>
                            </w:pPr>
                            <w:r>
                              <w:rPr>
                                <w:rStyle w:val="Exact"/>
                                <w:color w:val="000000"/>
                                <w:spacing w:val="0"/>
                                <w:sz w:val="24"/>
                                <w:szCs w:val="24"/>
                                <w:lang w:eastAsia="en-US"/>
                              </w:rPr>
                              <w:t>caught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7" o:spid="_x0000_s1064" type="#_x0000_t202" style="position:absolute;margin-left:160pt;margin-top:16.1pt;width:47.2pt;height:33.95pt;z-index:2517063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g9gsAIAALI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" filled="f" stroked="f">
                <v:textbox style="mso-fit-shape-to-text:t" inset="0,0,0,0">
                  <w:txbxContent>
                    <w:p w:rsidR="00000000" w:rsidRDefault="00440036">
                      <w:pPr>
                        <w:pStyle w:val="a4"/>
                        <w:shd w:val="clear" w:color="auto" w:fill="auto"/>
                        <w:spacing w:after="199" w:line="240" w:lineRule="exact"/>
                        <w:ind w:left="100" w:firstLine="0"/>
                        <w:jc w:val="left"/>
                      </w:pPr>
                      <w:r>
                        <w:rPr>
                          <w:rStyle w:val="Exact"/>
                          <w:color w:val="000000"/>
                          <w:spacing w:val="0"/>
                          <w:sz w:val="24"/>
                          <w:szCs w:val="24"/>
                          <w:lang w:eastAsia="en-US"/>
                        </w:rPr>
                        <w:t>Saw</w:t>
                      </w:r>
                    </w:p>
                    <w:p w:rsidR="00000000" w:rsidRDefault="00440036">
                      <w:pPr>
                        <w:pStyle w:val="a4"/>
                        <w:shd w:val="clear" w:color="auto" w:fill="auto"/>
                        <w:spacing w:line="240" w:lineRule="exact"/>
                        <w:ind w:left="100" w:firstLine="0"/>
                        <w:jc w:val="left"/>
                      </w:pPr>
                      <w:r>
                        <w:rPr>
                          <w:rStyle w:val="Exact"/>
                          <w:color w:val="000000"/>
                          <w:spacing w:val="0"/>
                          <w:sz w:val="24"/>
                          <w:szCs w:val="24"/>
                          <w:lang w:eastAsia="en-US"/>
                        </w:rPr>
                        <w:t>caught</w:t>
                      </w:r>
                    </w:p>
                  </w:txbxContent>
                </v:textbox>
                <w10:wrap anchorx="margin"/>
              </v:shape>
            </w:pict>
          </mc:Fallback>
        </mc:AlternateContent>
      </w:r>
    </w:p>
    <w:p w:rsidR="00000000" w:rsidRDefault="00440036">
      <w:pPr>
        <w:spacing w:line="688" w:lineRule="exact"/>
        <w:rPr>
          <w:color w:val="auto"/>
          <w:lang w:eastAsia="ru-RU"/>
        </w:rPr>
      </w:pPr>
    </w:p>
    <w:p w:rsidR="00000000" w:rsidRDefault="00440036">
      <w:pPr>
        <w:rPr>
          <w:color w:val="auto"/>
          <w:sz w:val="2"/>
          <w:szCs w:val="2"/>
          <w:lang w:eastAsia="ru-RU"/>
        </w:rPr>
        <w:sectPr w:rsidR="00000000">
          <w:type w:val="continuous"/>
          <w:pgSz w:w="16838" w:h="23810"/>
          <w:pgMar w:top="5616" w:right="3254" w:bottom="5616" w:left="3254" w:header="0" w:footer="3" w:gutter="0"/>
          <w:cols w:space="720"/>
          <w:noEndnote/>
          <w:docGrid w:linePitch="360"/>
        </w:sectPr>
      </w:pPr>
    </w:p>
    <w:p w:rsidR="00000000" w:rsidRDefault="00440036">
      <w:pPr>
        <w:framePr w:h="499" w:wrap="notBeside" w:vAnchor="text" w:hAnchor="text" w:y="1"/>
        <w:rPr>
          <w:color w:val="auto"/>
          <w:sz w:val="2"/>
          <w:szCs w:val="2"/>
          <w:lang w:eastAsia="ru-RU"/>
        </w:rPr>
      </w:pPr>
      <w:r>
        <w:rPr>
          <w:noProof/>
          <w:color w:val="auto"/>
          <w:sz w:val="2"/>
          <w:szCs w:val="2"/>
          <w:lang w:val="ru-RU" w:eastAsia="ru-RU"/>
        </w:rPr>
        <w:drawing>
          <wp:inline distT="0" distB="0" distL="0" distR="0">
            <wp:extent cx="3295650" cy="3143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95650" cy="314325"/>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numPr>
          <w:ilvl w:val="0"/>
          <w:numId w:val="37"/>
        </w:numPr>
        <w:shd w:val="clear" w:color="auto" w:fill="auto"/>
        <w:tabs>
          <w:tab w:val="left" w:pos="679"/>
        </w:tabs>
        <w:spacing w:before="355" w:line="270" w:lineRule="exact"/>
        <w:ind w:left="320" w:firstLine="0"/>
      </w:pPr>
      <w:r>
        <w:rPr>
          <w:rStyle w:val="1"/>
          <w:color w:val="000000"/>
          <w:lang w:eastAsia="en-US"/>
        </w:rPr>
        <w:t>We are in the room.</w:t>
      </w:r>
    </w:p>
    <w:p w:rsidR="00000000" w:rsidRDefault="00440036">
      <w:pPr>
        <w:rPr>
          <w:color w:val="auto"/>
          <w:lang w:eastAsia="ru-RU"/>
        </w:rPr>
      </w:pPr>
    </w:p>
    <w:p w:rsidR="00000000" w:rsidRDefault="00440036">
      <w:pPr>
        <w:pStyle w:val="a4"/>
        <w:numPr>
          <w:ilvl w:val="0"/>
          <w:numId w:val="37"/>
        </w:numPr>
        <w:shd w:val="clear" w:color="auto" w:fill="auto"/>
        <w:tabs>
          <w:tab w:val="left" w:pos="679"/>
        </w:tabs>
        <w:spacing w:after="212" w:line="270" w:lineRule="exact"/>
        <w:ind w:left="320" w:firstLine="0"/>
      </w:pPr>
      <w:r>
        <w:rPr>
          <w:rStyle w:val="1"/>
          <w:color w:val="000000"/>
          <w:lang w:eastAsia="en-US"/>
        </w:rPr>
        <w:t>He is doing homework.</w:t>
      </w:r>
    </w:p>
    <w:p w:rsidR="00000000" w:rsidRDefault="00440036">
      <w:pPr>
        <w:pStyle w:val="a4"/>
        <w:numPr>
          <w:ilvl w:val="0"/>
          <w:numId w:val="37"/>
        </w:numPr>
        <w:shd w:val="clear" w:color="auto" w:fill="auto"/>
        <w:tabs>
          <w:tab w:val="left" w:pos="679"/>
        </w:tabs>
        <w:spacing w:after="160" w:line="270" w:lineRule="exact"/>
        <w:ind w:left="320" w:firstLine="0"/>
      </w:pPr>
      <w:r>
        <w:rPr>
          <w:rStyle w:val="1"/>
          <w:color w:val="000000"/>
          <w:lang w:eastAsia="en-US"/>
        </w:rPr>
        <w:t>Mr. McGregor works for a newspaper.</w:t>
      </w:r>
    </w:p>
    <w:p w:rsidR="00000000" w:rsidRDefault="00440036">
      <w:pPr>
        <w:pStyle w:val="a4"/>
        <w:numPr>
          <w:ilvl w:val="0"/>
          <w:numId w:val="37"/>
        </w:numPr>
        <w:shd w:val="clear" w:color="auto" w:fill="auto"/>
        <w:tabs>
          <w:tab w:val="left" w:pos="679"/>
        </w:tabs>
        <w:spacing w:line="270" w:lineRule="exact"/>
        <w:ind w:left="320" w:firstLine="0"/>
        <w:sectPr w:rsidR="00000000">
          <w:type w:val="continuous"/>
          <w:pgSz w:w="16838" w:h="23810"/>
          <w:pgMar w:top="6638" w:right="7847" w:bottom="5644" w:left="3345" w:header="0" w:footer="3" w:gutter="0"/>
          <w:cols w:space="720"/>
          <w:noEndnote/>
          <w:docGrid w:linePitch="360"/>
        </w:sectPr>
      </w:pPr>
      <w:r>
        <w:rPr>
          <w:rStyle w:val="1"/>
          <w:color w:val="000000"/>
          <w:lang w:eastAsia="en-US"/>
        </w:rPr>
        <w:t>Bill has got a sister.</w:t>
      </w:r>
    </w:p>
    <w:p w:rsidR="00000000" w:rsidRDefault="00440036">
      <w:pPr>
        <w:pStyle w:val="a4"/>
        <w:shd w:val="clear" w:color="auto" w:fill="auto"/>
        <w:spacing w:after="824" w:line="475" w:lineRule="exact"/>
        <w:ind w:left="20" w:right="300" w:firstLine="0"/>
        <w:jc w:val="left"/>
      </w:pPr>
      <w:r>
        <w:rPr>
          <w:rStyle w:val="1"/>
          <w:color w:val="000000"/>
          <w:lang w:eastAsia="en-US"/>
        </w:rPr>
        <w:lastRenderedPageBreak/>
        <w:t>Sherlock Homes ... by Conan</w:t>
      </w:r>
      <w:r>
        <w:rPr>
          <w:rStyle w:val="1"/>
          <w:color w:val="000000"/>
          <w:lang w:eastAsia="en-US"/>
        </w:rPr>
        <w:t xml:space="preserve"> Doyle (is created, created, was created, has been created)</w:t>
      </w:r>
    </w:p>
    <w:p w:rsidR="00000000" w:rsidRDefault="00440036">
      <w:pPr>
        <w:pStyle w:val="a4"/>
        <w:shd w:val="clear" w:color="auto" w:fill="auto"/>
        <w:spacing w:after="352" w:line="270" w:lineRule="exact"/>
        <w:ind w:left="20" w:firstLine="0"/>
      </w:pPr>
      <w:r>
        <w:rPr>
          <w:rStyle w:val="1"/>
          <w:color w:val="000000"/>
          <w:lang w:eastAsia="en-US"/>
        </w:rPr>
        <w:t>I have been to an art (...)</w:t>
      </w:r>
    </w:p>
    <w:p w:rsidR="00000000" w:rsidRDefault="00440036">
      <w:pPr>
        <w:pStyle w:val="a4"/>
        <w:shd w:val="clear" w:color="auto" w:fill="auto"/>
        <w:spacing w:after="352" w:line="270" w:lineRule="exact"/>
        <w:ind w:left="20" w:firstLine="0"/>
      </w:pPr>
      <w:r>
        <w:rPr>
          <w:rStyle w:val="1"/>
          <w:color w:val="000000"/>
          <w:lang w:eastAsia="en-US"/>
        </w:rPr>
        <w:t>The painting were by famous (...)</w:t>
      </w:r>
    </w:p>
    <w:p w:rsidR="00000000" w:rsidRDefault="00440036">
      <w:pPr>
        <w:pStyle w:val="a4"/>
        <w:numPr>
          <w:ilvl w:val="0"/>
          <w:numId w:val="38"/>
        </w:numPr>
        <w:shd w:val="clear" w:color="auto" w:fill="auto"/>
        <w:tabs>
          <w:tab w:val="left" w:pos="183"/>
        </w:tabs>
        <w:spacing w:after="352" w:line="270" w:lineRule="exact"/>
        <w:ind w:left="20" w:firstLine="0"/>
      </w:pPr>
      <w:r>
        <w:rPr>
          <w:rStyle w:val="1"/>
          <w:color w:val="000000"/>
          <w:lang w:eastAsia="en-US"/>
        </w:rPr>
        <w:t>carefully listened to her (...)</w:t>
      </w:r>
    </w:p>
    <w:p w:rsidR="00000000" w:rsidRDefault="00440036">
      <w:pPr>
        <w:pStyle w:val="a4"/>
        <w:shd w:val="clear" w:color="auto" w:fill="auto"/>
        <w:spacing w:after="157" w:line="270" w:lineRule="exact"/>
        <w:ind w:left="20" w:firstLine="0"/>
      </w:pPr>
      <w:r>
        <w:rPr>
          <w:rStyle w:val="1"/>
          <w:color w:val="000000"/>
          <w:lang w:eastAsia="en-US"/>
        </w:rPr>
        <w:t>He asked me what it all (...)</w:t>
      </w:r>
    </w:p>
    <w:p w:rsidR="00000000" w:rsidRDefault="00440036">
      <w:pPr>
        <w:rPr>
          <w:color w:val="auto"/>
          <w:lang w:eastAsia="ru-RU"/>
        </w:rPr>
      </w:pPr>
    </w:p>
    <w:p w:rsidR="00000000" w:rsidRDefault="00440036">
      <w:pPr>
        <w:pStyle w:val="a4"/>
        <w:numPr>
          <w:ilvl w:val="0"/>
          <w:numId w:val="39"/>
        </w:numPr>
        <w:shd w:val="clear" w:color="auto" w:fill="auto"/>
        <w:tabs>
          <w:tab w:val="left" w:pos="183"/>
        </w:tabs>
        <w:spacing w:line="682" w:lineRule="exact"/>
        <w:ind w:left="20" w:firstLine="0"/>
      </w:pPr>
      <w:r>
        <w:rPr>
          <w:rStyle w:val="1"/>
          <w:color w:val="000000"/>
          <w:lang w:eastAsia="en-US"/>
        </w:rPr>
        <w:t>found this advice a (...)</w:t>
      </w:r>
    </w:p>
    <w:p w:rsidR="00000000" w:rsidRDefault="00440036">
      <w:pPr>
        <w:pStyle w:val="a4"/>
        <w:shd w:val="clear" w:color="auto" w:fill="auto"/>
        <w:spacing w:line="682" w:lineRule="exact"/>
        <w:ind w:left="20" w:right="3120" w:firstLine="0"/>
        <w:jc w:val="left"/>
      </w:pPr>
      <w:r>
        <w:rPr>
          <w:rStyle w:val="1"/>
          <w:color w:val="000000"/>
          <w:lang w:eastAsia="en-US"/>
        </w:rPr>
        <w:t>The first Russian University</w:t>
      </w:r>
      <w:r>
        <w:rPr>
          <w:rStyle w:val="1"/>
          <w:color w:val="000000"/>
          <w:lang w:eastAsia="en-US"/>
        </w:rPr>
        <w:t xml:space="preserve"> was (...) in 1577 in Moscow. No Tower of London is a (...) museum.</w:t>
      </w:r>
    </w:p>
    <w:p w:rsidR="00000000" w:rsidRDefault="00440036">
      <w:pPr>
        <w:pStyle w:val="a4"/>
        <w:shd w:val="clear" w:color="auto" w:fill="auto"/>
        <w:spacing w:line="682" w:lineRule="exact"/>
        <w:ind w:left="20" w:firstLine="0"/>
      </w:pPr>
      <w:r>
        <w:rPr>
          <w:rStyle w:val="1"/>
          <w:color w:val="000000"/>
          <w:lang w:eastAsia="en-US"/>
        </w:rPr>
        <w:t>Robin Hood was a (...) hero of the English people.</w:t>
      </w:r>
    </w:p>
    <w:p w:rsidR="00000000" w:rsidRDefault="00440036">
      <w:pPr>
        <w:pStyle w:val="a4"/>
        <w:shd w:val="clear" w:color="auto" w:fill="auto"/>
        <w:spacing w:line="682" w:lineRule="exact"/>
        <w:ind w:left="20" w:firstLine="0"/>
      </w:pPr>
      <w:r>
        <w:rPr>
          <w:rStyle w:val="1"/>
          <w:color w:val="000000"/>
          <w:lang w:eastAsia="en-US"/>
        </w:rPr>
        <w:t>In many countries people (...) Eater, Christmas.</w:t>
      </w:r>
    </w:p>
    <w:p w:rsidR="00000000" w:rsidRDefault="00440036">
      <w:pPr>
        <w:pStyle w:val="a4"/>
        <w:shd w:val="clear" w:color="auto" w:fill="auto"/>
        <w:spacing w:line="682" w:lineRule="exact"/>
        <w:ind w:left="20" w:firstLine="0"/>
      </w:pPr>
      <w:r>
        <w:rPr>
          <w:rStyle w:val="1"/>
          <w:color w:val="000000"/>
          <w:lang w:eastAsia="en-US"/>
        </w:rPr>
        <w:t>The food made me sick in my (...) stomach.</w:t>
      </w:r>
    </w:p>
    <w:p w:rsidR="00000000" w:rsidRDefault="00440036">
      <w:pPr>
        <w:pStyle w:val="a4"/>
        <w:pBdr>
          <w:top w:val="single" w:sz="4" w:space="1" w:color="auto"/>
          <w:left w:val="single" w:sz="4" w:space="4" w:color="auto"/>
          <w:bottom w:val="single" w:sz="4" w:space="1" w:color="auto"/>
          <w:right w:val="single" w:sz="4" w:space="4" w:color="auto"/>
        </w:pBdr>
        <w:shd w:val="clear" w:color="auto" w:fill="auto"/>
        <w:spacing w:line="485" w:lineRule="exact"/>
        <w:ind w:left="860" w:firstLine="0"/>
        <w:jc w:val="center"/>
      </w:pPr>
      <w:r>
        <w:rPr>
          <w:rStyle w:val="1"/>
          <w:color w:val="000000"/>
          <w:lang w:eastAsia="en-US"/>
        </w:rPr>
        <w:t>exhibit, explain, mean, pleasant, found, fame</w:t>
      </w:r>
      <w:r>
        <w:rPr>
          <w:rStyle w:val="1"/>
          <w:color w:val="000000"/>
          <w:lang w:eastAsia="en-US"/>
        </w:rPr>
        <w:t>, nation, celebration, unheath, paint, use</w:t>
      </w:r>
    </w:p>
    <w:p w:rsidR="00000000" w:rsidRDefault="00440036">
      <w:pPr>
        <w:framePr w:h="418" w:wrap="notBeside" w:vAnchor="text" w:hAnchor="text" w:xAlign="right" w:y="1"/>
        <w:jc w:val="right"/>
        <w:rPr>
          <w:color w:val="auto"/>
          <w:sz w:val="2"/>
          <w:szCs w:val="2"/>
          <w:lang w:eastAsia="ru-RU"/>
        </w:rPr>
      </w:pPr>
      <w:r>
        <w:rPr>
          <w:noProof/>
          <w:color w:val="auto"/>
          <w:sz w:val="2"/>
          <w:szCs w:val="2"/>
          <w:lang w:val="ru-RU" w:eastAsia="ru-RU"/>
        </w:rPr>
        <w:drawing>
          <wp:inline distT="0" distB="0" distL="0" distR="0">
            <wp:extent cx="1228725" cy="2667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28725" cy="266700"/>
                    </a:xfrm>
                    <a:prstGeom prst="rect">
                      <a:avLst/>
                    </a:prstGeom>
                    <a:noFill/>
                    <a:ln>
                      <a:noFill/>
                    </a:ln>
                  </pic:spPr>
                </pic:pic>
              </a:graphicData>
            </a:graphic>
          </wp:inline>
        </w:drawing>
      </w:r>
    </w:p>
    <w:p w:rsidR="00000000" w:rsidRDefault="00440036">
      <w:pPr>
        <w:rPr>
          <w:color w:val="auto"/>
          <w:sz w:val="2"/>
          <w:szCs w:val="2"/>
          <w:lang w:eastAsia="ru-RU"/>
        </w:rPr>
      </w:pPr>
    </w:p>
    <w:p w:rsidR="00000000" w:rsidRDefault="00440036">
      <w:pPr>
        <w:pStyle w:val="a4"/>
        <w:shd w:val="clear" w:color="auto" w:fill="auto"/>
        <w:spacing w:before="46" w:line="270" w:lineRule="exact"/>
        <w:ind w:left="20" w:firstLine="0"/>
        <w:sectPr w:rsidR="00000000">
          <w:pgSz w:w="16838" w:h="23810"/>
          <w:pgMar w:top="6704" w:right="3532" w:bottom="6704" w:left="3633" w:header="0" w:footer="3" w:gutter="0"/>
          <w:cols w:space="720"/>
          <w:noEndnote/>
          <w:docGrid w:linePitch="360"/>
        </w:sectPr>
      </w:pPr>
      <w:r>
        <w:rPr>
          <w:rStyle w:val="1"/>
          <w:color w:val="000000"/>
          <w:lang w:eastAsia="en-US"/>
        </w:rPr>
        <w:t>Chose the right words.</w:t>
      </w:r>
    </w:p>
    <w:p w:rsidR="00000000" w:rsidRDefault="00440036">
      <w:pPr>
        <w:pStyle w:val="a4"/>
        <w:numPr>
          <w:ilvl w:val="0"/>
          <w:numId w:val="40"/>
        </w:numPr>
        <w:shd w:val="clear" w:color="auto" w:fill="auto"/>
        <w:tabs>
          <w:tab w:val="left" w:pos="756"/>
        </w:tabs>
        <w:spacing w:line="485" w:lineRule="exact"/>
        <w:ind w:left="400" w:firstLine="0"/>
      </w:pPr>
      <w:r>
        <w:rPr>
          <w:rStyle w:val="1"/>
          <w:color w:val="000000"/>
          <w:lang w:eastAsia="en-US"/>
        </w:rPr>
        <w:lastRenderedPageBreak/>
        <w:t>A cheerful person;</w:t>
      </w:r>
    </w:p>
    <w:p w:rsidR="00000000" w:rsidRDefault="00440036">
      <w:pPr>
        <w:pStyle w:val="a4"/>
        <w:numPr>
          <w:ilvl w:val="0"/>
          <w:numId w:val="40"/>
        </w:numPr>
        <w:shd w:val="clear" w:color="auto" w:fill="auto"/>
        <w:tabs>
          <w:tab w:val="left" w:pos="756"/>
        </w:tabs>
        <w:spacing w:line="485" w:lineRule="exact"/>
        <w:ind w:left="400" w:firstLine="0"/>
      </w:pPr>
      <w:r>
        <w:rPr>
          <w:rStyle w:val="1"/>
          <w:color w:val="000000"/>
          <w:lang w:eastAsia="en-US"/>
        </w:rPr>
        <w:t>An expert;</w:t>
      </w:r>
    </w:p>
    <w:p w:rsidR="00000000" w:rsidRDefault="00440036">
      <w:pPr>
        <w:pStyle w:val="a4"/>
        <w:numPr>
          <w:ilvl w:val="0"/>
          <w:numId w:val="40"/>
        </w:numPr>
        <w:shd w:val="clear" w:color="auto" w:fill="auto"/>
        <w:tabs>
          <w:tab w:val="left" w:pos="756"/>
        </w:tabs>
        <w:spacing w:line="485" w:lineRule="exact"/>
        <w:ind w:left="400" w:firstLine="0"/>
      </w:pPr>
      <w:r>
        <w:rPr>
          <w:rStyle w:val="1"/>
          <w:color w:val="000000"/>
          <w:lang w:eastAsia="en-US"/>
        </w:rPr>
        <w:t>The best sportsman;</w:t>
      </w:r>
    </w:p>
    <w:p w:rsidR="00000000" w:rsidRDefault="00440036">
      <w:pPr>
        <w:pStyle w:val="a4"/>
        <w:numPr>
          <w:ilvl w:val="0"/>
          <w:numId w:val="40"/>
        </w:numPr>
        <w:shd w:val="clear" w:color="auto" w:fill="auto"/>
        <w:tabs>
          <w:tab w:val="left" w:pos="756"/>
        </w:tabs>
        <w:spacing w:after="1012" w:line="485" w:lineRule="exact"/>
        <w:ind w:left="400" w:firstLine="0"/>
      </w:pPr>
      <w:r>
        <w:rPr>
          <w:rStyle w:val="1"/>
          <w:color w:val="000000"/>
          <w:lang w:eastAsia="en-US"/>
        </w:rPr>
        <w:t>Brother, sister.</w:t>
      </w:r>
    </w:p>
    <w:p w:rsidR="00000000" w:rsidRDefault="00440036">
      <w:pPr>
        <w:pStyle w:val="a4"/>
        <w:shd w:val="clear" w:color="auto" w:fill="auto"/>
        <w:spacing w:after="175" w:line="270" w:lineRule="exact"/>
        <w:ind w:left="40" w:firstLine="0"/>
        <w:jc w:val="left"/>
      </w:pPr>
      <w:r>
        <w:rPr>
          <w:rStyle w:val="1"/>
          <w:color w:val="000000"/>
          <w:lang w:eastAsia="en-US"/>
        </w:rPr>
        <w:t>Jack London is ...</w:t>
      </w:r>
    </w:p>
    <w:p w:rsidR="00000000" w:rsidRDefault="00440036">
      <w:pPr>
        <w:pStyle w:val="a4"/>
        <w:numPr>
          <w:ilvl w:val="0"/>
          <w:numId w:val="41"/>
        </w:numPr>
        <w:shd w:val="clear" w:color="auto" w:fill="auto"/>
        <w:tabs>
          <w:tab w:val="left" w:pos="756"/>
        </w:tabs>
        <w:spacing w:line="485" w:lineRule="exact"/>
        <w:ind w:left="400" w:firstLine="0"/>
      </w:pPr>
      <w:r>
        <w:rPr>
          <w:rStyle w:val="1"/>
          <w:color w:val="000000"/>
          <w:lang w:eastAsia="en-US"/>
        </w:rPr>
        <w:t>An English writer;</w:t>
      </w:r>
    </w:p>
    <w:p w:rsidR="00000000" w:rsidRDefault="00440036">
      <w:pPr>
        <w:pStyle w:val="a4"/>
        <w:numPr>
          <w:ilvl w:val="0"/>
          <w:numId w:val="41"/>
        </w:numPr>
        <w:shd w:val="clear" w:color="auto" w:fill="auto"/>
        <w:tabs>
          <w:tab w:val="left" w:pos="756"/>
        </w:tabs>
        <w:spacing w:line="485" w:lineRule="exact"/>
        <w:ind w:left="400" w:firstLine="0"/>
      </w:pPr>
      <w:r>
        <w:rPr>
          <w:rStyle w:val="1"/>
          <w:color w:val="000000"/>
          <w:lang w:eastAsia="en-US"/>
        </w:rPr>
        <w:t>American singer;</w:t>
      </w:r>
    </w:p>
    <w:p w:rsidR="00000000" w:rsidRDefault="00440036">
      <w:pPr>
        <w:pStyle w:val="a4"/>
        <w:numPr>
          <w:ilvl w:val="0"/>
          <w:numId w:val="41"/>
        </w:numPr>
        <w:shd w:val="clear" w:color="auto" w:fill="auto"/>
        <w:tabs>
          <w:tab w:val="left" w:pos="756"/>
        </w:tabs>
        <w:spacing w:line="485" w:lineRule="exact"/>
        <w:ind w:left="400" w:firstLine="0"/>
      </w:pPr>
      <w:r>
        <w:rPr>
          <w:rStyle w:val="1"/>
          <w:color w:val="000000"/>
          <w:lang w:eastAsia="en-US"/>
        </w:rPr>
        <w:t>Politician;</w:t>
      </w:r>
    </w:p>
    <w:p w:rsidR="00000000" w:rsidRDefault="00440036">
      <w:pPr>
        <w:pStyle w:val="a4"/>
        <w:numPr>
          <w:ilvl w:val="0"/>
          <w:numId w:val="41"/>
        </w:numPr>
        <w:shd w:val="clear" w:color="auto" w:fill="auto"/>
        <w:tabs>
          <w:tab w:val="left" w:pos="756"/>
        </w:tabs>
        <w:spacing w:after="1012" w:line="485" w:lineRule="exact"/>
        <w:ind w:left="400" w:firstLine="0"/>
      </w:pPr>
      <w:r>
        <w:rPr>
          <w:rStyle w:val="1"/>
          <w:color w:val="000000"/>
          <w:lang w:eastAsia="en-US"/>
        </w:rPr>
        <w:t>Famous American writer.</w:t>
      </w:r>
    </w:p>
    <w:p w:rsidR="00000000" w:rsidRDefault="00440036">
      <w:pPr>
        <w:pStyle w:val="a4"/>
        <w:shd w:val="clear" w:color="auto" w:fill="auto"/>
        <w:spacing w:after="180" w:line="270" w:lineRule="exact"/>
        <w:ind w:left="40" w:firstLine="0"/>
        <w:jc w:val="left"/>
      </w:pPr>
      <w:r>
        <w:rPr>
          <w:rStyle w:val="1"/>
          <w:color w:val="000000"/>
          <w:lang w:eastAsia="en-US"/>
        </w:rPr>
        <w:t>She has ... her purse everywhere.</w:t>
      </w:r>
    </w:p>
    <w:p w:rsidR="00000000" w:rsidRDefault="00440036">
      <w:pPr>
        <w:pStyle w:val="a4"/>
        <w:numPr>
          <w:ilvl w:val="0"/>
          <w:numId w:val="42"/>
        </w:numPr>
        <w:shd w:val="clear" w:color="auto" w:fill="auto"/>
        <w:tabs>
          <w:tab w:val="left" w:pos="756"/>
        </w:tabs>
        <w:spacing w:line="485" w:lineRule="exact"/>
        <w:ind w:left="400" w:firstLine="0"/>
      </w:pPr>
      <w:r>
        <w:rPr>
          <w:rStyle w:val="1"/>
          <w:color w:val="000000"/>
          <w:lang w:eastAsia="en-US"/>
        </w:rPr>
        <w:t>Look though;</w:t>
      </w:r>
    </w:p>
    <w:p w:rsidR="00000000" w:rsidRDefault="00440036">
      <w:pPr>
        <w:pStyle w:val="a4"/>
        <w:numPr>
          <w:ilvl w:val="0"/>
          <w:numId w:val="42"/>
        </w:numPr>
        <w:shd w:val="clear" w:color="auto" w:fill="auto"/>
        <w:tabs>
          <w:tab w:val="left" w:pos="756"/>
        </w:tabs>
        <w:spacing w:line="485" w:lineRule="exact"/>
        <w:ind w:left="400" w:firstLine="0"/>
      </w:pPr>
      <w:r>
        <w:rPr>
          <w:rStyle w:val="1"/>
          <w:color w:val="000000"/>
          <w:lang w:eastAsia="en-US"/>
        </w:rPr>
        <w:t>Look after;</w:t>
      </w:r>
    </w:p>
    <w:p w:rsidR="00000000" w:rsidRDefault="00440036">
      <w:pPr>
        <w:pStyle w:val="a4"/>
        <w:numPr>
          <w:ilvl w:val="0"/>
          <w:numId w:val="42"/>
        </w:numPr>
        <w:shd w:val="clear" w:color="auto" w:fill="auto"/>
        <w:tabs>
          <w:tab w:val="left" w:pos="756"/>
        </w:tabs>
        <w:spacing w:line="485" w:lineRule="exact"/>
        <w:ind w:left="400" w:firstLine="0"/>
      </w:pPr>
      <w:r>
        <w:rPr>
          <w:rStyle w:val="1"/>
          <w:color w:val="000000"/>
          <w:lang w:eastAsia="en-US"/>
        </w:rPr>
        <w:t>Look at;</w:t>
      </w:r>
    </w:p>
    <w:p w:rsidR="00000000" w:rsidRDefault="00440036">
      <w:pPr>
        <w:pStyle w:val="a4"/>
        <w:numPr>
          <w:ilvl w:val="0"/>
          <w:numId w:val="42"/>
        </w:numPr>
        <w:shd w:val="clear" w:color="auto" w:fill="auto"/>
        <w:tabs>
          <w:tab w:val="left" w:pos="756"/>
        </w:tabs>
        <w:spacing w:after="1012" w:line="485" w:lineRule="exact"/>
        <w:ind w:left="400" w:firstLine="0"/>
      </w:pPr>
      <w:r>
        <w:rPr>
          <w:rStyle w:val="1"/>
          <w:color w:val="000000"/>
          <w:lang w:eastAsia="en-US"/>
        </w:rPr>
        <w:t>Look for.</w:t>
      </w:r>
    </w:p>
    <w:p w:rsidR="00000000" w:rsidRDefault="00440036">
      <w:pPr>
        <w:pStyle w:val="a4"/>
        <w:shd w:val="clear" w:color="auto" w:fill="auto"/>
        <w:spacing w:after="184" w:line="270" w:lineRule="exact"/>
        <w:ind w:left="40" w:firstLine="0"/>
        <w:jc w:val="left"/>
      </w:pPr>
      <w:r>
        <w:rPr>
          <w:rStyle w:val="1"/>
          <w:color w:val="000000"/>
          <w:lang w:eastAsia="en-US"/>
        </w:rPr>
        <w:t>My know ledge of German is rather ...</w:t>
      </w:r>
    </w:p>
    <w:p w:rsidR="00000000" w:rsidRDefault="00440036">
      <w:pPr>
        <w:pStyle w:val="a4"/>
        <w:numPr>
          <w:ilvl w:val="0"/>
          <w:numId w:val="43"/>
        </w:numPr>
        <w:shd w:val="clear" w:color="auto" w:fill="auto"/>
        <w:tabs>
          <w:tab w:val="left" w:pos="756"/>
        </w:tabs>
        <w:ind w:left="400" w:firstLine="0"/>
      </w:pPr>
      <w:r>
        <w:rPr>
          <w:rStyle w:val="1"/>
          <w:color w:val="000000"/>
          <w:lang w:eastAsia="en-US"/>
        </w:rPr>
        <w:t>Short;</w:t>
      </w:r>
    </w:p>
    <w:p w:rsidR="00000000" w:rsidRDefault="00440036">
      <w:pPr>
        <w:pStyle w:val="a4"/>
        <w:numPr>
          <w:ilvl w:val="0"/>
          <w:numId w:val="43"/>
        </w:numPr>
        <w:shd w:val="clear" w:color="auto" w:fill="auto"/>
        <w:tabs>
          <w:tab w:val="left" w:pos="756"/>
        </w:tabs>
        <w:ind w:left="400" w:firstLine="0"/>
      </w:pPr>
      <w:r>
        <w:rPr>
          <w:rStyle w:val="1"/>
          <w:color w:val="000000"/>
          <w:lang w:eastAsia="en-US"/>
        </w:rPr>
        <w:t>Poor;</w:t>
      </w:r>
    </w:p>
    <w:p w:rsidR="00000000" w:rsidRDefault="00440036">
      <w:pPr>
        <w:pStyle w:val="a4"/>
        <w:numPr>
          <w:ilvl w:val="0"/>
          <w:numId w:val="43"/>
        </w:numPr>
        <w:shd w:val="clear" w:color="auto" w:fill="auto"/>
        <w:tabs>
          <w:tab w:val="left" w:pos="756"/>
        </w:tabs>
        <w:ind w:left="400" w:firstLine="0"/>
      </w:pPr>
      <w:r>
        <w:rPr>
          <w:rStyle w:val="1"/>
          <w:color w:val="000000"/>
          <w:lang w:eastAsia="en-US"/>
        </w:rPr>
        <w:t>Poorly;</w:t>
      </w:r>
    </w:p>
    <w:p w:rsidR="00000000" w:rsidRDefault="00440036">
      <w:pPr>
        <w:pStyle w:val="a4"/>
        <w:numPr>
          <w:ilvl w:val="0"/>
          <w:numId w:val="43"/>
        </w:numPr>
        <w:shd w:val="clear" w:color="auto" w:fill="auto"/>
        <w:tabs>
          <w:tab w:val="left" w:pos="756"/>
        </w:tabs>
        <w:ind w:left="400" w:firstLine="0"/>
        <w:sectPr w:rsidR="00000000">
          <w:type w:val="continuous"/>
          <w:pgSz w:w="16838" w:h="23810"/>
          <w:pgMar w:top="5229" w:right="6097" w:bottom="4951" w:left="6051" w:header="0" w:footer="3" w:gutter="0"/>
          <w:cols w:space="720"/>
          <w:noEndnote/>
          <w:docGrid w:linePitch="360"/>
        </w:sectPr>
      </w:pPr>
      <w:r>
        <w:rPr>
          <w:rStyle w:val="1"/>
          <w:color w:val="000000"/>
          <w:lang w:eastAsia="en-US"/>
        </w:rPr>
        <w:t>Badly.</w:t>
      </w:r>
    </w:p>
    <w:p w:rsidR="00000000" w:rsidRDefault="00440036">
      <w:pPr>
        <w:pStyle w:val="a4"/>
        <w:shd w:val="clear" w:color="auto" w:fill="auto"/>
        <w:spacing w:after="175" w:line="270" w:lineRule="exact"/>
        <w:ind w:left="40" w:firstLine="0"/>
      </w:pPr>
      <w:r>
        <w:rPr>
          <w:rStyle w:val="1"/>
          <w:color w:val="000000"/>
          <w:lang w:eastAsia="en-US"/>
        </w:rPr>
        <w:lastRenderedPageBreak/>
        <w:t>They ... already ... their homework.</w:t>
      </w:r>
    </w:p>
    <w:p w:rsidR="00000000" w:rsidRDefault="00440036">
      <w:pPr>
        <w:pStyle w:val="a4"/>
        <w:numPr>
          <w:ilvl w:val="0"/>
          <w:numId w:val="44"/>
        </w:numPr>
        <w:shd w:val="clear" w:color="auto" w:fill="auto"/>
        <w:tabs>
          <w:tab w:val="left" w:pos="779"/>
        </w:tabs>
        <w:spacing w:line="485" w:lineRule="exact"/>
        <w:ind w:left="420" w:firstLine="0"/>
      </w:pPr>
      <w:r>
        <w:rPr>
          <w:rStyle w:val="1"/>
          <w:color w:val="000000"/>
          <w:lang w:eastAsia="en-US"/>
        </w:rPr>
        <w:t>Will make;</w:t>
      </w:r>
    </w:p>
    <w:p w:rsidR="00000000" w:rsidRDefault="00440036">
      <w:pPr>
        <w:pStyle w:val="a4"/>
        <w:numPr>
          <w:ilvl w:val="0"/>
          <w:numId w:val="44"/>
        </w:numPr>
        <w:shd w:val="clear" w:color="auto" w:fill="auto"/>
        <w:tabs>
          <w:tab w:val="left" w:pos="779"/>
        </w:tabs>
        <w:spacing w:line="485" w:lineRule="exact"/>
        <w:ind w:left="420" w:firstLine="0"/>
      </w:pPr>
      <w:r>
        <w:rPr>
          <w:rStyle w:val="1"/>
          <w:color w:val="000000"/>
          <w:lang w:eastAsia="en-US"/>
        </w:rPr>
        <w:t>Makes;</w:t>
      </w:r>
    </w:p>
    <w:p w:rsidR="00000000" w:rsidRDefault="00440036">
      <w:pPr>
        <w:pStyle w:val="a4"/>
        <w:numPr>
          <w:ilvl w:val="0"/>
          <w:numId w:val="44"/>
        </w:numPr>
        <w:shd w:val="clear" w:color="auto" w:fill="auto"/>
        <w:tabs>
          <w:tab w:val="left" w:pos="779"/>
        </w:tabs>
        <w:spacing w:line="485" w:lineRule="exact"/>
        <w:ind w:left="420" w:firstLine="0"/>
      </w:pPr>
      <w:r>
        <w:rPr>
          <w:rStyle w:val="1"/>
          <w:color w:val="000000"/>
          <w:lang w:eastAsia="en-US"/>
        </w:rPr>
        <w:t>Make;</w:t>
      </w:r>
    </w:p>
    <w:p w:rsidR="00000000" w:rsidRDefault="00440036">
      <w:pPr>
        <w:pStyle w:val="a4"/>
        <w:numPr>
          <w:ilvl w:val="0"/>
          <w:numId w:val="44"/>
        </w:numPr>
        <w:shd w:val="clear" w:color="auto" w:fill="auto"/>
        <w:tabs>
          <w:tab w:val="left" w:pos="779"/>
        </w:tabs>
        <w:spacing w:after="1012" w:line="485" w:lineRule="exact"/>
        <w:ind w:left="420" w:firstLine="0"/>
      </w:pPr>
      <w:r>
        <w:rPr>
          <w:rStyle w:val="1"/>
          <w:color w:val="000000"/>
          <w:lang w:eastAsia="en-US"/>
        </w:rPr>
        <w:t>Have made.</w:t>
      </w:r>
    </w:p>
    <w:p w:rsidR="00000000" w:rsidRDefault="00440036">
      <w:pPr>
        <w:pStyle w:val="a4"/>
        <w:shd w:val="clear" w:color="auto" w:fill="auto"/>
        <w:spacing w:after="179" w:line="270" w:lineRule="exact"/>
        <w:ind w:left="40" w:firstLine="0"/>
      </w:pPr>
      <w:r>
        <w:rPr>
          <w:rStyle w:val="1"/>
          <w:color w:val="000000"/>
          <w:lang w:eastAsia="en-US"/>
        </w:rPr>
        <w:t>She ... take the exams next year.</w:t>
      </w:r>
    </w:p>
    <w:p w:rsidR="00000000" w:rsidRDefault="00440036">
      <w:pPr>
        <w:pStyle w:val="a4"/>
        <w:numPr>
          <w:ilvl w:val="0"/>
          <w:numId w:val="44"/>
        </w:numPr>
        <w:shd w:val="clear" w:color="auto" w:fill="auto"/>
        <w:tabs>
          <w:tab w:val="left" w:pos="779"/>
        </w:tabs>
        <w:ind w:left="420" w:firstLine="0"/>
      </w:pPr>
      <w:r>
        <w:rPr>
          <w:rStyle w:val="1"/>
          <w:color w:val="000000"/>
          <w:lang w:eastAsia="en-US"/>
        </w:rPr>
        <w:t>Don’t;</w:t>
      </w:r>
    </w:p>
    <w:p w:rsidR="00000000" w:rsidRDefault="00440036">
      <w:pPr>
        <w:pStyle w:val="a4"/>
        <w:numPr>
          <w:ilvl w:val="0"/>
          <w:numId w:val="44"/>
        </w:numPr>
        <w:shd w:val="clear" w:color="auto" w:fill="auto"/>
        <w:tabs>
          <w:tab w:val="left" w:pos="779"/>
        </w:tabs>
        <w:ind w:left="420" w:firstLine="0"/>
      </w:pPr>
      <w:r>
        <w:rPr>
          <w:rStyle w:val="1"/>
          <w:color w:val="000000"/>
          <w:lang w:eastAsia="en-US"/>
        </w:rPr>
        <w:t>Hasn’t;</w:t>
      </w:r>
    </w:p>
    <w:p w:rsidR="00000000" w:rsidRDefault="00440036">
      <w:pPr>
        <w:pStyle w:val="a4"/>
        <w:numPr>
          <w:ilvl w:val="0"/>
          <w:numId w:val="44"/>
        </w:numPr>
        <w:shd w:val="clear" w:color="auto" w:fill="auto"/>
        <w:tabs>
          <w:tab w:val="left" w:pos="779"/>
        </w:tabs>
        <w:ind w:left="420" w:firstLine="0"/>
      </w:pPr>
      <w:r>
        <w:rPr>
          <w:rStyle w:val="1"/>
          <w:color w:val="000000"/>
          <w:lang w:eastAsia="en-US"/>
        </w:rPr>
        <w:t>Won’t;</w:t>
      </w:r>
    </w:p>
    <w:p w:rsidR="00000000" w:rsidRDefault="00440036">
      <w:pPr>
        <w:pStyle w:val="a4"/>
        <w:numPr>
          <w:ilvl w:val="0"/>
          <w:numId w:val="44"/>
        </w:numPr>
        <w:shd w:val="clear" w:color="auto" w:fill="auto"/>
        <w:tabs>
          <w:tab w:val="left" w:pos="779"/>
        </w:tabs>
        <w:spacing w:after="1668"/>
        <w:ind w:left="420" w:firstLine="0"/>
      </w:pPr>
      <w:r>
        <w:rPr>
          <w:rStyle w:val="1"/>
          <w:color w:val="000000"/>
          <w:lang w:eastAsia="en-US"/>
        </w:rPr>
        <w:t>Don’t.</w:t>
      </w:r>
    </w:p>
    <w:p w:rsidR="00000000" w:rsidRDefault="00440036">
      <w:pPr>
        <w:pStyle w:val="a4"/>
        <w:shd w:val="clear" w:color="auto" w:fill="auto"/>
        <w:spacing w:after="175" w:line="270" w:lineRule="exact"/>
        <w:ind w:left="40" w:firstLine="0"/>
      </w:pPr>
      <w:r>
        <w:rPr>
          <w:rStyle w:val="1"/>
          <w:color w:val="000000"/>
          <w:lang w:eastAsia="en-US"/>
        </w:rPr>
        <w:t>The telephone ... by G. Bell.</w:t>
      </w:r>
    </w:p>
    <w:p w:rsidR="00000000" w:rsidRDefault="00440036">
      <w:pPr>
        <w:pStyle w:val="a4"/>
        <w:numPr>
          <w:ilvl w:val="0"/>
          <w:numId w:val="45"/>
        </w:numPr>
        <w:shd w:val="clear" w:color="auto" w:fill="auto"/>
        <w:tabs>
          <w:tab w:val="left" w:pos="779"/>
        </w:tabs>
        <w:spacing w:line="485" w:lineRule="exact"/>
        <w:ind w:left="420" w:firstLine="0"/>
      </w:pPr>
      <w:r>
        <w:rPr>
          <w:rStyle w:val="1"/>
          <w:color w:val="000000"/>
          <w:lang w:eastAsia="en-US"/>
        </w:rPr>
        <w:t>Is interested;</w:t>
      </w:r>
    </w:p>
    <w:p w:rsidR="00000000" w:rsidRDefault="00440036">
      <w:pPr>
        <w:pStyle w:val="a4"/>
        <w:numPr>
          <w:ilvl w:val="0"/>
          <w:numId w:val="45"/>
        </w:numPr>
        <w:shd w:val="clear" w:color="auto" w:fill="auto"/>
        <w:tabs>
          <w:tab w:val="left" w:pos="779"/>
        </w:tabs>
        <w:spacing w:line="485" w:lineRule="exact"/>
        <w:ind w:left="420" w:firstLine="0"/>
      </w:pPr>
      <w:r>
        <w:rPr>
          <w:rStyle w:val="1"/>
          <w:color w:val="000000"/>
          <w:lang w:eastAsia="en-US"/>
        </w:rPr>
        <w:t>Are invented;</w:t>
      </w:r>
    </w:p>
    <w:p w:rsidR="00000000" w:rsidRDefault="00440036">
      <w:pPr>
        <w:pStyle w:val="a4"/>
        <w:numPr>
          <w:ilvl w:val="0"/>
          <w:numId w:val="45"/>
        </w:numPr>
        <w:shd w:val="clear" w:color="auto" w:fill="auto"/>
        <w:tabs>
          <w:tab w:val="left" w:pos="779"/>
        </w:tabs>
        <w:spacing w:line="485" w:lineRule="exact"/>
        <w:ind w:left="420" w:firstLine="0"/>
      </w:pPr>
      <w:r>
        <w:rPr>
          <w:rStyle w:val="1"/>
          <w:color w:val="000000"/>
          <w:lang w:eastAsia="en-US"/>
        </w:rPr>
        <w:t>Was invented;</w:t>
      </w:r>
    </w:p>
    <w:p w:rsidR="00000000" w:rsidRDefault="00440036">
      <w:pPr>
        <w:pStyle w:val="a4"/>
        <w:numPr>
          <w:ilvl w:val="0"/>
          <w:numId w:val="45"/>
        </w:numPr>
        <w:shd w:val="clear" w:color="auto" w:fill="auto"/>
        <w:tabs>
          <w:tab w:val="left" w:pos="779"/>
        </w:tabs>
        <w:spacing w:after="1012" w:line="485" w:lineRule="exact"/>
        <w:ind w:left="420" w:firstLine="0"/>
      </w:pPr>
      <w:r>
        <w:rPr>
          <w:rStyle w:val="1"/>
          <w:color w:val="000000"/>
          <w:lang w:eastAsia="en-US"/>
        </w:rPr>
        <w:t>Has been invented.</w:t>
      </w:r>
    </w:p>
    <w:p w:rsidR="00000000" w:rsidRDefault="00440036">
      <w:pPr>
        <w:pStyle w:val="a4"/>
        <w:shd w:val="clear" w:color="auto" w:fill="auto"/>
        <w:tabs>
          <w:tab w:val="left" w:leader="dot" w:pos="2114"/>
        </w:tabs>
        <w:spacing w:after="184" w:line="270" w:lineRule="exact"/>
        <w:ind w:left="40" w:firstLine="0"/>
      </w:pPr>
      <w:r>
        <w:rPr>
          <w:rStyle w:val="1"/>
          <w:color w:val="000000"/>
          <w:lang w:eastAsia="en-US"/>
        </w:rPr>
        <w:t>The printing</w:t>
      </w:r>
      <w:r>
        <w:rPr>
          <w:rStyle w:val="1"/>
          <w:color w:val="000000"/>
          <w:lang w:eastAsia="en-US"/>
        </w:rPr>
        <w:tab/>
        <w:t>by Ivan Fyodov.</w:t>
      </w:r>
    </w:p>
    <w:p w:rsidR="00000000" w:rsidRDefault="00440036">
      <w:pPr>
        <w:pStyle w:val="a4"/>
        <w:numPr>
          <w:ilvl w:val="0"/>
          <w:numId w:val="46"/>
        </w:numPr>
        <w:shd w:val="clear" w:color="auto" w:fill="auto"/>
        <w:tabs>
          <w:tab w:val="left" w:pos="779"/>
        </w:tabs>
        <w:ind w:left="420" w:firstLine="0"/>
      </w:pPr>
      <w:r>
        <w:rPr>
          <w:rStyle w:val="1"/>
          <w:color w:val="000000"/>
          <w:lang w:eastAsia="en-US"/>
        </w:rPr>
        <w:t>Is done;</w:t>
      </w:r>
    </w:p>
    <w:p w:rsidR="00000000" w:rsidRDefault="00440036">
      <w:pPr>
        <w:pStyle w:val="a4"/>
        <w:numPr>
          <w:ilvl w:val="0"/>
          <w:numId w:val="46"/>
        </w:numPr>
        <w:shd w:val="clear" w:color="auto" w:fill="auto"/>
        <w:tabs>
          <w:tab w:val="left" w:pos="779"/>
        </w:tabs>
        <w:ind w:left="420" w:firstLine="0"/>
      </w:pPr>
      <w:r>
        <w:rPr>
          <w:rStyle w:val="1"/>
          <w:color w:val="000000"/>
          <w:lang w:eastAsia="en-US"/>
        </w:rPr>
        <w:t>Has made;</w:t>
      </w:r>
    </w:p>
    <w:p w:rsidR="00000000" w:rsidRDefault="00440036">
      <w:pPr>
        <w:pStyle w:val="a4"/>
        <w:numPr>
          <w:ilvl w:val="0"/>
          <w:numId w:val="46"/>
        </w:numPr>
        <w:shd w:val="clear" w:color="auto" w:fill="auto"/>
        <w:tabs>
          <w:tab w:val="left" w:pos="779"/>
        </w:tabs>
        <w:ind w:left="420" w:firstLine="0"/>
      </w:pPr>
      <w:r>
        <w:rPr>
          <w:rStyle w:val="1"/>
          <w:color w:val="000000"/>
          <w:lang w:eastAsia="en-US"/>
        </w:rPr>
        <w:t>Is invented;</w:t>
      </w:r>
    </w:p>
    <w:p w:rsidR="00000000" w:rsidRDefault="00440036">
      <w:pPr>
        <w:pStyle w:val="a4"/>
        <w:numPr>
          <w:ilvl w:val="0"/>
          <w:numId w:val="46"/>
        </w:numPr>
        <w:shd w:val="clear" w:color="auto" w:fill="auto"/>
        <w:tabs>
          <w:tab w:val="left" w:pos="779"/>
        </w:tabs>
        <w:ind w:left="420" w:firstLine="0"/>
        <w:sectPr w:rsidR="00000000">
          <w:headerReference w:type="even" r:id="rId43"/>
          <w:headerReference w:type="first" r:id="rId44"/>
          <w:pgSz w:w="16838" w:h="23810"/>
          <w:pgMar w:top="5229" w:right="6097" w:bottom="4951" w:left="6051" w:header="0" w:footer="3" w:gutter="0"/>
          <w:cols w:space="720"/>
          <w:noEndnote/>
          <w:docGrid w:linePitch="360"/>
        </w:sectPr>
      </w:pPr>
      <w:r>
        <w:rPr>
          <w:rStyle w:val="1"/>
          <w:color w:val="000000"/>
          <w:lang w:eastAsia="en-US"/>
        </w:rPr>
        <w:t>Was invented.</w:t>
      </w:r>
    </w:p>
    <w:p w:rsidR="00000000" w:rsidRDefault="00440036">
      <w:pPr>
        <w:pStyle w:val="a4"/>
        <w:shd w:val="clear" w:color="auto" w:fill="auto"/>
        <w:spacing w:after="1360" w:line="470" w:lineRule="exact"/>
        <w:ind w:left="140" w:right="640" w:firstLine="240"/>
      </w:pPr>
      <w:r>
        <w:rPr>
          <w:rStyle w:val="1"/>
          <w:color w:val="000000"/>
          <w:lang w:val="ru-RU"/>
        </w:rPr>
        <w:lastRenderedPageBreak/>
        <w:t>При работе с карточками учитель объясняет задачу, дает пояснения, указания. Картинки</w:t>
      </w:r>
      <w:r>
        <w:rPr>
          <w:rStyle w:val="1"/>
          <w:color w:val="000000"/>
          <w:lang w:val="ru-RU"/>
        </w:rPr>
        <w:t xml:space="preserve"> формируют волевые, нравственные качества. Сначала выполняется задание слева, затем справа письменно в тетради с использованием печатных словарей.</w:t>
      </w:r>
    </w:p>
    <w:p w:rsidR="00000000" w:rsidRDefault="00440036">
      <w:pPr>
        <w:pStyle w:val="a4"/>
        <w:shd w:val="clear" w:color="auto" w:fill="auto"/>
        <w:spacing w:after="92" w:line="270" w:lineRule="exact"/>
        <w:ind w:right="340" w:firstLine="0"/>
        <w:jc w:val="right"/>
      </w:pPr>
      <w:r>
        <w:rPr>
          <w:rStyle w:val="1"/>
          <w:color w:val="000000"/>
          <w:lang w:val="ru-RU"/>
        </w:rPr>
        <w:t>Важная сторона овладения английским языком является ориентация</w:t>
      </w:r>
    </w:p>
    <w:p w:rsidR="00000000" w:rsidRDefault="00440036">
      <w:pPr>
        <w:pStyle w:val="a4"/>
        <w:shd w:val="clear" w:color="auto" w:fill="auto"/>
        <w:spacing w:after="1008" w:line="270" w:lineRule="exact"/>
        <w:ind w:left="140" w:firstLine="240"/>
      </w:pPr>
      <w:r>
        <w:rPr>
          <w:rStyle w:val="1"/>
          <w:color w:val="000000"/>
          <w:lang w:val="ru-RU"/>
        </w:rPr>
        <w:t>школьников на самостоятельную работу.</w:t>
      </w:r>
    </w:p>
    <w:p w:rsidR="00000000" w:rsidRDefault="00440036">
      <w:pPr>
        <w:pStyle w:val="211"/>
        <w:shd w:val="clear" w:color="auto" w:fill="auto"/>
        <w:spacing w:before="0" w:after="396" w:line="250" w:lineRule="exact"/>
        <w:ind w:left="140"/>
      </w:pPr>
      <w:r>
        <w:rPr>
          <w:rStyle w:val="210"/>
          <w:color w:val="000000"/>
        </w:rPr>
        <w:t>Составны</w:t>
      </w:r>
      <w:r>
        <w:rPr>
          <w:rStyle w:val="210"/>
          <w:color w:val="000000"/>
        </w:rPr>
        <w:t>е части самостоятельной работы</w:t>
      </w:r>
    </w:p>
    <w:p w:rsidR="00000000" w:rsidRDefault="00440036">
      <w:pPr>
        <w:pStyle w:val="211"/>
        <w:numPr>
          <w:ilvl w:val="0"/>
          <w:numId w:val="47"/>
        </w:numPr>
        <w:shd w:val="clear" w:color="auto" w:fill="auto"/>
        <w:tabs>
          <w:tab w:val="left" w:pos="488"/>
        </w:tabs>
        <w:spacing w:before="0" w:after="0" w:line="250" w:lineRule="exact"/>
        <w:ind w:left="140"/>
      </w:pPr>
      <w:r>
        <w:rPr>
          <w:rStyle w:val="210"/>
          <w:color w:val="000000"/>
        </w:rPr>
        <w:t>Формирование общеучебных умений;</w:t>
      </w:r>
    </w:p>
    <w:p w:rsidR="00000000" w:rsidRDefault="00440036">
      <w:pPr>
        <w:pStyle w:val="211"/>
        <w:numPr>
          <w:ilvl w:val="0"/>
          <w:numId w:val="47"/>
        </w:numPr>
        <w:shd w:val="clear" w:color="auto" w:fill="auto"/>
        <w:tabs>
          <w:tab w:val="left" w:pos="488"/>
        </w:tabs>
        <w:spacing w:before="0" w:after="304" w:line="250" w:lineRule="exact"/>
        <w:ind w:left="140"/>
      </w:pPr>
      <w:r>
        <w:rPr>
          <w:rStyle w:val="210"/>
          <w:color w:val="000000"/>
        </w:rPr>
        <w:t>Планирование времени, умение разбираться в материале;</w:t>
      </w:r>
    </w:p>
    <w:p w:rsidR="00000000" w:rsidRDefault="00440036">
      <w:pPr>
        <w:pStyle w:val="221"/>
        <w:numPr>
          <w:ilvl w:val="0"/>
          <w:numId w:val="47"/>
        </w:numPr>
        <w:shd w:val="clear" w:color="auto" w:fill="auto"/>
        <w:tabs>
          <w:tab w:val="left" w:pos="723"/>
        </w:tabs>
        <w:spacing w:before="0" w:after="218" w:line="250" w:lineRule="exact"/>
        <w:ind w:left="140"/>
      </w:pPr>
      <w:r>
        <w:rPr>
          <w:rStyle w:val="220"/>
          <w:b/>
          <w:bCs/>
          <w:color w:val="000000"/>
        </w:rPr>
        <w:t>Работать с книгой, справочной литературой;</w:t>
      </w:r>
    </w:p>
    <w:p w:rsidR="00000000" w:rsidRDefault="00440036">
      <w:pPr>
        <w:pStyle w:val="211"/>
        <w:numPr>
          <w:ilvl w:val="0"/>
          <w:numId w:val="47"/>
        </w:numPr>
        <w:shd w:val="clear" w:color="auto" w:fill="auto"/>
        <w:tabs>
          <w:tab w:val="left" w:pos="723"/>
        </w:tabs>
        <w:spacing w:before="0" w:after="720" w:line="250" w:lineRule="exact"/>
        <w:ind w:left="140" w:firstLine="240"/>
      </w:pPr>
      <w:r>
        <w:rPr>
          <w:rStyle w:val="210"/>
          <w:color w:val="000000"/>
        </w:rPr>
        <w:t>Осуществлять само и взаимоконтроль.</w:t>
      </w:r>
    </w:p>
    <w:p w:rsidR="00000000" w:rsidRDefault="00440036">
      <w:pPr>
        <w:pStyle w:val="a4"/>
        <w:shd w:val="clear" w:color="auto" w:fill="auto"/>
        <w:spacing w:after="236" w:line="490" w:lineRule="exact"/>
        <w:ind w:left="140" w:right="640" w:firstLine="240"/>
      </w:pPr>
      <w:r>
        <w:rPr>
          <w:rStyle w:val="1"/>
          <w:color w:val="000000"/>
          <w:lang w:val="ru-RU"/>
        </w:rPr>
        <w:t>Для формирования этих умений используются прием</w:t>
      </w:r>
      <w:r>
        <w:rPr>
          <w:rStyle w:val="1"/>
          <w:color w:val="000000"/>
          <w:lang w:val="ru-RU"/>
        </w:rPr>
        <w:t>ы, вызывающие интерес у кружковцев, вовлекающие их в иноязычную деятельность через</w:t>
      </w:r>
    </w:p>
    <w:p w:rsidR="00000000" w:rsidRDefault="00440036">
      <w:pPr>
        <w:pStyle w:val="a4"/>
        <w:shd w:val="clear" w:color="auto" w:fill="auto"/>
        <w:spacing w:line="270" w:lineRule="exact"/>
        <w:ind w:left="140" w:firstLine="0"/>
      </w:pPr>
      <w:r>
        <w:rPr>
          <w:rStyle w:val="1"/>
          <w:color w:val="000000"/>
          <w:lang w:val="ru-RU"/>
        </w:rPr>
        <w:t>упражнения коммуникативного характера.</w:t>
      </w:r>
    </w:p>
    <w:p w:rsidR="00000000" w:rsidRDefault="00440036">
      <w:pPr>
        <w:pStyle w:val="a4"/>
        <w:shd w:val="clear" w:color="auto" w:fill="auto"/>
        <w:spacing w:after="822" w:line="270" w:lineRule="exact"/>
        <w:ind w:left="1360" w:firstLine="0"/>
        <w:jc w:val="left"/>
      </w:pPr>
      <w:r>
        <w:rPr>
          <w:color w:val="000000"/>
          <w:u w:val="single"/>
          <w:lang w:val="ru-RU"/>
        </w:rPr>
        <w:t>Самостоятельная работа по коммуникативному методу</w:t>
      </w:r>
    </w:p>
    <w:p w:rsidR="00000000" w:rsidRDefault="00440036">
      <w:pPr>
        <w:pStyle w:val="a4"/>
        <w:shd w:val="clear" w:color="auto" w:fill="auto"/>
        <w:spacing w:after="224" w:line="270" w:lineRule="exact"/>
        <w:ind w:firstLine="0"/>
        <w:jc w:val="left"/>
      </w:pPr>
      <w:r>
        <w:rPr>
          <w:rStyle w:val="1"/>
          <w:color w:val="000000"/>
          <w:lang w:val="ru-RU"/>
        </w:rPr>
        <w:lastRenderedPageBreak/>
        <w:t>Она включает:</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Работу с тестовыми заданиями;</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С карточками;</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Упражнения страно</w:t>
      </w:r>
      <w:r>
        <w:rPr>
          <w:rStyle w:val="1"/>
          <w:color w:val="000000"/>
          <w:lang w:val="ru-RU"/>
        </w:rPr>
        <w:t>ведческого характера;</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Чтение книг английских и американских авторов;</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Распечатка текстов из различных пособий;</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Изготовление наглядных пособий;</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Оформление тематических альбомов, стендов к выступлениям;</w:t>
      </w:r>
    </w:p>
    <w:p w:rsidR="00000000" w:rsidRDefault="00440036">
      <w:pPr>
        <w:pStyle w:val="a4"/>
        <w:numPr>
          <w:ilvl w:val="0"/>
          <w:numId w:val="47"/>
        </w:numPr>
        <w:shd w:val="clear" w:color="auto" w:fill="auto"/>
        <w:tabs>
          <w:tab w:val="left" w:pos="731"/>
        </w:tabs>
        <w:spacing w:line="499" w:lineRule="exact"/>
        <w:ind w:left="380" w:firstLine="0"/>
      </w:pPr>
      <w:r>
        <w:rPr>
          <w:rStyle w:val="1"/>
          <w:color w:val="000000"/>
          <w:lang w:val="ru-RU"/>
        </w:rPr>
        <w:t>Написание проектов;</w:t>
      </w:r>
    </w:p>
    <w:p w:rsidR="00000000" w:rsidRDefault="00440036">
      <w:pPr>
        <w:pStyle w:val="a4"/>
        <w:numPr>
          <w:ilvl w:val="0"/>
          <w:numId w:val="47"/>
        </w:numPr>
        <w:shd w:val="clear" w:color="auto" w:fill="auto"/>
        <w:tabs>
          <w:tab w:val="left" w:pos="731"/>
        </w:tabs>
        <w:spacing w:line="499" w:lineRule="exact"/>
        <w:ind w:left="380" w:firstLine="0"/>
        <w:sectPr w:rsidR="00000000">
          <w:type w:val="continuous"/>
          <w:pgSz w:w="16838" w:h="23810"/>
          <w:pgMar w:top="6927" w:right="3343" w:bottom="6927" w:left="3434" w:header="0" w:footer="3" w:gutter="0"/>
          <w:cols w:space="720"/>
          <w:noEndnote/>
          <w:docGrid w:linePitch="360"/>
        </w:sectPr>
      </w:pPr>
      <w:r>
        <w:rPr>
          <w:rStyle w:val="1"/>
          <w:color w:val="000000"/>
          <w:lang w:val="ru-RU"/>
        </w:rPr>
        <w:t xml:space="preserve">Проведение уроков </w:t>
      </w:r>
      <w:r>
        <w:rPr>
          <w:rStyle w:val="1"/>
          <w:color w:val="000000"/>
          <w:lang w:val="ru-RU"/>
        </w:rPr>
        <w:t>у младших школьников;</w:t>
      </w:r>
    </w:p>
    <w:p w:rsidR="00000000" w:rsidRDefault="00440036">
      <w:pPr>
        <w:pStyle w:val="a4"/>
        <w:numPr>
          <w:ilvl w:val="0"/>
          <w:numId w:val="48"/>
        </w:numPr>
        <w:shd w:val="clear" w:color="auto" w:fill="auto"/>
        <w:tabs>
          <w:tab w:val="left" w:pos="713"/>
        </w:tabs>
        <w:spacing w:line="475" w:lineRule="exact"/>
        <w:ind w:left="720" w:hanging="360"/>
        <w:jc w:val="left"/>
      </w:pPr>
      <w:r>
        <w:rPr>
          <w:rStyle w:val="1"/>
          <w:color w:val="000000"/>
          <w:lang w:val="ru-RU"/>
        </w:rPr>
        <w:lastRenderedPageBreak/>
        <w:t>Выступления кружковцев со своими сообщениями по прочитанным книгам;</w:t>
      </w:r>
    </w:p>
    <w:p w:rsidR="00000000" w:rsidRDefault="00440036">
      <w:pPr>
        <w:pStyle w:val="a4"/>
        <w:numPr>
          <w:ilvl w:val="0"/>
          <w:numId w:val="48"/>
        </w:numPr>
        <w:shd w:val="clear" w:color="auto" w:fill="auto"/>
        <w:tabs>
          <w:tab w:val="left" w:pos="713"/>
        </w:tabs>
        <w:spacing w:after="913" w:line="270" w:lineRule="exact"/>
        <w:ind w:left="20" w:firstLine="340"/>
      </w:pPr>
      <w:r>
        <w:rPr>
          <w:rStyle w:val="1"/>
          <w:color w:val="000000"/>
          <w:lang w:val="ru-RU"/>
        </w:rPr>
        <w:t>Ситуативные задания.</w:t>
      </w:r>
    </w:p>
    <w:p w:rsidR="00000000" w:rsidRDefault="00440036">
      <w:pPr>
        <w:pStyle w:val="a4"/>
        <w:shd w:val="clear" w:color="auto" w:fill="auto"/>
        <w:spacing w:after="180"/>
        <w:ind w:left="20" w:firstLine="340"/>
      </w:pPr>
      <w:r>
        <w:rPr>
          <w:rStyle w:val="1"/>
          <w:color w:val="000000"/>
          <w:lang w:val="ru-RU"/>
        </w:rPr>
        <w:t>Самостоятельная работа способствует ориентации в языковом материале, формирует общеучебные умения, учит планиров</w:t>
      </w:r>
      <w:r>
        <w:rPr>
          <w:rStyle w:val="1"/>
          <w:color w:val="000000"/>
          <w:lang w:val="ru-RU"/>
        </w:rPr>
        <w:t>ать время, работать со справочной литературой, осуществлять самоконтроль и взаимоконтроль.</w:t>
      </w:r>
    </w:p>
    <w:p w:rsidR="00000000" w:rsidRDefault="00440036">
      <w:pPr>
        <w:pStyle w:val="a4"/>
        <w:shd w:val="clear" w:color="auto" w:fill="auto"/>
        <w:tabs>
          <w:tab w:val="left" w:pos="6295"/>
        </w:tabs>
        <w:ind w:left="20" w:firstLine="340"/>
      </w:pPr>
      <w:r>
        <w:rPr>
          <w:rStyle w:val="1"/>
          <w:color w:val="000000"/>
          <w:lang w:val="ru-RU"/>
        </w:rPr>
        <w:t xml:space="preserve">Содержание материала в самостоятельной работе носит информативный характер, имеет личную, познавательную значимость, побуждает учащихся на </w:t>
      </w:r>
      <w:r>
        <w:rPr>
          <w:rStyle w:val="1"/>
          <w:color w:val="000000"/>
          <w:lang w:val="ru-RU"/>
        </w:rPr>
        <w:lastRenderedPageBreak/>
        <w:t>практическое применение зн</w:t>
      </w:r>
      <w:r>
        <w:rPr>
          <w:rStyle w:val="1"/>
          <w:color w:val="000000"/>
          <w:lang w:val="ru-RU"/>
        </w:rPr>
        <w:t>аний. Побуждающим стимулом являются новизна разнообразных форм деятельности,</w:t>
      </w:r>
      <w:r>
        <w:rPr>
          <w:rStyle w:val="1"/>
          <w:color w:val="000000"/>
          <w:lang w:val="ru-RU"/>
        </w:rPr>
        <w:tab/>
        <w:t>стремление к поиску</w:t>
      </w:r>
    </w:p>
    <w:p w:rsidR="00000000" w:rsidRDefault="00440036">
      <w:pPr>
        <w:pStyle w:val="a4"/>
        <w:shd w:val="clear" w:color="auto" w:fill="auto"/>
        <w:spacing w:after="180"/>
        <w:ind w:left="20" w:firstLine="0"/>
      </w:pPr>
      <w:r>
        <w:rPr>
          <w:rStyle w:val="1"/>
          <w:color w:val="000000"/>
          <w:lang w:val="ru-RU"/>
        </w:rPr>
        <w:t>дополнительной информации.</w:t>
      </w:r>
    </w:p>
    <w:p w:rsidR="00000000" w:rsidRDefault="00440036">
      <w:pPr>
        <w:pStyle w:val="a4"/>
        <w:shd w:val="clear" w:color="auto" w:fill="auto"/>
        <w:spacing w:after="176"/>
        <w:ind w:left="20" w:firstLine="340"/>
      </w:pPr>
      <w:r>
        <w:rPr>
          <w:rStyle w:val="1"/>
          <w:color w:val="000000"/>
          <w:lang w:val="ru-RU"/>
        </w:rPr>
        <w:t>Чтение английских текстов дома или в школе позволяет учащимся овладевать иными способами выражения мысли, глубже осознавать себя как</w:t>
      </w:r>
      <w:r>
        <w:rPr>
          <w:rStyle w:val="1"/>
          <w:color w:val="000000"/>
          <w:lang w:val="ru-RU"/>
        </w:rPr>
        <w:t xml:space="preserve"> представителя другой социальной общности, развивать самосознание.</w:t>
      </w:r>
    </w:p>
    <w:p w:rsidR="00000000" w:rsidRDefault="00440036">
      <w:pPr>
        <w:pStyle w:val="a4"/>
        <w:shd w:val="clear" w:color="auto" w:fill="auto"/>
        <w:tabs>
          <w:tab w:val="left" w:pos="6295"/>
        </w:tabs>
        <w:spacing w:line="485" w:lineRule="exact"/>
        <w:ind w:left="20" w:firstLine="340"/>
      </w:pPr>
      <w:r>
        <w:rPr>
          <w:rStyle w:val="1"/>
          <w:color w:val="000000"/>
          <w:lang w:val="ru-RU"/>
        </w:rPr>
        <w:t>Культурная функция домашнего чтения</w:t>
      </w:r>
      <w:r>
        <w:rPr>
          <w:rStyle w:val="1"/>
          <w:color w:val="000000"/>
          <w:lang w:val="ru-RU"/>
        </w:rPr>
        <w:tab/>
        <w:t>развивает эстетическое</w:t>
      </w:r>
    </w:p>
    <w:p w:rsidR="00000000" w:rsidRDefault="00440036">
      <w:pPr>
        <w:pStyle w:val="a4"/>
        <w:shd w:val="clear" w:color="auto" w:fill="auto"/>
        <w:spacing w:after="180" w:line="485" w:lineRule="exact"/>
        <w:ind w:left="20" w:firstLine="0"/>
      </w:pPr>
      <w:r>
        <w:rPr>
          <w:rStyle w:val="1"/>
          <w:color w:val="000000"/>
          <w:lang w:val="ru-RU"/>
        </w:rPr>
        <w:t>отношение к миру, творческое мышление.</w:t>
      </w:r>
    </w:p>
    <w:p w:rsidR="00000000" w:rsidRDefault="00440036">
      <w:pPr>
        <w:pStyle w:val="a4"/>
        <w:shd w:val="clear" w:color="auto" w:fill="auto"/>
        <w:tabs>
          <w:tab w:val="left" w:pos="6295"/>
        </w:tabs>
        <w:spacing w:line="485" w:lineRule="exact"/>
        <w:ind w:left="20" w:firstLine="340"/>
      </w:pPr>
      <w:r>
        <w:rPr>
          <w:rStyle w:val="1"/>
          <w:color w:val="000000"/>
          <w:lang w:val="ru-RU"/>
        </w:rPr>
        <w:t xml:space="preserve">Обучающая функция зарубежной литературы обеспечивает формирование умений интеллектуального </w:t>
      </w:r>
      <w:r>
        <w:rPr>
          <w:rStyle w:val="1"/>
          <w:color w:val="000000"/>
          <w:lang w:val="ru-RU"/>
        </w:rPr>
        <w:t>и коммуникативного направлений. Она развивает мотивационную сторону учебной деятельности, а также создает условия личностно-ориентированного обучения для задач специального учебного характера. Успех мотивационной сферы зависит от методически-сформулированн</w:t>
      </w:r>
      <w:r>
        <w:rPr>
          <w:rStyle w:val="1"/>
          <w:color w:val="000000"/>
          <w:lang w:val="ru-RU"/>
        </w:rPr>
        <w:t xml:space="preserve">ых целей и задач. </w:t>
      </w:r>
      <w:r>
        <w:rPr>
          <w:rStyle w:val="21"/>
          <w:color w:val="000000"/>
          <w:lang w:val="ru-RU"/>
        </w:rPr>
        <w:tab/>
      </w:r>
    </w:p>
    <w:p w:rsidR="00000000" w:rsidRDefault="00440036">
      <w:pPr>
        <w:rPr>
          <w:color w:val="auto"/>
          <w:lang w:eastAsia="ru-RU"/>
        </w:rPr>
      </w:pPr>
    </w:p>
    <w:p w:rsidR="00000000" w:rsidRDefault="00440036">
      <w:pPr>
        <w:pStyle w:val="a4"/>
        <w:shd w:val="clear" w:color="auto" w:fill="auto"/>
        <w:spacing w:after="112" w:line="270" w:lineRule="exact"/>
        <w:ind w:left="20" w:firstLine="340"/>
      </w:pPr>
      <w:r>
        <w:rPr>
          <w:rStyle w:val="1"/>
          <w:color w:val="000000"/>
          <w:lang w:val="ru-RU"/>
        </w:rPr>
        <w:t>Чтение должно позволить учащимся читать оригинальную литературу.</w:t>
      </w:r>
    </w:p>
    <w:p w:rsidR="00000000" w:rsidRDefault="00440036">
      <w:pPr>
        <w:pStyle w:val="a4"/>
        <w:shd w:val="clear" w:color="auto" w:fill="auto"/>
        <w:tabs>
          <w:tab w:val="left" w:pos="6295"/>
        </w:tabs>
        <w:spacing w:after="145" w:line="270" w:lineRule="exact"/>
        <w:ind w:left="20" w:firstLine="0"/>
      </w:pPr>
      <w:r>
        <w:rPr>
          <w:rStyle w:val="1"/>
          <w:color w:val="000000"/>
          <w:lang w:val="ru-RU"/>
        </w:rPr>
        <w:t>Эти занятия должны носить систематических</w:t>
      </w:r>
      <w:r>
        <w:rPr>
          <w:rStyle w:val="1"/>
          <w:color w:val="000000"/>
          <w:lang w:val="ru-RU"/>
        </w:rPr>
        <w:tab/>
        <w:t>и системный характер,</w:t>
      </w:r>
    </w:p>
    <w:p w:rsidR="00000000" w:rsidRDefault="00440036">
      <w:pPr>
        <w:pStyle w:val="a4"/>
        <w:shd w:val="clear" w:color="auto" w:fill="auto"/>
        <w:tabs>
          <w:tab w:val="left" w:pos="6295"/>
        </w:tabs>
        <w:spacing w:line="336" w:lineRule="exact"/>
        <w:ind w:left="20" w:firstLine="0"/>
      </w:pPr>
      <w:r>
        <w:rPr>
          <w:rStyle w:val="1"/>
          <w:color w:val="000000"/>
          <w:lang w:val="ru-RU"/>
        </w:rPr>
        <w:t>опираясь на усвоенные умения, развивать новые.</w:t>
      </w:r>
    </w:p>
    <w:p w:rsidR="00000000" w:rsidRDefault="00440036">
      <w:pPr>
        <w:rPr>
          <w:color w:val="auto"/>
          <w:lang w:eastAsia="ru-RU"/>
        </w:rPr>
      </w:pPr>
    </w:p>
    <w:p w:rsidR="00000000" w:rsidRDefault="00440036">
      <w:pPr>
        <w:rPr>
          <w:color w:val="auto"/>
          <w:lang w:eastAsia="ru-RU"/>
        </w:rPr>
      </w:pPr>
    </w:p>
    <w:sectPr w:rsidR="00000000">
      <w:type w:val="continuous"/>
      <w:pgSz w:w="16838" w:h="23810"/>
      <w:pgMar w:top="3885" w:right="3653" w:bottom="5632" w:left="376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40036">
      <w:r>
        <w:separator/>
      </w:r>
    </w:p>
  </w:endnote>
  <w:endnote w:type="continuationSeparator" w:id="0">
    <w:p w:rsidR="00000000" w:rsidRDefault="0044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203" w:usb1="09060000" w:usb2="00000010" w:usb3="00000000" w:csb0="0008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4144" behindDoc="1" locked="0" layoutInCell="1" allowOverlap="1">
              <wp:simplePos x="0" y="0"/>
              <wp:positionH relativeFrom="page">
                <wp:posOffset>8208010</wp:posOffset>
              </wp:positionH>
              <wp:positionV relativeFrom="page">
                <wp:posOffset>12195810</wp:posOffset>
              </wp:positionV>
              <wp:extent cx="137160" cy="103505"/>
              <wp:effectExtent l="0" t="381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SegoeUI"/>
                              <w:b w:val="0"/>
                              <w:bCs w:val="0"/>
                              <w:color w:val="000000"/>
                              <w:lang w:val="en-US" w:eastAsia="en-US"/>
                            </w:rPr>
                            <w:t>57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5" type="#_x0000_t202" style="position:absolute;margin-left:646.3pt;margin-top:960.3pt;width:10.8pt;height:8.15pt;z-index:-2516623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" filled="f" stroked="f">
              <v:textbox style="mso-fit-shape-to-text:t" inset="0,0,0,0">
                <w:txbxContent>
                  <w:p w:rsidR="00000000" w:rsidRDefault="00440036">
                    <w:pPr>
                      <w:pStyle w:val="10"/>
                      <w:shd w:val="clear" w:color="auto" w:fill="auto"/>
                      <w:spacing w:line="240" w:lineRule="auto"/>
                    </w:pPr>
                    <w:r>
                      <w:rPr>
                        <w:rStyle w:val="SegoeUI"/>
                        <w:b w:val="0"/>
                        <w:bCs w:val="0"/>
                        <w:color w:val="000000"/>
                        <w:lang w:val="en-US" w:eastAsia="en-US"/>
                      </w:rPr>
                      <w:t>57</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5168" behindDoc="1" locked="0" layoutInCell="1" allowOverlap="1">
              <wp:simplePos x="0" y="0"/>
              <wp:positionH relativeFrom="page">
                <wp:posOffset>8208010</wp:posOffset>
              </wp:positionH>
              <wp:positionV relativeFrom="page">
                <wp:posOffset>12195810</wp:posOffset>
              </wp:positionV>
              <wp:extent cx="144145" cy="177165"/>
              <wp:effectExtent l="0" t="381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SegoeUI"/>
                              <w:b w:val="0"/>
                              <w:bCs w:val="0"/>
                              <w:color w:val="000000"/>
                              <w:lang w:val="en-US" w:eastAsia="en-US"/>
                            </w:rPr>
                            <w:t>57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66" type="#_x0000_t202" style="position:absolute;margin-left:646.3pt;margin-top:960.3pt;width:11.35pt;height:13.95pt;z-index:-25166131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" filled="f" stroked="f">
              <v:textbox style="mso-fit-shape-to-text:t" inset="0,0,0,0">
                <w:txbxContent>
                  <w:p w:rsidR="00000000" w:rsidRDefault="00440036">
                    <w:pPr>
                      <w:pStyle w:val="10"/>
                      <w:shd w:val="clear" w:color="auto" w:fill="auto"/>
                      <w:spacing w:line="240" w:lineRule="auto"/>
                    </w:pPr>
                    <w:r>
                      <w:rPr>
                        <w:rStyle w:val="SegoeUI"/>
                        <w:b w:val="0"/>
                        <w:bCs w:val="0"/>
                        <w:color w:val="000000"/>
                        <w:lang w:val="en-US" w:eastAsia="en-US"/>
                      </w:rPr>
                      <w:t>57</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40036">
      <w:r>
        <w:separator/>
      </w:r>
    </w:p>
  </w:footnote>
  <w:footnote w:type="continuationSeparator" w:id="0">
    <w:p w:rsidR="00000000" w:rsidRDefault="00440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6192" behindDoc="1" locked="0" layoutInCell="1" allowOverlap="1">
              <wp:simplePos x="0" y="0"/>
              <wp:positionH relativeFrom="page">
                <wp:posOffset>5068570</wp:posOffset>
              </wp:positionH>
              <wp:positionV relativeFrom="page">
                <wp:posOffset>5377180</wp:posOffset>
              </wp:positionV>
              <wp:extent cx="283210" cy="82550"/>
              <wp:effectExtent l="1270" t="0" r="127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 cy="8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a5"/>
                              <w:b/>
                              <w:bCs/>
                              <w:color w:val="000000"/>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7" type="#_x0000_t202" style="position:absolute;margin-left:399.1pt;margin-top:423.4pt;width:22.3pt;height:6.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" filled="f" stroked="f">
              <v:textbox style="mso-fit-shape-to-text:t" inset="0,0,0,0">
                <w:txbxContent>
                  <w:p w:rsidR="00000000" w:rsidRDefault="00440036">
                    <w:pPr>
                      <w:pStyle w:val="10"/>
                      <w:shd w:val="clear" w:color="auto" w:fill="auto"/>
                      <w:spacing w:line="240" w:lineRule="auto"/>
                    </w:pPr>
                    <w:r>
                      <w:rPr>
                        <w:rStyle w:val="a5"/>
                        <w:b/>
                        <w:bCs/>
                        <w:color w:val="000000"/>
                      </w:rPr>
                      <w:t>***</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61312" behindDoc="1" locked="0" layoutInCell="1" allowOverlap="1">
              <wp:simplePos x="0" y="0"/>
              <wp:positionH relativeFrom="page">
                <wp:posOffset>2303780</wp:posOffset>
              </wp:positionH>
              <wp:positionV relativeFrom="page">
                <wp:posOffset>4164330</wp:posOffset>
              </wp:positionV>
              <wp:extent cx="181610" cy="196850"/>
              <wp:effectExtent l="0" t="1905" r="0" b="63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4-2pt"/>
                              <w:b w:val="0"/>
                              <w:bCs w:val="0"/>
                              <w:color w:val="000000"/>
                              <w:lang w:val="en-US" w:eastAsia="en-US"/>
                            </w:rPr>
                            <w:t>The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72" type="#_x0000_t202" style="position:absolute;margin-left:181.4pt;margin-top:327.9pt;width:14.3pt;height:15.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" filled="f" stroked="f">
              <v:textbox style="mso-fit-shape-to-text:t" inset="0,0,0,0">
                <w:txbxContent>
                  <w:p w:rsidR="00000000" w:rsidRDefault="00440036">
                    <w:pPr>
                      <w:pStyle w:val="10"/>
                      <w:shd w:val="clear" w:color="auto" w:fill="auto"/>
                      <w:spacing w:line="240" w:lineRule="auto"/>
                    </w:pPr>
                    <w:r>
                      <w:rPr>
                        <w:rStyle w:val="4-2pt"/>
                        <w:b w:val="0"/>
                        <w:bCs w:val="0"/>
                        <w:color w:val="000000"/>
                        <w:lang w:val="en-US" w:eastAsia="en-US"/>
                      </w:rPr>
                      <w:t>The</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7216" behindDoc="1" locked="0" layoutInCell="1" allowOverlap="1">
              <wp:simplePos x="0" y="0"/>
              <wp:positionH relativeFrom="page">
                <wp:posOffset>5068570</wp:posOffset>
              </wp:positionH>
              <wp:positionV relativeFrom="page">
                <wp:posOffset>5377180</wp:posOffset>
              </wp:positionV>
              <wp:extent cx="238760" cy="182245"/>
              <wp:effectExtent l="1270" t="0" r="127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7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a5"/>
                              <w:b/>
                              <w:bCs/>
                              <w:color w:val="000000"/>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68" type="#_x0000_t202" style="position:absolute;margin-left:399.1pt;margin-top:423.4pt;width:18.8pt;height:14.3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lzzrAIAAK0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" filled="f" stroked="f">
              <v:textbox style="mso-fit-shape-to-text:t" inset="0,0,0,0">
                <w:txbxContent>
                  <w:p w:rsidR="00000000" w:rsidRDefault="00440036">
                    <w:pPr>
                      <w:pStyle w:val="10"/>
                      <w:shd w:val="clear" w:color="auto" w:fill="auto"/>
                      <w:spacing w:line="240" w:lineRule="auto"/>
                    </w:pPr>
                    <w:r>
                      <w:rPr>
                        <w:rStyle w:val="a5"/>
                        <w:b/>
                        <w:bCs/>
                        <w:color w:val="000000"/>
                      </w:rPr>
                      <w:t>***</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8240" behindDoc="1" locked="0" layoutInCell="1" allowOverlap="1">
              <wp:simplePos x="0" y="0"/>
              <wp:positionH relativeFrom="page">
                <wp:posOffset>4653915</wp:posOffset>
              </wp:positionH>
              <wp:positionV relativeFrom="page">
                <wp:posOffset>2871470</wp:posOffset>
              </wp:positionV>
              <wp:extent cx="1795145" cy="140335"/>
              <wp:effectExtent l="0" t="4445"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a9"/>
                              <w:b/>
                              <w:bCs/>
                              <w:color w:val="000000"/>
                            </w:rPr>
                            <w:t>Диагностические тесты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69" type="#_x0000_t202" style="position:absolute;margin-left:366.45pt;margin-top:226.1pt;width:141.35pt;height:11.0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" filled="f" stroked="f">
              <v:textbox style="mso-fit-shape-to-text:t" inset="0,0,0,0">
                <w:txbxContent>
                  <w:p w:rsidR="00000000" w:rsidRDefault="00440036">
                    <w:pPr>
                      <w:pStyle w:val="10"/>
                      <w:shd w:val="clear" w:color="auto" w:fill="auto"/>
                      <w:spacing w:line="240" w:lineRule="auto"/>
                    </w:pPr>
                    <w:r>
                      <w:rPr>
                        <w:rStyle w:val="a9"/>
                        <w:b/>
                        <w:bCs/>
                        <w:color w:val="000000"/>
                      </w:rPr>
                      <w:t>Диагностические тесты</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4653915</wp:posOffset>
              </wp:positionH>
              <wp:positionV relativeFrom="page">
                <wp:posOffset>2871470</wp:posOffset>
              </wp:positionV>
              <wp:extent cx="1707515" cy="182245"/>
              <wp:effectExtent l="0" t="4445"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a9"/>
                              <w:b/>
                              <w:bCs/>
                              <w:color w:val="000000"/>
                            </w:rPr>
                            <w:t>Диагностические тесты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70" type="#_x0000_t202" style="position:absolute;margin-left:366.45pt;margin-top:226.1pt;width:134.45pt;height:14.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KBkrAIAAK4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" filled="f" stroked="f">
              <v:textbox style="mso-fit-shape-to-text:t" inset="0,0,0,0">
                <w:txbxContent>
                  <w:p w:rsidR="00000000" w:rsidRDefault="00440036">
                    <w:pPr>
                      <w:pStyle w:val="10"/>
                      <w:shd w:val="clear" w:color="auto" w:fill="auto"/>
                      <w:spacing w:line="240" w:lineRule="auto"/>
                    </w:pPr>
                    <w:r>
                      <w:rPr>
                        <w:rStyle w:val="a9"/>
                        <w:b/>
                        <w:bCs/>
                        <w:color w:val="000000"/>
                      </w:rPr>
                      <w:t>Диагностические тесты</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lang w:eastAsia="ru-RU"/>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40036">
    <w:pPr>
      <w:rPr>
        <w:color w:val="auto"/>
        <w:sz w:val="2"/>
        <w:szCs w:val="2"/>
        <w:lang w:eastAsia="ru-RU"/>
      </w:rPr>
    </w:pPr>
    <w:r>
      <w:rPr>
        <w:noProof/>
        <w:lang w:val="ru-RU" w:eastAsia="ru-RU"/>
      </w:rPr>
      <mc:AlternateContent>
        <mc:Choice Requires="wps">
          <w:drawing>
            <wp:anchor distT="0" distB="0" distL="63500" distR="63500" simplePos="0" relativeHeight="251660288" behindDoc="1" locked="0" layoutInCell="1" allowOverlap="1">
              <wp:simplePos x="0" y="0"/>
              <wp:positionH relativeFrom="page">
                <wp:posOffset>3830320</wp:posOffset>
              </wp:positionH>
              <wp:positionV relativeFrom="page">
                <wp:posOffset>3132455</wp:posOffset>
              </wp:positionV>
              <wp:extent cx="1081405" cy="196850"/>
              <wp:effectExtent l="1270" t="0" r="3810" b="381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140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40036">
                          <w:pPr>
                            <w:pStyle w:val="10"/>
                            <w:shd w:val="clear" w:color="auto" w:fill="auto"/>
                            <w:spacing w:line="240" w:lineRule="auto"/>
                          </w:pPr>
                          <w:r>
                            <w:rPr>
                              <w:rStyle w:val="1"/>
                              <w:b w:val="0"/>
                              <w:bCs w:val="0"/>
                              <w:color w:val="000000"/>
                              <w:lang w:val="en-US" w:eastAsia="en-US"/>
                            </w:rPr>
                            <w:t>The best man is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71" type="#_x0000_t202" style="position:absolute;margin-left:301.6pt;margin-top:246.65pt;width:85.15pt;height:15.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" filled="f" stroked="f">
              <v:textbox style="mso-fit-shape-to-text:t" inset="0,0,0,0">
                <w:txbxContent>
                  <w:p w:rsidR="00000000" w:rsidRDefault="00440036">
                    <w:pPr>
                      <w:pStyle w:val="10"/>
                      <w:shd w:val="clear" w:color="auto" w:fill="auto"/>
                      <w:spacing w:line="240" w:lineRule="auto"/>
                    </w:pPr>
                    <w:r>
                      <w:rPr>
                        <w:rStyle w:val="1"/>
                        <w:b w:val="0"/>
                        <w:bCs w:val="0"/>
                        <w:color w:val="000000"/>
                        <w:lang w:val="en-US" w:eastAsia="en-US"/>
                      </w:rPr>
                      <w:t>The best man is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5"/>
    <w:multiLevelType w:val="multilevel"/>
    <w:tmpl w:val="00000004"/>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0B"/>
    <w:multiLevelType w:val="multilevel"/>
    <w:tmpl w:val="0000000A"/>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13"/>
    <w:multiLevelType w:val="multilevel"/>
    <w:tmpl w:val="00000012"/>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3">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7">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8">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0">
    <w:nsid w:val="00000029"/>
    <w:multiLevelType w:val="multilevel"/>
    <w:tmpl w:val="00000028"/>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1">
    <w:nsid w:val="0000002B"/>
    <w:multiLevelType w:val="multilevel"/>
    <w:tmpl w:val="0000002A"/>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2">
    <w:nsid w:val="0000002D"/>
    <w:multiLevelType w:val="multilevel"/>
    <w:tmpl w:val="0000002C"/>
    <w:lvl w:ilvl="0">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3">
    <w:nsid w:val="0000002F"/>
    <w:multiLevelType w:val="multilevel"/>
    <w:tmpl w:val="0000002E"/>
    <w:lvl w:ilvl="0">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4">
    <w:nsid w:val="00000031"/>
    <w:multiLevelType w:val="multilevel"/>
    <w:tmpl w:val="00000030"/>
    <w:lvl w:ilvl="0">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5">
    <w:nsid w:val="00000033"/>
    <w:multiLevelType w:val="multilevel"/>
    <w:tmpl w:val="00000032"/>
    <w:lvl w:ilvl="0">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7"/>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6">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7">
    <w:nsid w:val="00000037"/>
    <w:multiLevelType w:val="multilevel"/>
    <w:tmpl w:val="00000036"/>
    <w:lvl w:ilvl="0">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8">
    <w:nsid w:val="00000039"/>
    <w:multiLevelType w:val="multilevel"/>
    <w:tmpl w:val="0000003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9">
    <w:nsid w:val="0000003B"/>
    <w:multiLevelType w:val="multilevel"/>
    <w:tmpl w:val="0000003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0">
    <w:nsid w:val="0000003D"/>
    <w:multiLevelType w:val="multilevel"/>
    <w:tmpl w:val="0000003C"/>
    <w:lvl w:ilvl="0">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31">
    <w:nsid w:val="0000003F"/>
    <w:multiLevelType w:val="multilevel"/>
    <w:tmpl w:val="0000003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2">
    <w:nsid w:val="00000041"/>
    <w:multiLevelType w:val="multilevel"/>
    <w:tmpl w:val="00000040"/>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3">
    <w:nsid w:val="00000043"/>
    <w:multiLevelType w:val="multilevel"/>
    <w:tmpl w:val="000000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4">
    <w:nsid w:val="00000045"/>
    <w:multiLevelType w:val="multilevel"/>
    <w:tmpl w:val="0000004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5">
    <w:nsid w:val="00000047"/>
    <w:multiLevelType w:val="multilevel"/>
    <w:tmpl w:val="0000004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6">
    <w:nsid w:val="00000049"/>
    <w:multiLevelType w:val="multilevel"/>
    <w:tmpl w:val="0000004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7">
    <w:nsid w:val="0000004B"/>
    <w:multiLevelType w:val="multilevel"/>
    <w:tmpl w:val="0000004A"/>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8">
    <w:nsid w:val="0000004D"/>
    <w:multiLevelType w:val="multilevel"/>
    <w:tmpl w:val="0000004C"/>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9">
    <w:nsid w:val="0000004F"/>
    <w:multiLevelType w:val="multilevel"/>
    <w:tmpl w:val="0000004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0">
    <w:nsid w:val="00000051"/>
    <w:multiLevelType w:val="multilevel"/>
    <w:tmpl w:val="0000005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1">
    <w:nsid w:val="00000053"/>
    <w:multiLevelType w:val="multilevel"/>
    <w:tmpl w:val="0000005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2">
    <w:nsid w:val="00000055"/>
    <w:multiLevelType w:val="multilevel"/>
    <w:tmpl w:val="0000005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3">
    <w:nsid w:val="00000057"/>
    <w:multiLevelType w:val="multilevel"/>
    <w:tmpl w:val="0000005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4">
    <w:nsid w:val="00000059"/>
    <w:multiLevelType w:val="multilevel"/>
    <w:tmpl w:val="0000005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5">
    <w:nsid w:val="0000005B"/>
    <w:multiLevelType w:val="multilevel"/>
    <w:tmpl w:val="0000005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6">
    <w:nsid w:val="0000005D"/>
    <w:multiLevelType w:val="multilevel"/>
    <w:tmpl w:val="0000005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7">
    <w:nsid w:val="0000005F"/>
    <w:multiLevelType w:val="multilevel"/>
    <w:tmpl w:val="0000005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036"/>
    <w:rsid w:val="00440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7"/>
      <w:szCs w:val="27"/>
      <w:u w:val="none"/>
    </w:rPr>
  </w:style>
  <w:style w:type="character" w:customStyle="1" w:styleId="a5">
    <w:name w:val="Колонтитул_"/>
    <w:basedOn w:val="a0"/>
    <w:link w:val="10"/>
    <w:uiPriority w:val="99"/>
    <w:rPr>
      <w:rFonts w:ascii="Times New Roman" w:hAnsi="Times New Roman" w:cs="Times New Roman"/>
      <w:b/>
      <w:bCs/>
      <w:sz w:val="25"/>
      <w:szCs w:val="25"/>
      <w:u w:val="none"/>
      <w:lang w:val="ru-RU" w:eastAsia="ru-RU"/>
    </w:rPr>
  </w:style>
  <w:style w:type="character" w:customStyle="1" w:styleId="SegoeUI">
    <w:name w:val="Колонтитул + Segoe UI"/>
    <w:aliases w:val="10,5 pt,Не полужирный"/>
    <w:basedOn w:val="a5"/>
    <w:uiPriority w:val="99"/>
    <w:rPr>
      <w:rFonts w:ascii="Segoe UI" w:hAnsi="Segoe UI" w:cs="Segoe UI"/>
      <w:sz w:val="21"/>
      <w:szCs w:val="21"/>
      <w:u w:val="none"/>
    </w:rPr>
  </w:style>
  <w:style w:type="character" w:customStyle="1" w:styleId="9">
    <w:name w:val="Основной текст + 9"/>
    <w:aliases w:val="5 pt3,Полужирный,Малые прописные"/>
    <w:basedOn w:val="1"/>
    <w:uiPriority w:val="99"/>
    <w:rPr>
      <w:rFonts w:ascii="Times New Roman" w:hAnsi="Times New Roman" w:cs="Times New Roman"/>
      <w:b/>
      <w:bCs/>
      <w:smallCaps/>
      <w:sz w:val="19"/>
      <w:szCs w:val="19"/>
      <w:u w:val="none"/>
      <w:lang w:val="ru-RU" w:eastAsia="ru-RU"/>
    </w:rPr>
  </w:style>
  <w:style w:type="character" w:customStyle="1" w:styleId="12">
    <w:name w:val="Основной текст + 12"/>
    <w:aliases w:val="5 pt2,Полужирный1,Интервал 0 pt"/>
    <w:basedOn w:val="1"/>
    <w:uiPriority w:val="99"/>
    <w:rPr>
      <w:rFonts w:ascii="Times New Roman" w:hAnsi="Times New Roman" w:cs="Times New Roman"/>
      <w:b/>
      <w:bCs/>
      <w:spacing w:val="-10"/>
      <w:sz w:val="25"/>
      <w:szCs w:val="25"/>
      <w:u w:val="none"/>
      <w:lang w:val="ru-RU" w:eastAsia="ru-RU"/>
    </w:rPr>
  </w:style>
  <w:style w:type="character" w:customStyle="1" w:styleId="a6">
    <w:name w:val="Основной текст + Полужирный"/>
    <w:aliases w:val="Интервал 0 pt5"/>
    <w:basedOn w:val="1"/>
    <w:uiPriority w:val="99"/>
    <w:rPr>
      <w:rFonts w:ascii="Times New Roman" w:hAnsi="Times New Roman" w:cs="Times New Roman"/>
      <w:b/>
      <w:bCs/>
      <w:spacing w:val="-10"/>
      <w:sz w:val="27"/>
      <w:szCs w:val="27"/>
      <w:u w:val="none"/>
      <w:lang w:val="ru-RU" w:eastAsia="ru-RU"/>
    </w:rPr>
  </w:style>
  <w:style w:type="character" w:customStyle="1" w:styleId="2">
    <w:name w:val="Основной текст (2)_"/>
    <w:basedOn w:val="a0"/>
    <w:link w:val="20"/>
    <w:uiPriority w:val="99"/>
    <w:rPr>
      <w:rFonts w:ascii="Times New Roman" w:hAnsi="Times New Roman" w:cs="Times New Roman"/>
      <w:b/>
      <w:bCs/>
      <w:spacing w:val="-10"/>
      <w:sz w:val="35"/>
      <w:szCs w:val="35"/>
      <w:u w:val="none"/>
    </w:rPr>
  </w:style>
  <w:style w:type="character" w:customStyle="1" w:styleId="3">
    <w:name w:val="Основной текст (3)_"/>
    <w:basedOn w:val="a0"/>
    <w:link w:val="30"/>
    <w:uiPriority w:val="99"/>
    <w:rPr>
      <w:rFonts w:ascii="Times New Roman" w:hAnsi="Times New Roman" w:cs="Times New Roman"/>
      <w:b/>
      <w:bCs/>
      <w:sz w:val="23"/>
      <w:szCs w:val="23"/>
      <w:u w:val="none"/>
    </w:rPr>
  </w:style>
  <w:style w:type="character" w:customStyle="1" w:styleId="6">
    <w:name w:val="Заголовок №6_"/>
    <w:basedOn w:val="a0"/>
    <w:link w:val="60"/>
    <w:uiPriority w:val="99"/>
    <w:rPr>
      <w:rFonts w:ascii="Times New Roman" w:hAnsi="Times New Roman" w:cs="Times New Roman"/>
      <w:i/>
      <w:iCs/>
      <w:noProof/>
      <w:spacing w:val="-10"/>
      <w:sz w:val="27"/>
      <w:szCs w:val="27"/>
      <w:u w:val="none"/>
    </w:rPr>
  </w:style>
  <w:style w:type="character" w:customStyle="1" w:styleId="4">
    <w:name w:val="Основной текст (4)_"/>
    <w:basedOn w:val="a0"/>
    <w:link w:val="40"/>
    <w:uiPriority w:val="99"/>
    <w:rPr>
      <w:rFonts w:ascii="Times New Roman" w:hAnsi="Times New Roman" w:cs="Times New Roman"/>
      <w:i/>
      <w:iCs/>
      <w:spacing w:val="-10"/>
      <w:sz w:val="27"/>
      <w:szCs w:val="27"/>
      <w:u w:val="none"/>
    </w:rPr>
  </w:style>
  <w:style w:type="character" w:customStyle="1" w:styleId="5">
    <w:name w:val="Основной текст (5)_"/>
    <w:basedOn w:val="a0"/>
    <w:link w:val="50"/>
    <w:uiPriority w:val="99"/>
    <w:rPr>
      <w:rFonts w:ascii="Verdana" w:hAnsi="Verdana" w:cs="Verdana"/>
      <w:i/>
      <w:iCs/>
      <w:spacing w:val="-10"/>
      <w:sz w:val="29"/>
      <w:szCs w:val="29"/>
      <w:u w:val="none"/>
      <w:lang w:val="ru-RU" w:eastAsia="ru-RU"/>
    </w:rPr>
  </w:style>
  <w:style w:type="character" w:customStyle="1" w:styleId="11">
    <w:name w:val="Заголовок №1_"/>
    <w:basedOn w:val="a0"/>
    <w:link w:val="13"/>
    <w:uiPriority w:val="99"/>
    <w:rPr>
      <w:rFonts w:ascii="Verdana" w:hAnsi="Verdana" w:cs="Verdana"/>
      <w:b/>
      <w:bCs/>
      <w:i/>
      <w:iCs/>
      <w:sz w:val="75"/>
      <w:szCs w:val="75"/>
      <w:u w:val="none"/>
      <w:lang w:val="ru-RU" w:eastAsia="ru-RU"/>
    </w:rPr>
  </w:style>
  <w:style w:type="character" w:customStyle="1" w:styleId="14">
    <w:name w:val="Заголовок №1 + Не полужирный"/>
    <w:aliases w:val="Не курсив"/>
    <w:basedOn w:val="11"/>
    <w:uiPriority w:val="99"/>
    <w:rPr>
      <w:rFonts w:ascii="Verdana" w:hAnsi="Verdana" w:cs="Verdana"/>
      <w:noProof/>
      <w:sz w:val="75"/>
      <w:szCs w:val="75"/>
      <w:u w:val="none"/>
    </w:rPr>
  </w:style>
  <w:style w:type="character" w:customStyle="1" w:styleId="132">
    <w:name w:val="Заголовок №1 + 32"/>
    <w:aliases w:val="5 pt1,Не курсив1,Интервал -2 pt,Масштаб 120%"/>
    <w:basedOn w:val="11"/>
    <w:uiPriority w:val="99"/>
    <w:rPr>
      <w:rFonts w:ascii="Verdana" w:hAnsi="Verdana" w:cs="Verdana"/>
      <w:b/>
      <w:bCs/>
      <w:spacing w:val="-50"/>
      <w:w w:val="120"/>
      <w:sz w:val="65"/>
      <w:szCs w:val="65"/>
      <w:u w:val="none"/>
      <w:lang w:val="ru-RU" w:eastAsia="ru-RU"/>
    </w:rPr>
  </w:style>
  <w:style w:type="character" w:customStyle="1" w:styleId="61">
    <w:name w:val="Основной текст (6)_"/>
    <w:basedOn w:val="a0"/>
    <w:link w:val="62"/>
    <w:uiPriority w:val="99"/>
    <w:rPr>
      <w:rFonts w:ascii="Times New Roman" w:hAnsi="Times New Roman" w:cs="Times New Roman"/>
      <w:i/>
      <w:iCs/>
      <w:noProof/>
      <w:sz w:val="19"/>
      <w:szCs w:val="19"/>
      <w:u w:val="none"/>
    </w:rPr>
  </w:style>
  <w:style w:type="character" w:customStyle="1" w:styleId="7">
    <w:name w:val="Основной текст (7)_"/>
    <w:basedOn w:val="a0"/>
    <w:link w:val="70"/>
    <w:uiPriority w:val="99"/>
    <w:rPr>
      <w:rFonts w:ascii="Times New Roman" w:hAnsi="Times New Roman" w:cs="Times New Roman"/>
      <w:b/>
      <w:bCs/>
      <w:i/>
      <w:iCs/>
      <w:sz w:val="48"/>
      <w:szCs w:val="48"/>
      <w:u w:val="none"/>
      <w:lang w:val="ru-RU" w:eastAsia="ru-RU"/>
    </w:rPr>
  </w:style>
  <w:style w:type="character" w:customStyle="1" w:styleId="8">
    <w:name w:val="Основной текст (8)_"/>
    <w:basedOn w:val="a0"/>
    <w:link w:val="80"/>
    <w:uiPriority w:val="99"/>
    <w:rPr>
      <w:rFonts w:ascii="Times New Roman" w:hAnsi="Times New Roman" w:cs="Times New Roman"/>
      <w:b/>
      <w:bCs/>
      <w:sz w:val="19"/>
      <w:szCs w:val="19"/>
      <w:u w:val="none"/>
    </w:rPr>
  </w:style>
  <w:style w:type="paragraph" w:styleId="a4">
    <w:name w:val="Body Text"/>
    <w:basedOn w:val="a"/>
    <w:link w:val="1"/>
    <w:uiPriority w:val="99"/>
    <w:pPr>
      <w:shd w:val="clear" w:color="auto" w:fill="FFFFFF"/>
      <w:spacing w:line="480" w:lineRule="exact"/>
      <w:ind w:hanging="940"/>
      <w:jc w:val="both"/>
    </w:pPr>
    <w:rPr>
      <w:rFonts w:ascii="Times New Roman" w:hAnsi="Times New Roman" w:cs="Times New Roman"/>
      <w:color w:val="auto"/>
      <w:sz w:val="27"/>
      <w:szCs w:val="27"/>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a8">
    <w:name w:val="Основной текст + Курсив"/>
    <w:aliases w:val="Интервал 0 pt4"/>
    <w:basedOn w:val="1"/>
    <w:uiPriority w:val="99"/>
    <w:rPr>
      <w:rFonts w:ascii="Times New Roman" w:hAnsi="Times New Roman" w:cs="Times New Roman"/>
      <w:i/>
      <w:iCs/>
      <w:spacing w:val="-10"/>
      <w:sz w:val="27"/>
      <w:szCs w:val="27"/>
      <w:u w:val="single"/>
    </w:rPr>
  </w:style>
  <w:style w:type="character" w:customStyle="1" w:styleId="41">
    <w:name w:val="Основной текст (4) + Не курсив"/>
    <w:aliases w:val="Интервал 0 pt3"/>
    <w:basedOn w:val="4"/>
    <w:uiPriority w:val="99"/>
    <w:rPr>
      <w:rFonts w:ascii="Times New Roman" w:hAnsi="Times New Roman" w:cs="Times New Roman"/>
      <w:spacing w:val="0"/>
      <w:sz w:val="27"/>
      <w:szCs w:val="27"/>
      <w:u w:val="none"/>
    </w:rPr>
  </w:style>
  <w:style w:type="character" w:customStyle="1" w:styleId="21">
    <w:name w:val="Основной текст + Курсив2"/>
    <w:aliases w:val="Интервал 0 pt2"/>
    <w:basedOn w:val="1"/>
    <w:uiPriority w:val="99"/>
    <w:rPr>
      <w:rFonts w:ascii="Times New Roman" w:hAnsi="Times New Roman" w:cs="Times New Roman"/>
      <w:i/>
      <w:iCs/>
      <w:spacing w:val="-10"/>
      <w:sz w:val="27"/>
      <w:szCs w:val="27"/>
      <w:u w:val="none"/>
    </w:rPr>
  </w:style>
  <w:style w:type="character" w:customStyle="1" w:styleId="42">
    <w:name w:val="Заголовок №4_"/>
    <w:basedOn w:val="a0"/>
    <w:link w:val="43"/>
    <w:uiPriority w:val="99"/>
    <w:rPr>
      <w:rFonts w:ascii="Times New Roman" w:hAnsi="Times New Roman" w:cs="Times New Roman"/>
      <w:noProof/>
      <w:w w:val="50"/>
      <w:sz w:val="44"/>
      <w:szCs w:val="44"/>
      <w:u w:val="none"/>
    </w:rPr>
  </w:style>
  <w:style w:type="character" w:customStyle="1" w:styleId="22">
    <w:name w:val="Основной текст + Полужирный2"/>
    <w:basedOn w:val="1"/>
    <w:uiPriority w:val="99"/>
    <w:rPr>
      <w:rFonts w:ascii="Times New Roman" w:hAnsi="Times New Roman" w:cs="Times New Roman"/>
      <w:b/>
      <w:bCs/>
      <w:sz w:val="27"/>
      <w:szCs w:val="27"/>
      <w:u w:val="none"/>
    </w:rPr>
  </w:style>
  <w:style w:type="character" w:customStyle="1" w:styleId="15">
    <w:name w:val="Основной текст + Полужирный1"/>
    <w:basedOn w:val="1"/>
    <w:uiPriority w:val="99"/>
    <w:rPr>
      <w:rFonts w:ascii="Times New Roman" w:hAnsi="Times New Roman" w:cs="Times New Roman"/>
      <w:b/>
      <w:bCs/>
      <w:sz w:val="27"/>
      <w:szCs w:val="27"/>
      <w:u w:val="singl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23">
    <w:name w:val="Заголовок №2_"/>
    <w:basedOn w:val="a0"/>
    <w:link w:val="24"/>
    <w:uiPriority w:val="99"/>
    <w:rPr>
      <w:rFonts w:ascii="Times New Roman" w:hAnsi="Times New Roman" w:cs="Times New Roman"/>
      <w:i/>
      <w:iCs/>
      <w:noProof/>
      <w:spacing w:val="-10"/>
      <w:sz w:val="27"/>
      <w:szCs w:val="27"/>
      <w:u w:val="none"/>
    </w:rPr>
  </w:style>
  <w:style w:type="character" w:customStyle="1" w:styleId="90">
    <w:name w:val="Основной текст (9)_"/>
    <w:basedOn w:val="a0"/>
    <w:link w:val="91"/>
    <w:uiPriority w:val="99"/>
    <w:rPr>
      <w:rFonts w:ascii="Book Antiqua" w:hAnsi="Book Antiqua" w:cs="Book Antiqua"/>
      <w:noProof/>
      <w:sz w:val="20"/>
      <w:szCs w:val="20"/>
      <w:u w:val="none"/>
    </w:rPr>
  </w:style>
  <w:style w:type="character" w:customStyle="1" w:styleId="a9">
    <w:name w:val="Колонтитул"/>
    <w:basedOn w:val="a5"/>
    <w:uiPriority w:val="99"/>
    <w:rPr>
      <w:rFonts w:ascii="Times New Roman" w:hAnsi="Times New Roman" w:cs="Times New Roman"/>
      <w:b/>
      <w:bCs/>
      <w:sz w:val="25"/>
      <w:szCs w:val="25"/>
      <w:u w:val="none"/>
      <w:lang w:val="ru-RU" w:eastAsia="ru-RU"/>
    </w:rPr>
  </w:style>
  <w:style w:type="character" w:customStyle="1" w:styleId="aa">
    <w:name w:val="Подпись к картинке_"/>
    <w:basedOn w:val="a0"/>
    <w:link w:val="ab"/>
    <w:uiPriority w:val="99"/>
    <w:rPr>
      <w:rFonts w:ascii="Times New Roman" w:hAnsi="Times New Roman" w:cs="Times New Roman"/>
      <w:sz w:val="27"/>
      <w:szCs w:val="27"/>
      <w:u w:val="none"/>
    </w:rPr>
  </w:style>
  <w:style w:type="character" w:customStyle="1" w:styleId="ac">
    <w:name w:val="Оглавление_"/>
    <w:basedOn w:val="a0"/>
    <w:link w:val="16"/>
    <w:uiPriority w:val="99"/>
    <w:rPr>
      <w:rFonts w:ascii="Times New Roman" w:hAnsi="Times New Roman" w:cs="Times New Roman"/>
      <w:sz w:val="27"/>
      <w:szCs w:val="27"/>
      <w:u w:val="none"/>
    </w:rPr>
  </w:style>
  <w:style w:type="character" w:customStyle="1" w:styleId="ad">
    <w:name w:val="Оглавление"/>
    <w:basedOn w:val="ac"/>
    <w:uiPriority w:val="99"/>
    <w:rPr>
      <w:rFonts w:ascii="Times New Roman" w:hAnsi="Times New Roman" w:cs="Times New Roman"/>
      <w:sz w:val="27"/>
      <w:szCs w:val="27"/>
      <w:u w:val="single"/>
      <w:lang w:val="ru-RU" w:eastAsia="ru-RU"/>
    </w:rPr>
  </w:style>
  <w:style w:type="character" w:customStyle="1" w:styleId="25">
    <w:name w:val="Оглавление (2)_"/>
    <w:basedOn w:val="a0"/>
    <w:link w:val="26"/>
    <w:uiPriority w:val="99"/>
    <w:rPr>
      <w:rFonts w:ascii="Times New Roman" w:hAnsi="Times New Roman" w:cs="Times New Roman"/>
      <w:i/>
      <w:iCs/>
      <w:noProof/>
      <w:spacing w:val="-10"/>
      <w:sz w:val="27"/>
      <w:szCs w:val="27"/>
      <w:u w:val="none"/>
    </w:rPr>
  </w:style>
  <w:style w:type="character" w:customStyle="1" w:styleId="31">
    <w:name w:val="Оглавление (3)_"/>
    <w:basedOn w:val="a0"/>
    <w:link w:val="32"/>
    <w:uiPriority w:val="99"/>
    <w:rPr>
      <w:rFonts w:ascii="Times New Roman" w:hAnsi="Times New Roman" w:cs="Times New Roman"/>
      <w:b/>
      <w:bCs/>
      <w:sz w:val="27"/>
      <w:szCs w:val="27"/>
      <w:u w:val="none"/>
    </w:rPr>
  </w:style>
  <w:style w:type="character" w:customStyle="1" w:styleId="6pt">
    <w:name w:val="Оглавление + Интервал 6 pt"/>
    <w:basedOn w:val="ac"/>
    <w:uiPriority w:val="99"/>
    <w:rPr>
      <w:rFonts w:ascii="Times New Roman" w:hAnsi="Times New Roman" w:cs="Times New Roman"/>
      <w:spacing w:val="130"/>
      <w:sz w:val="27"/>
      <w:szCs w:val="27"/>
      <w:u w:val="none"/>
    </w:rPr>
  </w:style>
  <w:style w:type="character" w:customStyle="1" w:styleId="27">
    <w:name w:val="Оглавление2"/>
    <w:basedOn w:val="ac"/>
    <w:uiPriority w:val="99"/>
    <w:rPr>
      <w:rFonts w:ascii="Times New Roman" w:hAnsi="Times New Roman" w:cs="Times New Roman"/>
      <w:strike/>
      <w:sz w:val="27"/>
      <w:szCs w:val="27"/>
      <w:u w:val="none"/>
    </w:rPr>
  </w:style>
  <w:style w:type="character" w:customStyle="1" w:styleId="ae">
    <w:name w:val="Оглавление + Полужирный"/>
    <w:basedOn w:val="ac"/>
    <w:uiPriority w:val="99"/>
    <w:rPr>
      <w:rFonts w:ascii="Times New Roman" w:hAnsi="Times New Roman" w:cs="Times New Roman"/>
      <w:b/>
      <w:bCs/>
      <w:strike/>
      <w:sz w:val="27"/>
      <w:szCs w:val="27"/>
      <w:u w:val="none"/>
    </w:rPr>
  </w:style>
  <w:style w:type="character" w:customStyle="1" w:styleId="17">
    <w:name w:val="Оглавление + Полужирный1"/>
    <w:basedOn w:val="ac"/>
    <w:uiPriority w:val="99"/>
    <w:rPr>
      <w:rFonts w:ascii="Times New Roman" w:hAnsi="Times New Roman" w:cs="Times New Roman"/>
      <w:b/>
      <w:bCs/>
      <w:sz w:val="27"/>
      <w:szCs w:val="27"/>
      <w:u w:val="none"/>
    </w:rPr>
  </w:style>
  <w:style w:type="character" w:customStyle="1" w:styleId="420">
    <w:name w:val="Заголовок №4 (2)_"/>
    <w:basedOn w:val="a0"/>
    <w:link w:val="421"/>
    <w:uiPriority w:val="99"/>
    <w:rPr>
      <w:rFonts w:ascii="Verdana" w:hAnsi="Verdana" w:cs="Verdana"/>
      <w:i/>
      <w:iCs/>
      <w:noProof/>
      <w:spacing w:val="-10"/>
      <w:sz w:val="29"/>
      <w:szCs w:val="29"/>
      <w:u w:val="none"/>
    </w:rPr>
  </w:style>
  <w:style w:type="character" w:customStyle="1" w:styleId="2pt">
    <w:name w:val="Основной текст + Интервал 2 pt"/>
    <w:basedOn w:val="1"/>
    <w:uiPriority w:val="99"/>
    <w:rPr>
      <w:rFonts w:ascii="Times New Roman" w:hAnsi="Times New Roman" w:cs="Times New Roman"/>
      <w:spacing w:val="40"/>
      <w:sz w:val="27"/>
      <w:szCs w:val="27"/>
      <w:u w:val="none"/>
    </w:rPr>
  </w:style>
  <w:style w:type="character" w:customStyle="1" w:styleId="10Exact">
    <w:name w:val="Основной текст (10) Exact"/>
    <w:basedOn w:val="a0"/>
    <w:link w:val="100"/>
    <w:uiPriority w:val="99"/>
    <w:rPr>
      <w:rFonts w:ascii="Times New Roman" w:hAnsi="Times New Roman" w:cs="Times New Roman"/>
      <w:noProof/>
      <w:sz w:val="17"/>
      <w:szCs w:val="17"/>
      <w:u w:val="none"/>
    </w:rPr>
  </w:style>
  <w:style w:type="character" w:customStyle="1" w:styleId="af">
    <w:name w:val="Подпись к таблице_"/>
    <w:basedOn w:val="a0"/>
    <w:link w:val="18"/>
    <w:uiPriority w:val="99"/>
    <w:rPr>
      <w:rFonts w:ascii="Times New Roman" w:hAnsi="Times New Roman" w:cs="Times New Roman"/>
      <w:sz w:val="27"/>
      <w:szCs w:val="27"/>
      <w:u w:val="none"/>
    </w:rPr>
  </w:style>
  <w:style w:type="character" w:customStyle="1" w:styleId="44">
    <w:name w:val="Оглавление (4)_"/>
    <w:basedOn w:val="a0"/>
    <w:link w:val="45"/>
    <w:uiPriority w:val="99"/>
    <w:rPr>
      <w:rFonts w:ascii="Times New Roman" w:hAnsi="Times New Roman" w:cs="Times New Roman"/>
      <w:i/>
      <w:iCs/>
      <w:noProof/>
      <w:sz w:val="23"/>
      <w:szCs w:val="23"/>
      <w:u w:val="none"/>
    </w:rPr>
  </w:style>
  <w:style w:type="character" w:customStyle="1" w:styleId="51">
    <w:name w:val="Оглавление (5)_"/>
    <w:basedOn w:val="a0"/>
    <w:link w:val="52"/>
    <w:uiPriority w:val="99"/>
    <w:rPr>
      <w:rFonts w:ascii="Verdana" w:hAnsi="Verdana" w:cs="Verdana"/>
      <w:i/>
      <w:iCs/>
      <w:noProof/>
      <w:spacing w:val="-30"/>
      <w:sz w:val="20"/>
      <w:szCs w:val="20"/>
      <w:u w:val="none"/>
    </w:rPr>
  </w:style>
  <w:style w:type="character" w:customStyle="1" w:styleId="92">
    <w:name w:val="Заголовок №9 (2)_"/>
    <w:basedOn w:val="a0"/>
    <w:link w:val="920"/>
    <w:uiPriority w:val="99"/>
    <w:rPr>
      <w:rFonts w:ascii="Times New Roman" w:hAnsi="Times New Roman" w:cs="Times New Roman"/>
      <w:sz w:val="27"/>
      <w:szCs w:val="27"/>
      <w:u w:val="none"/>
    </w:rPr>
  </w:style>
  <w:style w:type="character" w:customStyle="1" w:styleId="11Exact">
    <w:name w:val="Основной текст (11) Exact"/>
    <w:basedOn w:val="a0"/>
    <w:uiPriority w:val="99"/>
    <w:rPr>
      <w:rFonts w:ascii="Times New Roman" w:hAnsi="Times New Roman" w:cs="Times New Roman"/>
      <w:b/>
      <w:bCs/>
      <w:spacing w:val="4"/>
      <w:u w:val="none"/>
    </w:rPr>
  </w:style>
  <w:style w:type="character" w:customStyle="1" w:styleId="Exact1">
    <w:name w:val="Основной текст Exact1"/>
    <w:basedOn w:val="1"/>
    <w:uiPriority w:val="99"/>
    <w:rPr>
      <w:rFonts w:ascii="Times New Roman" w:hAnsi="Times New Roman" w:cs="Times New Roman"/>
      <w:spacing w:val="5"/>
      <w:sz w:val="24"/>
      <w:szCs w:val="24"/>
      <w:u w:val="single"/>
    </w:rPr>
  </w:style>
  <w:style w:type="character" w:customStyle="1" w:styleId="93">
    <w:name w:val="Заголовок №9_"/>
    <w:basedOn w:val="a0"/>
    <w:link w:val="94"/>
    <w:uiPriority w:val="99"/>
    <w:rPr>
      <w:rFonts w:ascii="Times New Roman" w:hAnsi="Times New Roman" w:cs="Times New Roman"/>
      <w:i/>
      <w:iCs/>
      <w:noProof/>
      <w:spacing w:val="-10"/>
      <w:sz w:val="27"/>
      <w:szCs w:val="27"/>
      <w:u w:val="none"/>
    </w:rPr>
  </w:style>
  <w:style w:type="character" w:customStyle="1" w:styleId="81">
    <w:name w:val="Заголовок №8_"/>
    <w:basedOn w:val="a0"/>
    <w:link w:val="82"/>
    <w:uiPriority w:val="99"/>
    <w:rPr>
      <w:rFonts w:ascii="Times New Roman" w:hAnsi="Times New Roman" w:cs="Times New Roman"/>
      <w:i/>
      <w:iCs/>
      <w:noProof/>
      <w:spacing w:val="-10"/>
      <w:sz w:val="27"/>
      <w:szCs w:val="27"/>
      <w:u w:val="none"/>
    </w:rPr>
  </w:style>
  <w:style w:type="character" w:customStyle="1" w:styleId="120">
    <w:name w:val="Основной текст (12)_"/>
    <w:basedOn w:val="a0"/>
    <w:link w:val="121"/>
    <w:uiPriority w:val="99"/>
    <w:rPr>
      <w:rFonts w:ascii="Book Antiqua" w:hAnsi="Book Antiqua" w:cs="Book Antiqua"/>
      <w:i/>
      <w:iCs/>
      <w:noProof/>
      <w:spacing w:val="-10"/>
      <w:sz w:val="20"/>
      <w:szCs w:val="20"/>
      <w:u w:val="none"/>
    </w:rPr>
  </w:style>
  <w:style w:type="character" w:customStyle="1" w:styleId="af0">
    <w:name w:val="Подпись к таблице"/>
    <w:basedOn w:val="af"/>
    <w:uiPriority w:val="99"/>
    <w:rPr>
      <w:rFonts w:ascii="Times New Roman" w:hAnsi="Times New Roman" w:cs="Times New Roman"/>
      <w:sz w:val="27"/>
      <w:szCs w:val="27"/>
      <w:u w:val="single"/>
    </w:rPr>
  </w:style>
  <w:style w:type="character" w:customStyle="1" w:styleId="71">
    <w:name w:val="Заголовок №7_"/>
    <w:basedOn w:val="a0"/>
    <w:link w:val="72"/>
    <w:uiPriority w:val="99"/>
    <w:rPr>
      <w:rFonts w:ascii="Times New Roman" w:hAnsi="Times New Roman" w:cs="Times New Roman"/>
      <w:noProof/>
      <w:sz w:val="27"/>
      <w:szCs w:val="27"/>
      <w:u w:val="none"/>
    </w:rPr>
  </w:style>
  <w:style w:type="character" w:customStyle="1" w:styleId="820">
    <w:name w:val="Заголовок №8 (2)_"/>
    <w:basedOn w:val="a0"/>
    <w:link w:val="821"/>
    <w:uiPriority w:val="99"/>
    <w:rPr>
      <w:rFonts w:ascii="Times New Roman" w:hAnsi="Times New Roman" w:cs="Times New Roman"/>
      <w:noProof/>
      <w:sz w:val="27"/>
      <w:szCs w:val="27"/>
      <w:u w:val="none"/>
    </w:rPr>
  </w:style>
  <w:style w:type="character" w:customStyle="1" w:styleId="13Exact">
    <w:name w:val="Основной текст (13) Exact"/>
    <w:basedOn w:val="a0"/>
    <w:link w:val="130"/>
    <w:uiPriority w:val="99"/>
    <w:rPr>
      <w:rFonts w:ascii="Dotum" w:eastAsia="Dotum" w:cs="Dotum"/>
      <w:i/>
      <w:iCs/>
      <w:noProof/>
      <w:spacing w:val="-43"/>
      <w:sz w:val="30"/>
      <w:szCs w:val="30"/>
      <w:u w:val="none"/>
    </w:rPr>
  </w:style>
  <w:style w:type="character" w:customStyle="1" w:styleId="14Exact">
    <w:name w:val="Основной текст (14) Exact"/>
    <w:basedOn w:val="a0"/>
    <w:link w:val="140"/>
    <w:uiPriority w:val="99"/>
    <w:rPr>
      <w:rFonts w:ascii="Times New Roman" w:hAnsi="Times New Roman" w:cs="Times New Roman"/>
      <w:b/>
      <w:bCs/>
      <w:i/>
      <w:iCs/>
      <w:noProof/>
      <w:spacing w:val="-4"/>
      <w:sz w:val="15"/>
      <w:szCs w:val="15"/>
      <w:u w:val="none"/>
    </w:rPr>
  </w:style>
  <w:style w:type="character" w:customStyle="1" w:styleId="53">
    <w:name w:val="Заголовок №5_"/>
    <w:basedOn w:val="a0"/>
    <w:link w:val="54"/>
    <w:uiPriority w:val="99"/>
    <w:rPr>
      <w:rFonts w:ascii="Times New Roman" w:hAnsi="Times New Roman" w:cs="Times New Roman"/>
      <w:i/>
      <w:iCs/>
      <w:noProof/>
      <w:sz w:val="19"/>
      <w:szCs w:val="19"/>
      <w:u w:val="none"/>
    </w:rPr>
  </w:style>
  <w:style w:type="character" w:customStyle="1" w:styleId="110">
    <w:name w:val="Основной текст (11)_"/>
    <w:basedOn w:val="a0"/>
    <w:link w:val="111"/>
    <w:uiPriority w:val="99"/>
    <w:rPr>
      <w:rFonts w:ascii="Times New Roman" w:hAnsi="Times New Roman" w:cs="Times New Roman"/>
      <w:b/>
      <w:bCs/>
      <w:sz w:val="27"/>
      <w:szCs w:val="27"/>
      <w:u w:val="none"/>
    </w:rPr>
  </w:style>
  <w:style w:type="character" w:customStyle="1" w:styleId="15Exact">
    <w:name w:val="Основной текст (15) Exact"/>
    <w:basedOn w:val="a0"/>
    <w:link w:val="150"/>
    <w:uiPriority w:val="99"/>
    <w:rPr>
      <w:rFonts w:ascii="Segoe UI" w:hAnsi="Segoe UI" w:cs="Segoe UI"/>
      <w:noProof/>
      <w:spacing w:val="-21"/>
      <w:sz w:val="32"/>
      <w:szCs w:val="32"/>
      <w:u w:val="none"/>
    </w:rPr>
  </w:style>
  <w:style w:type="character" w:customStyle="1" w:styleId="63">
    <w:name w:val="Оглавление (6)_"/>
    <w:basedOn w:val="a0"/>
    <w:link w:val="64"/>
    <w:uiPriority w:val="99"/>
    <w:rPr>
      <w:rFonts w:ascii="Book Antiqua" w:hAnsi="Book Antiqua" w:cs="Book Antiqua"/>
      <w:b/>
      <w:bCs/>
      <w:i/>
      <w:iCs/>
      <w:noProof/>
      <w:spacing w:val="-20"/>
      <w:sz w:val="19"/>
      <w:szCs w:val="19"/>
      <w:u w:val="none"/>
    </w:rPr>
  </w:style>
  <w:style w:type="character" w:customStyle="1" w:styleId="73">
    <w:name w:val="Оглавление (7)_"/>
    <w:basedOn w:val="a0"/>
    <w:link w:val="74"/>
    <w:uiPriority w:val="99"/>
    <w:rPr>
      <w:rFonts w:ascii="Times New Roman" w:hAnsi="Times New Roman" w:cs="Times New Roman"/>
      <w:b/>
      <w:bCs/>
      <w:noProof/>
      <w:spacing w:val="-10"/>
      <w:sz w:val="35"/>
      <w:szCs w:val="35"/>
      <w:u w:val="none"/>
    </w:rPr>
  </w:style>
  <w:style w:type="character" w:customStyle="1" w:styleId="160">
    <w:name w:val="Основной текст (16)_"/>
    <w:basedOn w:val="a0"/>
    <w:link w:val="161"/>
    <w:uiPriority w:val="99"/>
    <w:rPr>
      <w:rFonts w:ascii="Verdana" w:hAnsi="Verdana" w:cs="Verdana"/>
      <w:b/>
      <w:bCs/>
      <w:i/>
      <w:iCs/>
      <w:noProof/>
      <w:spacing w:val="-20"/>
      <w:sz w:val="26"/>
      <w:szCs w:val="26"/>
      <w:u w:val="none"/>
    </w:rPr>
  </w:style>
  <w:style w:type="character" w:customStyle="1" w:styleId="170">
    <w:name w:val="Основной текст (17)_"/>
    <w:basedOn w:val="a0"/>
    <w:link w:val="171"/>
    <w:uiPriority w:val="99"/>
    <w:rPr>
      <w:rFonts w:ascii="Times New Roman" w:hAnsi="Times New Roman" w:cs="Times New Roman"/>
      <w:i/>
      <w:iCs/>
      <w:noProof/>
      <w:sz w:val="23"/>
      <w:szCs w:val="23"/>
      <w:u w:val="none"/>
    </w:rPr>
  </w:style>
  <w:style w:type="character" w:customStyle="1" w:styleId="33">
    <w:name w:val="Заголовок №3_"/>
    <w:basedOn w:val="a0"/>
    <w:link w:val="34"/>
    <w:uiPriority w:val="99"/>
    <w:rPr>
      <w:rFonts w:ascii="Times New Roman" w:hAnsi="Times New Roman" w:cs="Times New Roman"/>
      <w:b/>
      <w:bCs/>
      <w:i/>
      <w:iCs/>
      <w:noProof/>
      <w:sz w:val="48"/>
      <w:szCs w:val="48"/>
      <w:u w:val="none"/>
    </w:rPr>
  </w:style>
  <w:style w:type="character" w:customStyle="1" w:styleId="122">
    <w:name w:val="Заголовок №12_"/>
    <w:basedOn w:val="a0"/>
    <w:link w:val="123"/>
    <w:uiPriority w:val="99"/>
    <w:rPr>
      <w:rFonts w:ascii="Times New Roman" w:hAnsi="Times New Roman" w:cs="Times New Roman"/>
      <w:noProof/>
      <w:sz w:val="20"/>
      <w:szCs w:val="20"/>
      <w:u w:val="none"/>
    </w:rPr>
  </w:style>
  <w:style w:type="character" w:customStyle="1" w:styleId="95">
    <w:name w:val="Оглавление (9)_"/>
    <w:basedOn w:val="a0"/>
    <w:link w:val="96"/>
    <w:uiPriority w:val="99"/>
    <w:rPr>
      <w:rFonts w:ascii="Times New Roman" w:hAnsi="Times New Roman" w:cs="Times New Roman"/>
      <w:b/>
      <w:bCs/>
      <w:noProof/>
      <w:sz w:val="23"/>
      <w:szCs w:val="23"/>
      <w:u w:val="none"/>
    </w:rPr>
  </w:style>
  <w:style w:type="character" w:customStyle="1" w:styleId="101">
    <w:name w:val="Оглавление (10)_"/>
    <w:basedOn w:val="a0"/>
    <w:link w:val="102"/>
    <w:uiPriority w:val="99"/>
    <w:rPr>
      <w:rFonts w:ascii="Times New Roman" w:hAnsi="Times New Roman" w:cs="Times New Roman"/>
      <w:b/>
      <w:bCs/>
      <w:noProof/>
      <w:sz w:val="19"/>
      <w:szCs w:val="19"/>
      <w:u w:val="none"/>
    </w:rPr>
  </w:style>
  <w:style w:type="character" w:customStyle="1" w:styleId="19">
    <w:name w:val="Основной текст (19)_"/>
    <w:basedOn w:val="a0"/>
    <w:link w:val="190"/>
    <w:uiPriority w:val="99"/>
    <w:rPr>
      <w:rFonts w:ascii="Times New Roman" w:hAnsi="Times New Roman" w:cs="Times New Roman"/>
      <w:b/>
      <w:bCs/>
      <w:i/>
      <w:iCs/>
      <w:noProof/>
      <w:spacing w:val="-20"/>
      <w:sz w:val="28"/>
      <w:szCs w:val="28"/>
      <w:u w:val="none"/>
    </w:rPr>
  </w:style>
  <w:style w:type="character" w:customStyle="1" w:styleId="1a">
    <w:name w:val="Основной текст + Курсив1"/>
    <w:aliases w:val="Интервал 1 pt"/>
    <w:basedOn w:val="1"/>
    <w:uiPriority w:val="99"/>
    <w:rPr>
      <w:rFonts w:ascii="Times New Roman" w:hAnsi="Times New Roman" w:cs="Times New Roman"/>
      <w:i/>
      <w:iCs/>
      <w:spacing w:val="20"/>
      <w:sz w:val="27"/>
      <w:szCs w:val="27"/>
      <w:u w:val="none"/>
    </w:rPr>
  </w:style>
  <w:style w:type="character" w:customStyle="1" w:styleId="2Exact">
    <w:name w:val="Подпись к картинке (2) Exact"/>
    <w:basedOn w:val="a0"/>
    <w:link w:val="28"/>
    <w:uiPriority w:val="99"/>
    <w:rPr>
      <w:rFonts w:ascii="Times New Roman" w:hAnsi="Times New Roman" w:cs="Times New Roman"/>
      <w:i/>
      <w:iCs/>
      <w:spacing w:val="1"/>
      <w:sz w:val="21"/>
      <w:szCs w:val="21"/>
      <w:u w:val="none"/>
    </w:rPr>
  </w:style>
  <w:style w:type="character" w:customStyle="1" w:styleId="4-2pt">
    <w:name w:val="Основной текст (4) + Интервал -2 pt"/>
    <w:basedOn w:val="4"/>
    <w:uiPriority w:val="99"/>
    <w:rPr>
      <w:rFonts w:ascii="Times New Roman" w:hAnsi="Times New Roman" w:cs="Times New Roman"/>
      <w:i/>
      <w:iCs/>
      <w:spacing w:val="-40"/>
      <w:sz w:val="27"/>
      <w:szCs w:val="27"/>
      <w:u w:val="none"/>
    </w:rPr>
  </w:style>
  <w:style w:type="character" w:customStyle="1" w:styleId="-1ptExact">
    <w:name w:val="Основной текст + Интервал -1 pt Exact"/>
    <w:basedOn w:val="1"/>
    <w:uiPriority w:val="99"/>
    <w:rPr>
      <w:rFonts w:ascii="Times New Roman" w:hAnsi="Times New Roman" w:cs="Times New Roman"/>
      <w:spacing w:val="-22"/>
      <w:sz w:val="24"/>
      <w:szCs w:val="24"/>
      <w:u w:val="none"/>
    </w:rPr>
  </w:style>
  <w:style w:type="character" w:customStyle="1" w:styleId="210">
    <w:name w:val="Основной текст (21)_"/>
    <w:basedOn w:val="a0"/>
    <w:link w:val="211"/>
    <w:uiPriority w:val="99"/>
    <w:rPr>
      <w:rFonts w:ascii="Times New Roman" w:hAnsi="Times New Roman" w:cs="Times New Roman"/>
      <w:sz w:val="25"/>
      <w:szCs w:val="25"/>
      <w:u w:val="none"/>
      <w:lang w:val="ru-RU" w:eastAsia="ru-RU"/>
    </w:rPr>
  </w:style>
  <w:style w:type="character" w:customStyle="1" w:styleId="220">
    <w:name w:val="Основной текст (22)_"/>
    <w:basedOn w:val="a0"/>
    <w:link w:val="221"/>
    <w:uiPriority w:val="99"/>
    <w:rPr>
      <w:rFonts w:ascii="Times New Roman" w:hAnsi="Times New Roman" w:cs="Times New Roman"/>
      <w:b/>
      <w:bCs/>
      <w:spacing w:val="-10"/>
      <w:sz w:val="25"/>
      <w:szCs w:val="25"/>
      <w:u w:val="none"/>
      <w:lang w:val="ru-RU" w:eastAsia="ru-RU"/>
    </w:rPr>
  </w:style>
  <w:style w:type="character" w:customStyle="1" w:styleId="2211pt">
    <w:name w:val="Основной текст (22) + 11 pt"/>
    <w:aliases w:val="Курсив,Интервал 0 pt1"/>
    <w:basedOn w:val="220"/>
    <w:uiPriority w:val="99"/>
    <w:rPr>
      <w:rFonts w:ascii="Times New Roman" w:hAnsi="Times New Roman" w:cs="Times New Roman"/>
      <w:b/>
      <w:bCs/>
      <w:i/>
      <w:iCs/>
      <w:noProof/>
      <w:spacing w:val="0"/>
      <w:sz w:val="22"/>
      <w:szCs w:val="22"/>
      <w:u w:val="none"/>
    </w:rPr>
  </w:style>
  <w:style w:type="paragraph" w:customStyle="1" w:styleId="10">
    <w:name w:val="Колонтитул1"/>
    <w:basedOn w:val="a"/>
    <w:link w:val="a5"/>
    <w:uiPriority w:val="99"/>
    <w:pPr>
      <w:shd w:val="clear" w:color="auto" w:fill="FFFFFF"/>
      <w:spacing w:line="240" w:lineRule="atLeast"/>
    </w:pPr>
    <w:rPr>
      <w:rFonts w:ascii="Times New Roman" w:hAnsi="Times New Roman" w:cs="Times New Roman"/>
      <w:b/>
      <w:bCs/>
      <w:color w:val="auto"/>
      <w:sz w:val="25"/>
      <w:szCs w:val="25"/>
      <w:lang w:val="ru-RU" w:eastAsia="ru-RU"/>
    </w:rPr>
  </w:style>
  <w:style w:type="paragraph" w:customStyle="1" w:styleId="20">
    <w:name w:val="Основной текст (2)"/>
    <w:basedOn w:val="a"/>
    <w:link w:val="2"/>
    <w:uiPriority w:val="99"/>
    <w:pPr>
      <w:shd w:val="clear" w:color="auto" w:fill="FFFFFF"/>
      <w:spacing w:after="360" w:line="240" w:lineRule="atLeast"/>
      <w:jc w:val="center"/>
    </w:pPr>
    <w:rPr>
      <w:rFonts w:ascii="Times New Roman" w:hAnsi="Times New Roman" w:cs="Times New Roman"/>
      <w:b/>
      <w:bCs/>
      <w:color w:val="auto"/>
      <w:spacing w:val="-10"/>
      <w:sz w:val="35"/>
      <w:szCs w:val="35"/>
      <w:lang w:eastAsia="ru-RU"/>
    </w:rPr>
  </w:style>
  <w:style w:type="paragraph" w:customStyle="1" w:styleId="30">
    <w:name w:val="Основной текст (3)"/>
    <w:basedOn w:val="a"/>
    <w:link w:val="3"/>
    <w:uiPriority w:val="99"/>
    <w:pPr>
      <w:shd w:val="clear" w:color="auto" w:fill="FFFFFF"/>
      <w:spacing w:before="360" w:line="269" w:lineRule="exact"/>
    </w:pPr>
    <w:rPr>
      <w:rFonts w:ascii="Times New Roman" w:hAnsi="Times New Roman" w:cs="Times New Roman"/>
      <w:b/>
      <w:bCs/>
      <w:color w:val="auto"/>
      <w:sz w:val="23"/>
      <w:szCs w:val="23"/>
      <w:lang w:eastAsia="ru-RU"/>
    </w:rPr>
  </w:style>
  <w:style w:type="paragraph" w:customStyle="1" w:styleId="60">
    <w:name w:val="Заголовок №6"/>
    <w:basedOn w:val="a"/>
    <w:link w:val="6"/>
    <w:uiPriority w:val="99"/>
    <w:pPr>
      <w:shd w:val="clear" w:color="auto" w:fill="FFFFFF"/>
      <w:spacing w:line="240" w:lineRule="atLeast"/>
      <w:outlineLvl w:val="5"/>
    </w:pPr>
    <w:rPr>
      <w:rFonts w:ascii="Times New Roman" w:hAnsi="Times New Roman" w:cs="Times New Roman"/>
      <w:i/>
      <w:iCs/>
      <w:noProof/>
      <w:color w:val="auto"/>
      <w:spacing w:val="-10"/>
      <w:sz w:val="27"/>
      <w:szCs w:val="27"/>
      <w:lang w:eastAsia="ru-RU"/>
    </w:rPr>
  </w:style>
  <w:style w:type="paragraph" w:customStyle="1" w:styleId="40">
    <w:name w:val="Основной текст (4)"/>
    <w:basedOn w:val="a"/>
    <w:link w:val="4"/>
    <w:uiPriority w:val="99"/>
    <w:pPr>
      <w:shd w:val="clear" w:color="auto" w:fill="FFFFFF"/>
      <w:spacing w:line="240" w:lineRule="atLeast"/>
    </w:pPr>
    <w:rPr>
      <w:rFonts w:ascii="Times New Roman" w:hAnsi="Times New Roman" w:cs="Times New Roman"/>
      <w:i/>
      <w:iCs/>
      <w:color w:val="auto"/>
      <w:spacing w:val="-10"/>
      <w:sz w:val="27"/>
      <w:szCs w:val="27"/>
      <w:lang w:eastAsia="ru-RU"/>
    </w:rPr>
  </w:style>
  <w:style w:type="paragraph" w:customStyle="1" w:styleId="50">
    <w:name w:val="Основной текст (5)"/>
    <w:basedOn w:val="a"/>
    <w:link w:val="5"/>
    <w:uiPriority w:val="99"/>
    <w:pPr>
      <w:shd w:val="clear" w:color="auto" w:fill="FFFFFF"/>
      <w:spacing w:after="780" w:line="360" w:lineRule="exact"/>
      <w:jc w:val="center"/>
    </w:pPr>
    <w:rPr>
      <w:rFonts w:ascii="Verdana" w:hAnsi="Verdana" w:cs="Verdana"/>
      <w:i/>
      <w:iCs/>
      <w:color w:val="auto"/>
      <w:spacing w:val="-10"/>
      <w:sz w:val="29"/>
      <w:szCs w:val="29"/>
      <w:lang w:val="ru-RU" w:eastAsia="ru-RU"/>
    </w:rPr>
  </w:style>
  <w:style w:type="paragraph" w:customStyle="1" w:styleId="13">
    <w:name w:val="Заголовок №1"/>
    <w:basedOn w:val="a"/>
    <w:link w:val="11"/>
    <w:uiPriority w:val="99"/>
    <w:pPr>
      <w:shd w:val="clear" w:color="auto" w:fill="FFFFFF"/>
      <w:spacing w:before="780" w:after="300" w:line="240" w:lineRule="atLeast"/>
      <w:jc w:val="right"/>
      <w:outlineLvl w:val="0"/>
    </w:pPr>
    <w:rPr>
      <w:rFonts w:ascii="Verdana" w:hAnsi="Verdana" w:cs="Verdana"/>
      <w:b/>
      <w:bCs/>
      <w:i/>
      <w:iCs/>
      <w:color w:val="auto"/>
      <w:sz w:val="75"/>
      <w:szCs w:val="75"/>
      <w:lang w:val="ru-RU" w:eastAsia="ru-RU"/>
    </w:rPr>
  </w:style>
  <w:style w:type="paragraph" w:customStyle="1" w:styleId="62">
    <w:name w:val="Основной текст (6)"/>
    <w:basedOn w:val="a"/>
    <w:link w:val="61"/>
    <w:uiPriority w:val="99"/>
    <w:pPr>
      <w:shd w:val="clear" w:color="auto" w:fill="FFFFFF"/>
      <w:spacing w:after="180" w:line="240" w:lineRule="atLeast"/>
    </w:pPr>
    <w:rPr>
      <w:rFonts w:ascii="Times New Roman" w:hAnsi="Times New Roman" w:cs="Times New Roman"/>
      <w:i/>
      <w:iCs/>
      <w:noProof/>
      <w:color w:val="auto"/>
      <w:sz w:val="19"/>
      <w:szCs w:val="19"/>
      <w:lang w:eastAsia="ru-RU"/>
    </w:rPr>
  </w:style>
  <w:style w:type="paragraph" w:customStyle="1" w:styleId="70">
    <w:name w:val="Основной текст (7)"/>
    <w:basedOn w:val="a"/>
    <w:link w:val="7"/>
    <w:uiPriority w:val="99"/>
    <w:pPr>
      <w:shd w:val="clear" w:color="auto" w:fill="FFFFFF"/>
      <w:spacing w:after="540" w:line="586" w:lineRule="exact"/>
      <w:jc w:val="center"/>
    </w:pPr>
    <w:rPr>
      <w:rFonts w:ascii="Times New Roman" w:hAnsi="Times New Roman" w:cs="Times New Roman"/>
      <w:b/>
      <w:bCs/>
      <w:i/>
      <w:iCs/>
      <w:color w:val="auto"/>
      <w:sz w:val="48"/>
      <w:szCs w:val="48"/>
      <w:lang w:val="ru-RU" w:eastAsia="ru-RU"/>
    </w:rPr>
  </w:style>
  <w:style w:type="paragraph" w:customStyle="1" w:styleId="80">
    <w:name w:val="Основной текст (8)"/>
    <w:basedOn w:val="a"/>
    <w:link w:val="8"/>
    <w:uiPriority w:val="99"/>
    <w:pPr>
      <w:shd w:val="clear" w:color="auto" w:fill="FFFFFF"/>
      <w:spacing w:after="180" w:line="235" w:lineRule="exact"/>
    </w:pPr>
    <w:rPr>
      <w:rFonts w:ascii="Times New Roman" w:hAnsi="Times New Roman" w:cs="Times New Roman"/>
      <w:b/>
      <w:bCs/>
      <w:color w:val="auto"/>
      <w:sz w:val="19"/>
      <w:szCs w:val="19"/>
      <w:lang w:eastAsia="ru-RU"/>
    </w:rPr>
  </w:style>
  <w:style w:type="paragraph" w:customStyle="1" w:styleId="43">
    <w:name w:val="Заголовок №4"/>
    <w:basedOn w:val="a"/>
    <w:link w:val="42"/>
    <w:uiPriority w:val="99"/>
    <w:pPr>
      <w:shd w:val="clear" w:color="auto" w:fill="FFFFFF"/>
      <w:spacing w:line="240" w:lineRule="atLeast"/>
      <w:jc w:val="both"/>
      <w:outlineLvl w:val="3"/>
    </w:pPr>
    <w:rPr>
      <w:rFonts w:ascii="Times New Roman" w:hAnsi="Times New Roman" w:cs="Times New Roman"/>
      <w:noProof/>
      <w:color w:val="auto"/>
      <w:w w:val="50"/>
      <w:sz w:val="44"/>
      <w:szCs w:val="44"/>
      <w:lang w:eastAsia="ru-RU"/>
    </w:rPr>
  </w:style>
  <w:style w:type="paragraph" w:customStyle="1" w:styleId="24">
    <w:name w:val="Заголовок №2"/>
    <w:basedOn w:val="a"/>
    <w:link w:val="23"/>
    <w:uiPriority w:val="99"/>
    <w:pPr>
      <w:shd w:val="clear" w:color="auto" w:fill="FFFFFF"/>
      <w:spacing w:line="240" w:lineRule="atLeast"/>
      <w:jc w:val="both"/>
      <w:outlineLvl w:val="1"/>
    </w:pPr>
    <w:rPr>
      <w:rFonts w:ascii="Times New Roman" w:hAnsi="Times New Roman" w:cs="Times New Roman"/>
      <w:i/>
      <w:iCs/>
      <w:noProof/>
      <w:color w:val="auto"/>
      <w:spacing w:val="-10"/>
      <w:sz w:val="27"/>
      <w:szCs w:val="27"/>
      <w:lang w:eastAsia="ru-RU"/>
    </w:rPr>
  </w:style>
  <w:style w:type="paragraph" w:customStyle="1" w:styleId="91">
    <w:name w:val="Основной текст (9)"/>
    <w:basedOn w:val="a"/>
    <w:link w:val="90"/>
    <w:uiPriority w:val="99"/>
    <w:pPr>
      <w:shd w:val="clear" w:color="auto" w:fill="FFFFFF"/>
      <w:spacing w:before="120" w:after="120" w:line="240" w:lineRule="atLeast"/>
      <w:jc w:val="both"/>
    </w:pPr>
    <w:rPr>
      <w:rFonts w:ascii="Book Antiqua" w:hAnsi="Book Antiqua" w:cs="Book Antiqua"/>
      <w:noProof/>
      <w:color w:val="auto"/>
      <w:sz w:val="20"/>
      <w:szCs w:val="20"/>
      <w:lang w:eastAsia="ru-RU"/>
    </w:rPr>
  </w:style>
  <w:style w:type="paragraph" w:customStyle="1" w:styleId="ab">
    <w:name w:val="Подпись к картинке"/>
    <w:basedOn w:val="a"/>
    <w:link w:val="aa"/>
    <w:uiPriority w:val="99"/>
    <w:pPr>
      <w:shd w:val="clear" w:color="auto" w:fill="FFFFFF"/>
      <w:spacing w:after="240" w:line="240" w:lineRule="atLeast"/>
      <w:jc w:val="both"/>
    </w:pPr>
    <w:rPr>
      <w:rFonts w:ascii="Times New Roman" w:hAnsi="Times New Roman" w:cs="Times New Roman"/>
      <w:color w:val="auto"/>
      <w:sz w:val="27"/>
      <w:szCs w:val="27"/>
      <w:lang w:eastAsia="ru-RU"/>
    </w:rPr>
  </w:style>
  <w:style w:type="paragraph" w:customStyle="1" w:styleId="16">
    <w:name w:val="Оглавление1"/>
    <w:basedOn w:val="a"/>
    <w:link w:val="ac"/>
    <w:uiPriority w:val="99"/>
    <w:pPr>
      <w:shd w:val="clear" w:color="auto" w:fill="FFFFFF"/>
      <w:spacing w:before="840" w:line="350" w:lineRule="exact"/>
      <w:jc w:val="both"/>
    </w:pPr>
    <w:rPr>
      <w:rFonts w:ascii="Times New Roman" w:hAnsi="Times New Roman" w:cs="Times New Roman"/>
      <w:color w:val="auto"/>
      <w:sz w:val="27"/>
      <w:szCs w:val="27"/>
      <w:lang w:eastAsia="ru-RU"/>
    </w:rPr>
  </w:style>
  <w:style w:type="paragraph" w:customStyle="1" w:styleId="26">
    <w:name w:val="Оглавление (2)"/>
    <w:basedOn w:val="a"/>
    <w:link w:val="25"/>
    <w:uiPriority w:val="99"/>
    <w:pPr>
      <w:shd w:val="clear" w:color="auto" w:fill="FFFFFF"/>
      <w:spacing w:line="350" w:lineRule="exact"/>
      <w:jc w:val="both"/>
    </w:pPr>
    <w:rPr>
      <w:rFonts w:ascii="Times New Roman" w:hAnsi="Times New Roman" w:cs="Times New Roman"/>
      <w:i/>
      <w:iCs/>
      <w:noProof/>
      <w:color w:val="auto"/>
      <w:spacing w:val="-10"/>
      <w:sz w:val="27"/>
      <w:szCs w:val="27"/>
      <w:lang w:eastAsia="ru-RU"/>
    </w:rPr>
  </w:style>
  <w:style w:type="paragraph" w:customStyle="1" w:styleId="32">
    <w:name w:val="Оглавление (3)"/>
    <w:basedOn w:val="a"/>
    <w:link w:val="31"/>
    <w:uiPriority w:val="99"/>
    <w:pPr>
      <w:shd w:val="clear" w:color="auto" w:fill="FFFFFF"/>
      <w:spacing w:line="480" w:lineRule="exact"/>
      <w:ind w:firstLine="380"/>
      <w:jc w:val="both"/>
    </w:pPr>
    <w:rPr>
      <w:rFonts w:ascii="Times New Roman" w:hAnsi="Times New Roman" w:cs="Times New Roman"/>
      <w:b/>
      <w:bCs/>
      <w:color w:val="auto"/>
      <w:sz w:val="27"/>
      <w:szCs w:val="27"/>
      <w:lang w:eastAsia="ru-RU"/>
    </w:rPr>
  </w:style>
  <w:style w:type="paragraph" w:customStyle="1" w:styleId="421">
    <w:name w:val="Заголовок №4 (2)"/>
    <w:basedOn w:val="a"/>
    <w:link w:val="420"/>
    <w:uiPriority w:val="99"/>
    <w:pPr>
      <w:shd w:val="clear" w:color="auto" w:fill="FFFFFF"/>
      <w:spacing w:before="60" w:after="600" w:line="240" w:lineRule="atLeast"/>
      <w:outlineLvl w:val="3"/>
    </w:pPr>
    <w:rPr>
      <w:rFonts w:ascii="Verdana" w:hAnsi="Verdana" w:cs="Verdana"/>
      <w:i/>
      <w:iCs/>
      <w:noProof/>
      <w:color w:val="auto"/>
      <w:spacing w:val="-10"/>
      <w:sz w:val="29"/>
      <w:szCs w:val="29"/>
      <w:lang w:eastAsia="ru-RU"/>
    </w:rPr>
  </w:style>
  <w:style w:type="paragraph" w:customStyle="1" w:styleId="100">
    <w:name w:val="Основной текст (10)"/>
    <w:basedOn w:val="a"/>
    <w:link w:val="10Exact"/>
    <w:uiPriority w:val="99"/>
    <w:pPr>
      <w:shd w:val="clear" w:color="auto" w:fill="FFFFFF"/>
      <w:spacing w:line="240" w:lineRule="atLeast"/>
    </w:pPr>
    <w:rPr>
      <w:rFonts w:ascii="Times New Roman" w:hAnsi="Times New Roman" w:cs="Times New Roman"/>
      <w:noProof/>
      <w:color w:val="auto"/>
      <w:sz w:val="17"/>
      <w:szCs w:val="17"/>
      <w:lang w:eastAsia="ru-RU"/>
    </w:rPr>
  </w:style>
  <w:style w:type="paragraph" w:customStyle="1" w:styleId="18">
    <w:name w:val="Подпись к таблице1"/>
    <w:basedOn w:val="a"/>
    <w:link w:val="af"/>
    <w:uiPriority w:val="99"/>
    <w:pPr>
      <w:shd w:val="clear" w:color="auto" w:fill="FFFFFF"/>
      <w:spacing w:line="240" w:lineRule="atLeast"/>
    </w:pPr>
    <w:rPr>
      <w:rFonts w:ascii="Times New Roman" w:hAnsi="Times New Roman" w:cs="Times New Roman"/>
      <w:color w:val="auto"/>
      <w:sz w:val="27"/>
      <w:szCs w:val="27"/>
      <w:lang w:eastAsia="ru-RU"/>
    </w:rPr>
  </w:style>
  <w:style w:type="paragraph" w:customStyle="1" w:styleId="45">
    <w:name w:val="Оглавление (4)"/>
    <w:basedOn w:val="a"/>
    <w:link w:val="44"/>
    <w:uiPriority w:val="99"/>
    <w:pPr>
      <w:shd w:val="clear" w:color="auto" w:fill="FFFFFF"/>
      <w:spacing w:before="60" w:after="180" w:line="240" w:lineRule="atLeast"/>
    </w:pPr>
    <w:rPr>
      <w:rFonts w:ascii="Times New Roman" w:hAnsi="Times New Roman" w:cs="Times New Roman"/>
      <w:i/>
      <w:iCs/>
      <w:noProof/>
      <w:color w:val="auto"/>
      <w:sz w:val="23"/>
      <w:szCs w:val="23"/>
      <w:lang w:eastAsia="ru-RU"/>
    </w:rPr>
  </w:style>
  <w:style w:type="paragraph" w:customStyle="1" w:styleId="52">
    <w:name w:val="Оглавление (5)"/>
    <w:basedOn w:val="a"/>
    <w:link w:val="51"/>
    <w:uiPriority w:val="99"/>
    <w:pPr>
      <w:shd w:val="clear" w:color="auto" w:fill="FFFFFF"/>
      <w:spacing w:before="60" w:after="60" w:line="240" w:lineRule="atLeast"/>
      <w:jc w:val="both"/>
    </w:pPr>
    <w:rPr>
      <w:rFonts w:ascii="Verdana" w:hAnsi="Verdana" w:cs="Verdana"/>
      <w:i/>
      <w:iCs/>
      <w:noProof/>
      <w:color w:val="auto"/>
      <w:spacing w:val="-30"/>
      <w:sz w:val="20"/>
      <w:szCs w:val="20"/>
      <w:lang w:eastAsia="ru-RU"/>
    </w:rPr>
  </w:style>
  <w:style w:type="paragraph" w:customStyle="1" w:styleId="920">
    <w:name w:val="Заголовок №9 (2)"/>
    <w:basedOn w:val="a"/>
    <w:link w:val="92"/>
    <w:uiPriority w:val="99"/>
    <w:pPr>
      <w:shd w:val="clear" w:color="auto" w:fill="FFFFFF"/>
      <w:spacing w:before="1380" w:after="1080" w:line="240" w:lineRule="atLeast"/>
      <w:jc w:val="center"/>
      <w:outlineLvl w:val="8"/>
    </w:pPr>
    <w:rPr>
      <w:rFonts w:ascii="Times New Roman" w:hAnsi="Times New Roman" w:cs="Times New Roman"/>
      <w:color w:val="auto"/>
      <w:sz w:val="27"/>
      <w:szCs w:val="27"/>
      <w:lang w:eastAsia="ru-RU"/>
    </w:rPr>
  </w:style>
  <w:style w:type="paragraph" w:customStyle="1" w:styleId="111">
    <w:name w:val="Основной текст (11)"/>
    <w:basedOn w:val="a"/>
    <w:link w:val="110"/>
    <w:uiPriority w:val="99"/>
    <w:pPr>
      <w:shd w:val="clear" w:color="auto" w:fill="FFFFFF"/>
      <w:spacing w:before="1380" w:after="1380" w:line="240" w:lineRule="atLeast"/>
    </w:pPr>
    <w:rPr>
      <w:rFonts w:ascii="Times New Roman" w:hAnsi="Times New Roman" w:cs="Times New Roman"/>
      <w:b/>
      <w:bCs/>
      <w:color w:val="auto"/>
      <w:sz w:val="27"/>
      <w:szCs w:val="27"/>
      <w:lang w:eastAsia="ru-RU"/>
    </w:rPr>
  </w:style>
  <w:style w:type="paragraph" w:customStyle="1" w:styleId="94">
    <w:name w:val="Заголовок №9"/>
    <w:basedOn w:val="a"/>
    <w:link w:val="93"/>
    <w:uiPriority w:val="99"/>
    <w:pPr>
      <w:shd w:val="clear" w:color="auto" w:fill="FFFFFF"/>
      <w:spacing w:line="480" w:lineRule="exact"/>
      <w:jc w:val="both"/>
      <w:outlineLvl w:val="8"/>
    </w:pPr>
    <w:rPr>
      <w:rFonts w:ascii="Times New Roman" w:hAnsi="Times New Roman" w:cs="Times New Roman"/>
      <w:i/>
      <w:iCs/>
      <w:noProof/>
      <w:color w:val="auto"/>
      <w:spacing w:val="-10"/>
      <w:sz w:val="27"/>
      <w:szCs w:val="27"/>
      <w:lang w:eastAsia="ru-RU"/>
    </w:rPr>
  </w:style>
  <w:style w:type="paragraph" w:customStyle="1" w:styleId="82">
    <w:name w:val="Заголовок №8"/>
    <w:basedOn w:val="a"/>
    <w:link w:val="81"/>
    <w:uiPriority w:val="99"/>
    <w:pPr>
      <w:shd w:val="clear" w:color="auto" w:fill="FFFFFF"/>
      <w:spacing w:after="600" w:line="240" w:lineRule="atLeast"/>
      <w:jc w:val="both"/>
      <w:outlineLvl w:val="7"/>
    </w:pPr>
    <w:rPr>
      <w:rFonts w:ascii="Times New Roman" w:hAnsi="Times New Roman" w:cs="Times New Roman"/>
      <w:i/>
      <w:iCs/>
      <w:noProof/>
      <w:color w:val="auto"/>
      <w:spacing w:val="-10"/>
      <w:sz w:val="27"/>
      <w:szCs w:val="27"/>
      <w:lang w:eastAsia="ru-RU"/>
    </w:rPr>
  </w:style>
  <w:style w:type="paragraph" w:customStyle="1" w:styleId="121">
    <w:name w:val="Основной текст (12)"/>
    <w:basedOn w:val="a"/>
    <w:link w:val="120"/>
    <w:uiPriority w:val="99"/>
    <w:pPr>
      <w:shd w:val="clear" w:color="auto" w:fill="FFFFFF"/>
      <w:spacing w:after="420" w:line="240" w:lineRule="atLeast"/>
    </w:pPr>
    <w:rPr>
      <w:rFonts w:ascii="Book Antiqua" w:hAnsi="Book Antiqua" w:cs="Book Antiqua"/>
      <w:i/>
      <w:iCs/>
      <w:noProof/>
      <w:color w:val="auto"/>
      <w:spacing w:val="-10"/>
      <w:sz w:val="20"/>
      <w:szCs w:val="20"/>
      <w:lang w:eastAsia="ru-RU"/>
    </w:rPr>
  </w:style>
  <w:style w:type="paragraph" w:customStyle="1" w:styleId="72">
    <w:name w:val="Заголовок №7"/>
    <w:basedOn w:val="a"/>
    <w:link w:val="71"/>
    <w:uiPriority w:val="99"/>
    <w:pPr>
      <w:shd w:val="clear" w:color="auto" w:fill="FFFFFF"/>
      <w:spacing w:line="240" w:lineRule="atLeast"/>
      <w:outlineLvl w:val="6"/>
    </w:pPr>
    <w:rPr>
      <w:rFonts w:ascii="Times New Roman" w:hAnsi="Times New Roman" w:cs="Times New Roman"/>
      <w:noProof/>
      <w:color w:val="auto"/>
      <w:sz w:val="27"/>
      <w:szCs w:val="27"/>
      <w:lang w:eastAsia="ru-RU"/>
    </w:rPr>
  </w:style>
  <w:style w:type="paragraph" w:customStyle="1" w:styleId="821">
    <w:name w:val="Заголовок №8 (2)"/>
    <w:basedOn w:val="a"/>
    <w:link w:val="820"/>
    <w:uiPriority w:val="99"/>
    <w:pPr>
      <w:shd w:val="clear" w:color="auto" w:fill="FFFFFF"/>
      <w:spacing w:before="480" w:line="682" w:lineRule="exact"/>
      <w:outlineLvl w:val="7"/>
    </w:pPr>
    <w:rPr>
      <w:rFonts w:ascii="Times New Roman" w:hAnsi="Times New Roman" w:cs="Times New Roman"/>
      <w:noProof/>
      <w:color w:val="auto"/>
      <w:sz w:val="27"/>
      <w:szCs w:val="27"/>
      <w:lang w:eastAsia="ru-RU"/>
    </w:rPr>
  </w:style>
  <w:style w:type="paragraph" w:customStyle="1" w:styleId="130">
    <w:name w:val="Основной текст (13)"/>
    <w:basedOn w:val="a"/>
    <w:link w:val="13Exact"/>
    <w:uiPriority w:val="99"/>
    <w:pPr>
      <w:shd w:val="clear" w:color="auto" w:fill="FFFFFF"/>
      <w:spacing w:before="480" w:after="180" w:line="240" w:lineRule="atLeast"/>
      <w:jc w:val="both"/>
    </w:pPr>
    <w:rPr>
      <w:rFonts w:ascii="Dotum" w:eastAsia="Dotum" w:cs="Dotum"/>
      <w:i/>
      <w:iCs/>
      <w:noProof/>
      <w:color w:val="auto"/>
      <w:spacing w:val="-43"/>
      <w:sz w:val="30"/>
      <w:szCs w:val="30"/>
      <w:lang w:eastAsia="ru-RU"/>
    </w:rPr>
  </w:style>
  <w:style w:type="paragraph" w:customStyle="1" w:styleId="140">
    <w:name w:val="Основной текст (14)"/>
    <w:basedOn w:val="a"/>
    <w:link w:val="14Exact"/>
    <w:uiPriority w:val="99"/>
    <w:pPr>
      <w:shd w:val="clear" w:color="auto" w:fill="FFFFFF"/>
      <w:spacing w:line="240" w:lineRule="atLeast"/>
    </w:pPr>
    <w:rPr>
      <w:rFonts w:ascii="Times New Roman" w:hAnsi="Times New Roman" w:cs="Times New Roman"/>
      <w:b/>
      <w:bCs/>
      <w:i/>
      <w:iCs/>
      <w:noProof/>
      <w:color w:val="auto"/>
      <w:spacing w:val="-4"/>
      <w:sz w:val="15"/>
      <w:szCs w:val="15"/>
      <w:lang w:eastAsia="ru-RU"/>
    </w:rPr>
  </w:style>
  <w:style w:type="paragraph" w:customStyle="1" w:styleId="54">
    <w:name w:val="Заголовок №5"/>
    <w:basedOn w:val="a"/>
    <w:link w:val="53"/>
    <w:uiPriority w:val="99"/>
    <w:pPr>
      <w:shd w:val="clear" w:color="auto" w:fill="FFFFFF"/>
      <w:spacing w:line="240" w:lineRule="atLeast"/>
      <w:outlineLvl w:val="4"/>
    </w:pPr>
    <w:rPr>
      <w:rFonts w:ascii="Times New Roman" w:hAnsi="Times New Roman" w:cs="Times New Roman"/>
      <w:i/>
      <w:iCs/>
      <w:noProof/>
      <w:color w:val="auto"/>
      <w:sz w:val="19"/>
      <w:szCs w:val="19"/>
      <w:lang w:eastAsia="ru-RU"/>
    </w:rPr>
  </w:style>
  <w:style w:type="paragraph" w:customStyle="1" w:styleId="150">
    <w:name w:val="Основной текст (15)"/>
    <w:basedOn w:val="a"/>
    <w:link w:val="15Exact"/>
    <w:uiPriority w:val="99"/>
    <w:pPr>
      <w:shd w:val="clear" w:color="auto" w:fill="FFFFFF"/>
      <w:spacing w:line="240" w:lineRule="atLeast"/>
    </w:pPr>
    <w:rPr>
      <w:rFonts w:ascii="Segoe UI" w:hAnsi="Segoe UI" w:cs="Segoe UI"/>
      <w:noProof/>
      <w:color w:val="auto"/>
      <w:spacing w:val="-21"/>
      <w:sz w:val="32"/>
      <w:szCs w:val="32"/>
      <w:lang w:eastAsia="ru-RU"/>
    </w:rPr>
  </w:style>
  <w:style w:type="paragraph" w:customStyle="1" w:styleId="64">
    <w:name w:val="Оглавление (6)"/>
    <w:basedOn w:val="a"/>
    <w:link w:val="63"/>
    <w:uiPriority w:val="99"/>
    <w:pPr>
      <w:shd w:val="clear" w:color="auto" w:fill="FFFFFF"/>
      <w:spacing w:after="60" w:line="240" w:lineRule="atLeast"/>
      <w:jc w:val="both"/>
    </w:pPr>
    <w:rPr>
      <w:rFonts w:ascii="Book Antiqua" w:hAnsi="Book Antiqua" w:cs="Book Antiqua"/>
      <w:b/>
      <w:bCs/>
      <w:i/>
      <w:iCs/>
      <w:noProof/>
      <w:color w:val="auto"/>
      <w:spacing w:val="-20"/>
      <w:sz w:val="19"/>
      <w:szCs w:val="19"/>
      <w:lang w:eastAsia="ru-RU"/>
    </w:rPr>
  </w:style>
  <w:style w:type="paragraph" w:customStyle="1" w:styleId="74">
    <w:name w:val="Оглавление (7)"/>
    <w:basedOn w:val="a"/>
    <w:link w:val="73"/>
    <w:uiPriority w:val="99"/>
    <w:pPr>
      <w:shd w:val="clear" w:color="auto" w:fill="FFFFFF"/>
      <w:spacing w:line="240" w:lineRule="atLeast"/>
      <w:jc w:val="both"/>
    </w:pPr>
    <w:rPr>
      <w:rFonts w:ascii="Times New Roman" w:hAnsi="Times New Roman" w:cs="Times New Roman"/>
      <w:b/>
      <w:bCs/>
      <w:noProof/>
      <w:color w:val="auto"/>
      <w:spacing w:val="-10"/>
      <w:sz w:val="35"/>
      <w:szCs w:val="35"/>
      <w:lang w:eastAsia="ru-RU"/>
    </w:rPr>
  </w:style>
  <w:style w:type="paragraph" w:customStyle="1" w:styleId="161">
    <w:name w:val="Основной текст (16)"/>
    <w:basedOn w:val="a"/>
    <w:link w:val="160"/>
    <w:uiPriority w:val="99"/>
    <w:pPr>
      <w:shd w:val="clear" w:color="auto" w:fill="FFFFFF"/>
      <w:spacing w:before="360" w:after="360" w:line="240" w:lineRule="atLeast"/>
      <w:jc w:val="both"/>
    </w:pPr>
    <w:rPr>
      <w:rFonts w:ascii="Verdana" w:hAnsi="Verdana" w:cs="Verdana"/>
      <w:b/>
      <w:bCs/>
      <w:i/>
      <w:iCs/>
      <w:noProof/>
      <w:color w:val="auto"/>
      <w:spacing w:val="-20"/>
      <w:sz w:val="26"/>
      <w:szCs w:val="26"/>
      <w:lang w:eastAsia="ru-RU"/>
    </w:rPr>
  </w:style>
  <w:style w:type="paragraph" w:customStyle="1" w:styleId="171">
    <w:name w:val="Основной текст (17)"/>
    <w:basedOn w:val="a"/>
    <w:link w:val="170"/>
    <w:uiPriority w:val="99"/>
    <w:pPr>
      <w:shd w:val="clear" w:color="auto" w:fill="FFFFFF"/>
      <w:spacing w:line="240" w:lineRule="atLeast"/>
    </w:pPr>
    <w:rPr>
      <w:rFonts w:ascii="Times New Roman" w:hAnsi="Times New Roman" w:cs="Times New Roman"/>
      <w:i/>
      <w:iCs/>
      <w:noProof/>
      <w:color w:val="auto"/>
      <w:sz w:val="23"/>
      <w:szCs w:val="23"/>
      <w:lang w:eastAsia="ru-RU"/>
    </w:rPr>
  </w:style>
  <w:style w:type="paragraph" w:customStyle="1" w:styleId="34">
    <w:name w:val="Заголовок №3"/>
    <w:basedOn w:val="a"/>
    <w:link w:val="33"/>
    <w:uiPriority w:val="99"/>
    <w:pPr>
      <w:shd w:val="clear" w:color="auto" w:fill="FFFFFF"/>
      <w:spacing w:line="240" w:lineRule="atLeast"/>
      <w:outlineLvl w:val="2"/>
    </w:pPr>
    <w:rPr>
      <w:rFonts w:ascii="Times New Roman" w:hAnsi="Times New Roman" w:cs="Times New Roman"/>
      <w:b/>
      <w:bCs/>
      <w:i/>
      <w:iCs/>
      <w:noProof/>
      <w:color w:val="auto"/>
      <w:sz w:val="48"/>
      <w:szCs w:val="48"/>
      <w:lang w:eastAsia="ru-RU"/>
    </w:rPr>
  </w:style>
  <w:style w:type="paragraph" w:customStyle="1" w:styleId="123">
    <w:name w:val="Заголовок №12"/>
    <w:basedOn w:val="a"/>
    <w:link w:val="122"/>
    <w:uiPriority w:val="99"/>
    <w:pPr>
      <w:shd w:val="clear" w:color="auto" w:fill="FFFFFF"/>
    </w:pPr>
    <w:rPr>
      <w:rFonts w:ascii="Times New Roman" w:hAnsi="Times New Roman" w:cs="Times New Roman"/>
      <w:noProof/>
      <w:color w:val="auto"/>
      <w:sz w:val="20"/>
      <w:szCs w:val="20"/>
      <w:lang w:eastAsia="ru-RU"/>
    </w:rPr>
  </w:style>
  <w:style w:type="paragraph" w:customStyle="1" w:styleId="96">
    <w:name w:val="Оглавление (9)"/>
    <w:basedOn w:val="a"/>
    <w:link w:val="95"/>
    <w:uiPriority w:val="99"/>
    <w:pPr>
      <w:shd w:val="clear" w:color="auto" w:fill="FFFFFF"/>
      <w:spacing w:line="240" w:lineRule="atLeast"/>
    </w:pPr>
    <w:rPr>
      <w:rFonts w:ascii="Times New Roman" w:hAnsi="Times New Roman" w:cs="Times New Roman"/>
      <w:b/>
      <w:bCs/>
      <w:noProof/>
      <w:color w:val="auto"/>
      <w:sz w:val="23"/>
      <w:szCs w:val="23"/>
      <w:lang w:eastAsia="ru-RU"/>
    </w:rPr>
  </w:style>
  <w:style w:type="paragraph" w:customStyle="1" w:styleId="102">
    <w:name w:val="Оглавление (10)"/>
    <w:basedOn w:val="a"/>
    <w:link w:val="101"/>
    <w:uiPriority w:val="99"/>
    <w:pPr>
      <w:shd w:val="clear" w:color="auto" w:fill="FFFFFF"/>
      <w:spacing w:before="960" w:line="240" w:lineRule="atLeast"/>
      <w:jc w:val="both"/>
    </w:pPr>
    <w:rPr>
      <w:rFonts w:ascii="Times New Roman" w:hAnsi="Times New Roman" w:cs="Times New Roman"/>
      <w:b/>
      <w:bCs/>
      <w:noProof/>
      <w:color w:val="auto"/>
      <w:sz w:val="19"/>
      <w:szCs w:val="19"/>
      <w:lang w:eastAsia="ru-RU"/>
    </w:rPr>
  </w:style>
  <w:style w:type="paragraph" w:customStyle="1" w:styleId="190">
    <w:name w:val="Основной текст (19)"/>
    <w:basedOn w:val="a"/>
    <w:link w:val="19"/>
    <w:uiPriority w:val="99"/>
    <w:pPr>
      <w:shd w:val="clear" w:color="auto" w:fill="FFFFFF"/>
      <w:spacing w:line="240" w:lineRule="atLeast"/>
      <w:jc w:val="both"/>
    </w:pPr>
    <w:rPr>
      <w:rFonts w:ascii="Times New Roman" w:hAnsi="Times New Roman" w:cs="Times New Roman"/>
      <w:b/>
      <w:bCs/>
      <w:i/>
      <w:iCs/>
      <w:noProof/>
      <w:color w:val="auto"/>
      <w:spacing w:val="-20"/>
      <w:sz w:val="28"/>
      <w:szCs w:val="28"/>
      <w:lang w:eastAsia="ru-RU"/>
    </w:rPr>
  </w:style>
  <w:style w:type="paragraph" w:customStyle="1" w:styleId="28">
    <w:name w:val="Подпись к картинке (2)"/>
    <w:basedOn w:val="a"/>
    <w:link w:val="2Exact"/>
    <w:uiPriority w:val="99"/>
    <w:pPr>
      <w:shd w:val="clear" w:color="auto" w:fill="FFFFFF"/>
      <w:spacing w:line="240" w:lineRule="atLeast"/>
    </w:pPr>
    <w:rPr>
      <w:rFonts w:ascii="Times New Roman" w:hAnsi="Times New Roman" w:cs="Times New Roman"/>
      <w:i/>
      <w:iCs/>
      <w:color w:val="auto"/>
      <w:spacing w:val="1"/>
      <w:sz w:val="21"/>
      <w:szCs w:val="21"/>
      <w:lang w:eastAsia="ru-RU"/>
    </w:rPr>
  </w:style>
  <w:style w:type="paragraph" w:customStyle="1" w:styleId="211">
    <w:name w:val="Основной текст (21)"/>
    <w:basedOn w:val="a"/>
    <w:link w:val="210"/>
    <w:uiPriority w:val="99"/>
    <w:pPr>
      <w:shd w:val="clear" w:color="auto" w:fill="FFFFFF"/>
      <w:spacing w:before="960" w:after="300" w:line="240" w:lineRule="atLeast"/>
      <w:jc w:val="both"/>
    </w:pPr>
    <w:rPr>
      <w:rFonts w:ascii="Times New Roman" w:hAnsi="Times New Roman" w:cs="Times New Roman"/>
      <w:color w:val="auto"/>
      <w:sz w:val="25"/>
      <w:szCs w:val="25"/>
      <w:lang w:val="ru-RU" w:eastAsia="ru-RU"/>
    </w:rPr>
  </w:style>
  <w:style w:type="paragraph" w:customStyle="1" w:styleId="221">
    <w:name w:val="Основной текст (22)"/>
    <w:basedOn w:val="a"/>
    <w:link w:val="220"/>
    <w:uiPriority w:val="99"/>
    <w:pPr>
      <w:shd w:val="clear" w:color="auto" w:fill="FFFFFF"/>
      <w:spacing w:before="180" w:after="180" w:line="240" w:lineRule="atLeast"/>
      <w:ind w:firstLine="240"/>
      <w:jc w:val="both"/>
    </w:pPr>
    <w:rPr>
      <w:rFonts w:ascii="Times New Roman" w:hAnsi="Times New Roman" w:cs="Times New Roman"/>
      <w:b/>
      <w:bCs/>
      <w:color w:val="auto"/>
      <w:spacing w:val="-10"/>
      <w:sz w:val="25"/>
      <w:szCs w:val="25"/>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7"/>
      <w:szCs w:val="27"/>
      <w:u w:val="none"/>
    </w:rPr>
  </w:style>
  <w:style w:type="character" w:customStyle="1" w:styleId="a5">
    <w:name w:val="Колонтитул_"/>
    <w:basedOn w:val="a0"/>
    <w:link w:val="10"/>
    <w:uiPriority w:val="99"/>
    <w:rPr>
      <w:rFonts w:ascii="Times New Roman" w:hAnsi="Times New Roman" w:cs="Times New Roman"/>
      <w:b/>
      <w:bCs/>
      <w:sz w:val="25"/>
      <w:szCs w:val="25"/>
      <w:u w:val="none"/>
      <w:lang w:val="ru-RU" w:eastAsia="ru-RU"/>
    </w:rPr>
  </w:style>
  <w:style w:type="character" w:customStyle="1" w:styleId="SegoeUI">
    <w:name w:val="Колонтитул + Segoe UI"/>
    <w:aliases w:val="10,5 pt,Не полужирный"/>
    <w:basedOn w:val="a5"/>
    <w:uiPriority w:val="99"/>
    <w:rPr>
      <w:rFonts w:ascii="Segoe UI" w:hAnsi="Segoe UI" w:cs="Segoe UI"/>
      <w:sz w:val="21"/>
      <w:szCs w:val="21"/>
      <w:u w:val="none"/>
    </w:rPr>
  </w:style>
  <w:style w:type="character" w:customStyle="1" w:styleId="9">
    <w:name w:val="Основной текст + 9"/>
    <w:aliases w:val="5 pt3,Полужирный,Малые прописные"/>
    <w:basedOn w:val="1"/>
    <w:uiPriority w:val="99"/>
    <w:rPr>
      <w:rFonts w:ascii="Times New Roman" w:hAnsi="Times New Roman" w:cs="Times New Roman"/>
      <w:b/>
      <w:bCs/>
      <w:smallCaps/>
      <w:sz w:val="19"/>
      <w:szCs w:val="19"/>
      <w:u w:val="none"/>
      <w:lang w:val="ru-RU" w:eastAsia="ru-RU"/>
    </w:rPr>
  </w:style>
  <w:style w:type="character" w:customStyle="1" w:styleId="12">
    <w:name w:val="Основной текст + 12"/>
    <w:aliases w:val="5 pt2,Полужирный1,Интервал 0 pt"/>
    <w:basedOn w:val="1"/>
    <w:uiPriority w:val="99"/>
    <w:rPr>
      <w:rFonts w:ascii="Times New Roman" w:hAnsi="Times New Roman" w:cs="Times New Roman"/>
      <w:b/>
      <w:bCs/>
      <w:spacing w:val="-10"/>
      <w:sz w:val="25"/>
      <w:szCs w:val="25"/>
      <w:u w:val="none"/>
      <w:lang w:val="ru-RU" w:eastAsia="ru-RU"/>
    </w:rPr>
  </w:style>
  <w:style w:type="character" w:customStyle="1" w:styleId="a6">
    <w:name w:val="Основной текст + Полужирный"/>
    <w:aliases w:val="Интервал 0 pt5"/>
    <w:basedOn w:val="1"/>
    <w:uiPriority w:val="99"/>
    <w:rPr>
      <w:rFonts w:ascii="Times New Roman" w:hAnsi="Times New Roman" w:cs="Times New Roman"/>
      <w:b/>
      <w:bCs/>
      <w:spacing w:val="-10"/>
      <w:sz w:val="27"/>
      <w:szCs w:val="27"/>
      <w:u w:val="none"/>
      <w:lang w:val="ru-RU" w:eastAsia="ru-RU"/>
    </w:rPr>
  </w:style>
  <w:style w:type="character" w:customStyle="1" w:styleId="2">
    <w:name w:val="Основной текст (2)_"/>
    <w:basedOn w:val="a0"/>
    <w:link w:val="20"/>
    <w:uiPriority w:val="99"/>
    <w:rPr>
      <w:rFonts w:ascii="Times New Roman" w:hAnsi="Times New Roman" w:cs="Times New Roman"/>
      <w:b/>
      <w:bCs/>
      <w:spacing w:val="-10"/>
      <w:sz w:val="35"/>
      <w:szCs w:val="35"/>
      <w:u w:val="none"/>
    </w:rPr>
  </w:style>
  <w:style w:type="character" w:customStyle="1" w:styleId="3">
    <w:name w:val="Основной текст (3)_"/>
    <w:basedOn w:val="a0"/>
    <w:link w:val="30"/>
    <w:uiPriority w:val="99"/>
    <w:rPr>
      <w:rFonts w:ascii="Times New Roman" w:hAnsi="Times New Roman" w:cs="Times New Roman"/>
      <w:b/>
      <w:bCs/>
      <w:sz w:val="23"/>
      <w:szCs w:val="23"/>
      <w:u w:val="none"/>
    </w:rPr>
  </w:style>
  <w:style w:type="character" w:customStyle="1" w:styleId="6">
    <w:name w:val="Заголовок №6_"/>
    <w:basedOn w:val="a0"/>
    <w:link w:val="60"/>
    <w:uiPriority w:val="99"/>
    <w:rPr>
      <w:rFonts w:ascii="Times New Roman" w:hAnsi="Times New Roman" w:cs="Times New Roman"/>
      <w:i/>
      <w:iCs/>
      <w:noProof/>
      <w:spacing w:val="-10"/>
      <w:sz w:val="27"/>
      <w:szCs w:val="27"/>
      <w:u w:val="none"/>
    </w:rPr>
  </w:style>
  <w:style w:type="character" w:customStyle="1" w:styleId="4">
    <w:name w:val="Основной текст (4)_"/>
    <w:basedOn w:val="a0"/>
    <w:link w:val="40"/>
    <w:uiPriority w:val="99"/>
    <w:rPr>
      <w:rFonts w:ascii="Times New Roman" w:hAnsi="Times New Roman" w:cs="Times New Roman"/>
      <w:i/>
      <w:iCs/>
      <w:spacing w:val="-10"/>
      <w:sz w:val="27"/>
      <w:szCs w:val="27"/>
      <w:u w:val="none"/>
    </w:rPr>
  </w:style>
  <w:style w:type="character" w:customStyle="1" w:styleId="5">
    <w:name w:val="Основной текст (5)_"/>
    <w:basedOn w:val="a0"/>
    <w:link w:val="50"/>
    <w:uiPriority w:val="99"/>
    <w:rPr>
      <w:rFonts w:ascii="Verdana" w:hAnsi="Verdana" w:cs="Verdana"/>
      <w:i/>
      <w:iCs/>
      <w:spacing w:val="-10"/>
      <w:sz w:val="29"/>
      <w:szCs w:val="29"/>
      <w:u w:val="none"/>
      <w:lang w:val="ru-RU" w:eastAsia="ru-RU"/>
    </w:rPr>
  </w:style>
  <w:style w:type="character" w:customStyle="1" w:styleId="11">
    <w:name w:val="Заголовок №1_"/>
    <w:basedOn w:val="a0"/>
    <w:link w:val="13"/>
    <w:uiPriority w:val="99"/>
    <w:rPr>
      <w:rFonts w:ascii="Verdana" w:hAnsi="Verdana" w:cs="Verdana"/>
      <w:b/>
      <w:bCs/>
      <w:i/>
      <w:iCs/>
      <w:sz w:val="75"/>
      <w:szCs w:val="75"/>
      <w:u w:val="none"/>
      <w:lang w:val="ru-RU" w:eastAsia="ru-RU"/>
    </w:rPr>
  </w:style>
  <w:style w:type="character" w:customStyle="1" w:styleId="14">
    <w:name w:val="Заголовок №1 + Не полужирный"/>
    <w:aliases w:val="Не курсив"/>
    <w:basedOn w:val="11"/>
    <w:uiPriority w:val="99"/>
    <w:rPr>
      <w:rFonts w:ascii="Verdana" w:hAnsi="Verdana" w:cs="Verdana"/>
      <w:noProof/>
      <w:sz w:val="75"/>
      <w:szCs w:val="75"/>
      <w:u w:val="none"/>
    </w:rPr>
  </w:style>
  <w:style w:type="character" w:customStyle="1" w:styleId="132">
    <w:name w:val="Заголовок №1 + 32"/>
    <w:aliases w:val="5 pt1,Не курсив1,Интервал -2 pt,Масштаб 120%"/>
    <w:basedOn w:val="11"/>
    <w:uiPriority w:val="99"/>
    <w:rPr>
      <w:rFonts w:ascii="Verdana" w:hAnsi="Verdana" w:cs="Verdana"/>
      <w:b/>
      <w:bCs/>
      <w:spacing w:val="-50"/>
      <w:w w:val="120"/>
      <w:sz w:val="65"/>
      <w:szCs w:val="65"/>
      <w:u w:val="none"/>
      <w:lang w:val="ru-RU" w:eastAsia="ru-RU"/>
    </w:rPr>
  </w:style>
  <w:style w:type="character" w:customStyle="1" w:styleId="61">
    <w:name w:val="Основной текст (6)_"/>
    <w:basedOn w:val="a0"/>
    <w:link w:val="62"/>
    <w:uiPriority w:val="99"/>
    <w:rPr>
      <w:rFonts w:ascii="Times New Roman" w:hAnsi="Times New Roman" w:cs="Times New Roman"/>
      <w:i/>
      <w:iCs/>
      <w:noProof/>
      <w:sz w:val="19"/>
      <w:szCs w:val="19"/>
      <w:u w:val="none"/>
    </w:rPr>
  </w:style>
  <w:style w:type="character" w:customStyle="1" w:styleId="7">
    <w:name w:val="Основной текст (7)_"/>
    <w:basedOn w:val="a0"/>
    <w:link w:val="70"/>
    <w:uiPriority w:val="99"/>
    <w:rPr>
      <w:rFonts w:ascii="Times New Roman" w:hAnsi="Times New Roman" w:cs="Times New Roman"/>
      <w:b/>
      <w:bCs/>
      <w:i/>
      <w:iCs/>
      <w:sz w:val="48"/>
      <w:szCs w:val="48"/>
      <w:u w:val="none"/>
      <w:lang w:val="ru-RU" w:eastAsia="ru-RU"/>
    </w:rPr>
  </w:style>
  <w:style w:type="character" w:customStyle="1" w:styleId="8">
    <w:name w:val="Основной текст (8)_"/>
    <w:basedOn w:val="a0"/>
    <w:link w:val="80"/>
    <w:uiPriority w:val="99"/>
    <w:rPr>
      <w:rFonts w:ascii="Times New Roman" w:hAnsi="Times New Roman" w:cs="Times New Roman"/>
      <w:b/>
      <w:bCs/>
      <w:sz w:val="19"/>
      <w:szCs w:val="19"/>
      <w:u w:val="none"/>
    </w:rPr>
  </w:style>
  <w:style w:type="paragraph" w:styleId="a4">
    <w:name w:val="Body Text"/>
    <w:basedOn w:val="a"/>
    <w:link w:val="1"/>
    <w:uiPriority w:val="99"/>
    <w:pPr>
      <w:shd w:val="clear" w:color="auto" w:fill="FFFFFF"/>
      <w:spacing w:line="480" w:lineRule="exact"/>
      <w:ind w:hanging="940"/>
      <w:jc w:val="both"/>
    </w:pPr>
    <w:rPr>
      <w:rFonts w:ascii="Times New Roman" w:hAnsi="Times New Roman" w:cs="Times New Roman"/>
      <w:color w:val="auto"/>
      <w:sz w:val="27"/>
      <w:szCs w:val="27"/>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a8">
    <w:name w:val="Основной текст + Курсив"/>
    <w:aliases w:val="Интервал 0 pt4"/>
    <w:basedOn w:val="1"/>
    <w:uiPriority w:val="99"/>
    <w:rPr>
      <w:rFonts w:ascii="Times New Roman" w:hAnsi="Times New Roman" w:cs="Times New Roman"/>
      <w:i/>
      <w:iCs/>
      <w:spacing w:val="-10"/>
      <w:sz w:val="27"/>
      <w:szCs w:val="27"/>
      <w:u w:val="single"/>
    </w:rPr>
  </w:style>
  <w:style w:type="character" w:customStyle="1" w:styleId="41">
    <w:name w:val="Основной текст (4) + Не курсив"/>
    <w:aliases w:val="Интервал 0 pt3"/>
    <w:basedOn w:val="4"/>
    <w:uiPriority w:val="99"/>
    <w:rPr>
      <w:rFonts w:ascii="Times New Roman" w:hAnsi="Times New Roman" w:cs="Times New Roman"/>
      <w:spacing w:val="0"/>
      <w:sz w:val="27"/>
      <w:szCs w:val="27"/>
      <w:u w:val="none"/>
    </w:rPr>
  </w:style>
  <w:style w:type="character" w:customStyle="1" w:styleId="21">
    <w:name w:val="Основной текст + Курсив2"/>
    <w:aliases w:val="Интервал 0 pt2"/>
    <w:basedOn w:val="1"/>
    <w:uiPriority w:val="99"/>
    <w:rPr>
      <w:rFonts w:ascii="Times New Roman" w:hAnsi="Times New Roman" w:cs="Times New Roman"/>
      <w:i/>
      <w:iCs/>
      <w:spacing w:val="-10"/>
      <w:sz w:val="27"/>
      <w:szCs w:val="27"/>
      <w:u w:val="none"/>
    </w:rPr>
  </w:style>
  <w:style w:type="character" w:customStyle="1" w:styleId="42">
    <w:name w:val="Заголовок №4_"/>
    <w:basedOn w:val="a0"/>
    <w:link w:val="43"/>
    <w:uiPriority w:val="99"/>
    <w:rPr>
      <w:rFonts w:ascii="Times New Roman" w:hAnsi="Times New Roman" w:cs="Times New Roman"/>
      <w:noProof/>
      <w:w w:val="50"/>
      <w:sz w:val="44"/>
      <w:szCs w:val="44"/>
      <w:u w:val="none"/>
    </w:rPr>
  </w:style>
  <w:style w:type="character" w:customStyle="1" w:styleId="22">
    <w:name w:val="Основной текст + Полужирный2"/>
    <w:basedOn w:val="1"/>
    <w:uiPriority w:val="99"/>
    <w:rPr>
      <w:rFonts w:ascii="Times New Roman" w:hAnsi="Times New Roman" w:cs="Times New Roman"/>
      <w:b/>
      <w:bCs/>
      <w:sz w:val="27"/>
      <w:szCs w:val="27"/>
      <w:u w:val="none"/>
    </w:rPr>
  </w:style>
  <w:style w:type="character" w:customStyle="1" w:styleId="15">
    <w:name w:val="Основной текст + Полужирный1"/>
    <w:basedOn w:val="1"/>
    <w:uiPriority w:val="99"/>
    <w:rPr>
      <w:rFonts w:ascii="Times New Roman" w:hAnsi="Times New Roman" w:cs="Times New Roman"/>
      <w:b/>
      <w:bCs/>
      <w:sz w:val="27"/>
      <w:szCs w:val="27"/>
      <w:u w:val="singl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23">
    <w:name w:val="Заголовок №2_"/>
    <w:basedOn w:val="a0"/>
    <w:link w:val="24"/>
    <w:uiPriority w:val="99"/>
    <w:rPr>
      <w:rFonts w:ascii="Times New Roman" w:hAnsi="Times New Roman" w:cs="Times New Roman"/>
      <w:i/>
      <w:iCs/>
      <w:noProof/>
      <w:spacing w:val="-10"/>
      <w:sz w:val="27"/>
      <w:szCs w:val="27"/>
      <w:u w:val="none"/>
    </w:rPr>
  </w:style>
  <w:style w:type="character" w:customStyle="1" w:styleId="90">
    <w:name w:val="Основной текст (9)_"/>
    <w:basedOn w:val="a0"/>
    <w:link w:val="91"/>
    <w:uiPriority w:val="99"/>
    <w:rPr>
      <w:rFonts w:ascii="Book Antiqua" w:hAnsi="Book Antiqua" w:cs="Book Antiqua"/>
      <w:noProof/>
      <w:sz w:val="20"/>
      <w:szCs w:val="20"/>
      <w:u w:val="none"/>
    </w:rPr>
  </w:style>
  <w:style w:type="character" w:customStyle="1" w:styleId="a9">
    <w:name w:val="Колонтитул"/>
    <w:basedOn w:val="a5"/>
    <w:uiPriority w:val="99"/>
    <w:rPr>
      <w:rFonts w:ascii="Times New Roman" w:hAnsi="Times New Roman" w:cs="Times New Roman"/>
      <w:b/>
      <w:bCs/>
      <w:sz w:val="25"/>
      <w:szCs w:val="25"/>
      <w:u w:val="none"/>
      <w:lang w:val="ru-RU" w:eastAsia="ru-RU"/>
    </w:rPr>
  </w:style>
  <w:style w:type="character" w:customStyle="1" w:styleId="aa">
    <w:name w:val="Подпись к картинке_"/>
    <w:basedOn w:val="a0"/>
    <w:link w:val="ab"/>
    <w:uiPriority w:val="99"/>
    <w:rPr>
      <w:rFonts w:ascii="Times New Roman" w:hAnsi="Times New Roman" w:cs="Times New Roman"/>
      <w:sz w:val="27"/>
      <w:szCs w:val="27"/>
      <w:u w:val="none"/>
    </w:rPr>
  </w:style>
  <w:style w:type="character" w:customStyle="1" w:styleId="ac">
    <w:name w:val="Оглавление_"/>
    <w:basedOn w:val="a0"/>
    <w:link w:val="16"/>
    <w:uiPriority w:val="99"/>
    <w:rPr>
      <w:rFonts w:ascii="Times New Roman" w:hAnsi="Times New Roman" w:cs="Times New Roman"/>
      <w:sz w:val="27"/>
      <w:szCs w:val="27"/>
      <w:u w:val="none"/>
    </w:rPr>
  </w:style>
  <w:style w:type="character" w:customStyle="1" w:styleId="ad">
    <w:name w:val="Оглавление"/>
    <w:basedOn w:val="ac"/>
    <w:uiPriority w:val="99"/>
    <w:rPr>
      <w:rFonts w:ascii="Times New Roman" w:hAnsi="Times New Roman" w:cs="Times New Roman"/>
      <w:sz w:val="27"/>
      <w:szCs w:val="27"/>
      <w:u w:val="single"/>
      <w:lang w:val="ru-RU" w:eastAsia="ru-RU"/>
    </w:rPr>
  </w:style>
  <w:style w:type="character" w:customStyle="1" w:styleId="25">
    <w:name w:val="Оглавление (2)_"/>
    <w:basedOn w:val="a0"/>
    <w:link w:val="26"/>
    <w:uiPriority w:val="99"/>
    <w:rPr>
      <w:rFonts w:ascii="Times New Roman" w:hAnsi="Times New Roman" w:cs="Times New Roman"/>
      <w:i/>
      <w:iCs/>
      <w:noProof/>
      <w:spacing w:val="-10"/>
      <w:sz w:val="27"/>
      <w:szCs w:val="27"/>
      <w:u w:val="none"/>
    </w:rPr>
  </w:style>
  <w:style w:type="character" w:customStyle="1" w:styleId="31">
    <w:name w:val="Оглавление (3)_"/>
    <w:basedOn w:val="a0"/>
    <w:link w:val="32"/>
    <w:uiPriority w:val="99"/>
    <w:rPr>
      <w:rFonts w:ascii="Times New Roman" w:hAnsi="Times New Roman" w:cs="Times New Roman"/>
      <w:b/>
      <w:bCs/>
      <w:sz w:val="27"/>
      <w:szCs w:val="27"/>
      <w:u w:val="none"/>
    </w:rPr>
  </w:style>
  <w:style w:type="character" w:customStyle="1" w:styleId="6pt">
    <w:name w:val="Оглавление + Интервал 6 pt"/>
    <w:basedOn w:val="ac"/>
    <w:uiPriority w:val="99"/>
    <w:rPr>
      <w:rFonts w:ascii="Times New Roman" w:hAnsi="Times New Roman" w:cs="Times New Roman"/>
      <w:spacing w:val="130"/>
      <w:sz w:val="27"/>
      <w:szCs w:val="27"/>
      <w:u w:val="none"/>
    </w:rPr>
  </w:style>
  <w:style w:type="character" w:customStyle="1" w:styleId="27">
    <w:name w:val="Оглавление2"/>
    <w:basedOn w:val="ac"/>
    <w:uiPriority w:val="99"/>
    <w:rPr>
      <w:rFonts w:ascii="Times New Roman" w:hAnsi="Times New Roman" w:cs="Times New Roman"/>
      <w:strike/>
      <w:sz w:val="27"/>
      <w:szCs w:val="27"/>
      <w:u w:val="none"/>
    </w:rPr>
  </w:style>
  <w:style w:type="character" w:customStyle="1" w:styleId="ae">
    <w:name w:val="Оглавление + Полужирный"/>
    <w:basedOn w:val="ac"/>
    <w:uiPriority w:val="99"/>
    <w:rPr>
      <w:rFonts w:ascii="Times New Roman" w:hAnsi="Times New Roman" w:cs="Times New Roman"/>
      <w:b/>
      <w:bCs/>
      <w:strike/>
      <w:sz w:val="27"/>
      <w:szCs w:val="27"/>
      <w:u w:val="none"/>
    </w:rPr>
  </w:style>
  <w:style w:type="character" w:customStyle="1" w:styleId="17">
    <w:name w:val="Оглавление + Полужирный1"/>
    <w:basedOn w:val="ac"/>
    <w:uiPriority w:val="99"/>
    <w:rPr>
      <w:rFonts w:ascii="Times New Roman" w:hAnsi="Times New Roman" w:cs="Times New Roman"/>
      <w:b/>
      <w:bCs/>
      <w:sz w:val="27"/>
      <w:szCs w:val="27"/>
      <w:u w:val="none"/>
    </w:rPr>
  </w:style>
  <w:style w:type="character" w:customStyle="1" w:styleId="420">
    <w:name w:val="Заголовок №4 (2)_"/>
    <w:basedOn w:val="a0"/>
    <w:link w:val="421"/>
    <w:uiPriority w:val="99"/>
    <w:rPr>
      <w:rFonts w:ascii="Verdana" w:hAnsi="Verdana" w:cs="Verdana"/>
      <w:i/>
      <w:iCs/>
      <w:noProof/>
      <w:spacing w:val="-10"/>
      <w:sz w:val="29"/>
      <w:szCs w:val="29"/>
      <w:u w:val="none"/>
    </w:rPr>
  </w:style>
  <w:style w:type="character" w:customStyle="1" w:styleId="2pt">
    <w:name w:val="Основной текст + Интервал 2 pt"/>
    <w:basedOn w:val="1"/>
    <w:uiPriority w:val="99"/>
    <w:rPr>
      <w:rFonts w:ascii="Times New Roman" w:hAnsi="Times New Roman" w:cs="Times New Roman"/>
      <w:spacing w:val="40"/>
      <w:sz w:val="27"/>
      <w:szCs w:val="27"/>
      <w:u w:val="none"/>
    </w:rPr>
  </w:style>
  <w:style w:type="character" w:customStyle="1" w:styleId="10Exact">
    <w:name w:val="Основной текст (10) Exact"/>
    <w:basedOn w:val="a0"/>
    <w:link w:val="100"/>
    <w:uiPriority w:val="99"/>
    <w:rPr>
      <w:rFonts w:ascii="Times New Roman" w:hAnsi="Times New Roman" w:cs="Times New Roman"/>
      <w:noProof/>
      <w:sz w:val="17"/>
      <w:szCs w:val="17"/>
      <w:u w:val="none"/>
    </w:rPr>
  </w:style>
  <w:style w:type="character" w:customStyle="1" w:styleId="af">
    <w:name w:val="Подпись к таблице_"/>
    <w:basedOn w:val="a0"/>
    <w:link w:val="18"/>
    <w:uiPriority w:val="99"/>
    <w:rPr>
      <w:rFonts w:ascii="Times New Roman" w:hAnsi="Times New Roman" w:cs="Times New Roman"/>
      <w:sz w:val="27"/>
      <w:szCs w:val="27"/>
      <w:u w:val="none"/>
    </w:rPr>
  </w:style>
  <w:style w:type="character" w:customStyle="1" w:styleId="44">
    <w:name w:val="Оглавление (4)_"/>
    <w:basedOn w:val="a0"/>
    <w:link w:val="45"/>
    <w:uiPriority w:val="99"/>
    <w:rPr>
      <w:rFonts w:ascii="Times New Roman" w:hAnsi="Times New Roman" w:cs="Times New Roman"/>
      <w:i/>
      <w:iCs/>
      <w:noProof/>
      <w:sz w:val="23"/>
      <w:szCs w:val="23"/>
      <w:u w:val="none"/>
    </w:rPr>
  </w:style>
  <w:style w:type="character" w:customStyle="1" w:styleId="51">
    <w:name w:val="Оглавление (5)_"/>
    <w:basedOn w:val="a0"/>
    <w:link w:val="52"/>
    <w:uiPriority w:val="99"/>
    <w:rPr>
      <w:rFonts w:ascii="Verdana" w:hAnsi="Verdana" w:cs="Verdana"/>
      <w:i/>
      <w:iCs/>
      <w:noProof/>
      <w:spacing w:val="-30"/>
      <w:sz w:val="20"/>
      <w:szCs w:val="20"/>
      <w:u w:val="none"/>
    </w:rPr>
  </w:style>
  <w:style w:type="character" w:customStyle="1" w:styleId="92">
    <w:name w:val="Заголовок №9 (2)_"/>
    <w:basedOn w:val="a0"/>
    <w:link w:val="920"/>
    <w:uiPriority w:val="99"/>
    <w:rPr>
      <w:rFonts w:ascii="Times New Roman" w:hAnsi="Times New Roman" w:cs="Times New Roman"/>
      <w:sz w:val="27"/>
      <w:szCs w:val="27"/>
      <w:u w:val="none"/>
    </w:rPr>
  </w:style>
  <w:style w:type="character" w:customStyle="1" w:styleId="11Exact">
    <w:name w:val="Основной текст (11) Exact"/>
    <w:basedOn w:val="a0"/>
    <w:uiPriority w:val="99"/>
    <w:rPr>
      <w:rFonts w:ascii="Times New Roman" w:hAnsi="Times New Roman" w:cs="Times New Roman"/>
      <w:b/>
      <w:bCs/>
      <w:spacing w:val="4"/>
      <w:u w:val="none"/>
    </w:rPr>
  </w:style>
  <w:style w:type="character" w:customStyle="1" w:styleId="Exact1">
    <w:name w:val="Основной текст Exact1"/>
    <w:basedOn w:val="1"/>
    <w:uiPriority w:val="99"/>
    <w:rPr>
      <w:rFonts w:ascii="Times New Roman" w:hAnsi="Times New Roman" w:cs="Times New Roman"/>
      <w:spacing w:val="5"/>
      <w:sz w:val="24"/>
      <w:szCs w:val="24"/>
      <w:u w:val="single"/>
    </w:rPr>
  </w:style>
  <w:style w:type="character" w:customStyle="1" w:styleId="93">
    <w:name w:val="Заголовок №9_"/>
    <w:basedOn w:val="a0"/>
    <w:link w:val="94"/>
    <w:uiPriority w:val="99"/>
    <w:rPr>
      <w:rFonts w:ascii="Times New Roman" w:hAnsi="Times New Roman" w:cs="Times New Roman"/>
      <w:i/>
      <w:iCs/>
      <w:noProof/>
      <w:spacing w:val="-10"/>
      <w:sz w:val="27"/>
      <w:szCs w:val="27"/>
      <w:u w:val="none"/>
    </w:rPr>
  </w:style>
  <w:style w:type="character" w:customStyle="1" w:styleId="81">
    <w:name w:val="Заголовок №8_"/>
    <w:basedOn w:val="a0"/>
    <w:link w:val="82"/>
    <w:uiPriority w:val="99"/>
    <w:rPr>
      <w:rFonts w:ascii="Times New Roman" w:hAnsi="Times New Roman" w:cs="Times New Roman"/>
      <w:i/>
      <w:iCs/>
      <w:noProof/>
      <w:spacing w:val="-10"/>
      <w:sz w:val="27"/>
      <w:szCs w:val="27"/>
      <w:u w:val="none"/>
    </w:rPr>
  </w:style>
  <w:style w:type="character" w:customStyle="1" w:styleId="120">
    <w:name w:val="Основной текст (12)_"/>
    <w:basedOn w:val="a0"/>
    <w:link w:val="121"/>
    <w:uiPriority w:val="99"/>
    <w:rPr>
      <w:rFonts w:ascii="Book Antiqua" w:hAnsi="Book Antiqua" w:cs="Book Antiqua"/>
      <w:i/>
      <w:iCs/>
      <w:noProof/>
      <w:spacing w:val="-10"/>
      <w:sz w:val="20"/>
      <w:szCs w:val="20"/>
      <w:u w:val="none"/>
    </w:rPr>
  </w:style>
  <w:style w:type="character" w:customStyle="1" w:styleId="af0">
    <w:name w:val="Подпись к таблице"/>
    <w:basedOn w:val="af"/>
    <w:uiPriority w:val="99"/>
    <w:rPr>
      <w:rFonts w:ascii="Times New Roman" w:hAnsi="Times New Roman" w:cs="Times New Roman"/>
      <w:sz w:val="27"/>
      <w:szCs w:val="27"/>
      <w:u w:val="single"/>
    </w:rPr>
  </w:style>
  <w:style w:type="character" w:customStyle="1" w:styleId="71">
    <w:name w:val="Заголовок №7_"/>
    <w:basedOn w:val="a0"/>
    <w:link w:val="72"/>
    <w:uiPriority w:val="99"/>
    <w:rPr>
      <w:rFonts w:ascii="Times New Roman" w:hAnsi="Times New Roman" w:cs="Times New Roman"/>
      <w:noProof/>
      <w:sz w:val="27"/>
      <w:szCs w:val="27"/>
      <w:u w:val="none"/>
    </w:rPr>
  </w:style>
  <w:style w:type="character" w:customStyle="1" w:styleId="820">
    <w:name w:val="Заголовок №8 (2)_"/>
    <w:basedOn w:val="a0"/>
    <w:link w:val="821"/>
    <w:uiPriority w:val="99"/>
    <w:rPr>
      <w:rFonts w:ascii="Times New Roman" w:hAnsi="Times New Roman" w:cs="Times New Roman"/>
      <w:noProof/>
      <w:sz w:val="27"/>
      <w:szCs w:val="27"/>
      <w:u w:val="none"/>
    </w:rPr>
  </w:style>
  <w:style w:type="character" w:customStyle="1" w:styleId="13Exact">
    <w:name w:val="Основной текст (13) Exact"/>
    <w:basedOn w:val="a0"/>
    <w:link w:val="130"/>
    <w:uiPriority w:val="99"/>
    <w:rPr>
      <w:rFonts w:ascii="Dotum" w:eastAsia="Dotum" w:cs="Dotum"/>
      <w:i/>
      <w:iCs/>
      <w:noProof/>
      <w:spacing w:val="-43"/>
      <w:sz w:val="30"/>
      <w:szCs w:val="30"/>
      <w:u w:val="none"/>
    </w:rPr>
  </w:style>
  <w:style w:type="character" w:customStyle="1" w:styleId="14Exact">
    <w:name w:val="Основной текст (14) Exact"/>
    <w:basedOn w:val="a0"/>
    <w:link w:val="140"/>
    <w:uiPriority w:val="99"/>
    <w:rPr>
      <w:rFonts w:ascii="Times New Roman" w:hAnsi="Times New Roman" w:cs="Times New Roman"/>
      <w:b/>
      <w:bCs/>
      <w:i/>
      <w:iCs/>
      <w:noProof/>
      <w:spacing w:val="-4"/>
      <w:sz w:val="15"/>
      <w:szCs w:val="15"/>
      <w:u w:val="none"/>
    </w:rPr>
  </w:style>
  <w:style w:type="character" w:customStyle="1" w:styleId="53">
    <w:name w:val="Заголовок №5_"/>
    <w:basedOn w:val="a0"/>
    <w:link w:val="54"/>
    <w:uiPriority w:val="99"/>
    <w:rPr>
      <w:rFonts w:ascii="Times New Roman" w:hAnsi="Times New Roman" w:cs="Times New Roman"/>
      <w:i/>
      <w:iCs/>
      <w:noProof/>
      <w:sz w:val="19"/>
      <w:szCs w:val="19"/>
      <w:u w:val="none"/>
    </w:rPr>
  </w:style>
  <w:style w:type="character" w:customStyle="1" w:styleId="110">
    <w:name w:val="Основной текст (11)_"/>
    <w:basedOn w:val="a0"/>
    <w:link w:val="111"/>
    <w:uiPriority w:val="99"/>
    <w:rPr>
      <w:rFonts w:ascii="Times New Roman" w:hAnsi="Times New Roman" w:cs="Times New Roman"/>
      <w:b/>
      <w:bCs/>
      <w:sz w:val="27"/>
      <w:szCs w:val="27"/>
      <w:u w:val="none"/>
    </w:rPr>
  </w:style>
  <w:style w:type="character" w:customStyle="1" w:styleId="15Exact">
    <w:name w:val="Основной текст (15) Exact"/>
    <w:basedOn w:val="a0"/>
    <w:link w:val="150"/>
    <w:uiPriority w:val="99"/>
    <w:rPr>
      <w:rFonts w:ascii="Segoe UI" w:hAnsi="Segoe UI" w:cs="Segoe UI"/>
      <w:noProof/>
      <w:spacing w:val="-21"/>
      <w:sz w:val="32"/>
      <w:szCs w:val="32"/>
      <w:u w:val="none"/>
    </w:rPr>
  </w:style>
  <w:style w:type="character" w:customStyle="1" w:styleId="63">
    <w:name w:val="Оглавление (6)_"/>
    <w:basedOn w:val="a0"/>
    <w:link w:val="64"/>
    <w:uiPriority w:val="99"/>
    <w:rPr>
      <w:rFonts w:ascii="Book Antiqua" w:hAnsi="Book Antiqua" w:cs="Book Antiqua"/>
      <w:b/>
      <w:bCs/>
      <w:i/>
      <w:iCs/>
      <w:noProof/>
      <w:spacing w:val="-20"/>
      <w:sz w:val="19"/>
      <w:szCs w:val="19"/>
      <w:u w:val="none"/>
    </w:rPr>
  </w:style>
  <w:style w:type="character" w:customStyle="1" w:styleId="73">
    <w:name w:val="Оглавление (7)_"/>
    <w:basedOn w:val="a0"/>
    <w:link w:val="74"/>
    <w:uiPriority w:val="99"/>
    <w:rPr>
      <w:rFonts w:ascii="Times New Roman" w:hAnsi="Times New Roman" w:cs="Times New Roman"/>
      <w:b/>
      <w:bCs/>
      <w:noProof/>
      <w:spacing w:val="-10"/>
      <w:sz w:val="35"/>
      <w:szCs w:val="35"/>
      <w:u w:val="none"/>
    </w:rPr>
  </w:style>
  <w:style w:type="character" w:customStyle="1" w:styleId="160">
    <w:name w:val="Основной текст (16)_"/>
    <w:basedOn w:val="a0"/>
    <w:link w:val="161"/>
    <w:uiPriority w:val="99"/>
    <w:rPr>
      <w:rFonts w:ascii="Verdana" w:hAnsi="Verdana" w:cs="Verdana"/>
      <w:b/>
      <w:bCs/>
      <w:i/>
      <w:iCs/>
      <w:noProof/>
      <w:spacing w:val="-20"/>
      <w:sz w:val="26"/>
      <w:szCs w:val="26"/>
      <w:u w:val="none"/>
    </w:rPr>
  </w:style>
  <w:style w:type="character" w:customStyle="1" w:styleId="170">
    <w:name w:val="Основной текст (17)_"/>
    <w:basedOn w:val="a0"/>
    <w:link w:val="171"/>
    <w:uiPriority w:val="99"/>
    <w:rPr>
      <w:rFonts w:ascii="Times New Roman" w:hAnsi="Times New Roman" w:cs="Times New Roman"/>
      <w:i/>
      <w:iCs/>
      <w:noProof/>
      <w:sz w:val="23"/>
      <w:szCs w:val="23"/>
      <w:u w:val="none"/>
    </w:rPr>
  </w:style>
  <w:style w:type="character" w:customStyle="1" w:styleId="33">
    <w:name w:val="Заголовок №3_"/>
    <w:basedOn w:val="a0"/>
    <w:link w:val="34"/>
    <w:uiPriority w:val="99"/>
    <w:rPr>
      <w:rFonts w:ascii="Times New Roman" w:hAnsi="Times New Roman" w:cs="Times New Roman"/>
      <w:b/>
      <w:bCs/>
      <w:i/>
      <w:iCs/>
      <w:noProof/>
      <w:sz w:val="48"/>
      <w:szCs w:val="48"/>
      <w:u w:val="none"/>
    </w:rPr>
  </w:style>
  <w:style w:type="character" w:customStyle="1" w:styleId="122">
    <w:name w:val="Заголовок №12_"/>
    <w:basedOn w:val="a0"/>
    <w:link w:val="123"/>
    <w:uiPriority w:val="99"/>
    <w:rPr>
      <w:rFonts w:ascii="Times New Roman" w:hAnsi="Times New Roman" w:cs="Times New Roman"/>
      <w:noProof/>
      <w:sz w:val="20"/>
      <w:szCs w:val="20"/>
      <w:u w:val="none"/>
    </w:rPr>
  </w:style>
  <w:style w:type="character" w:customStyle="1" w:styleId="95">
    <w:name w:val="Оглавление (9)_"/>
    <w:basedOn w:val="a0"/>
    <w:link w:val="96"/>
    <w:uiPriority w:val="99"/>
    <w:rPr>
      <w:rFonts w:ascii="Times New Roman" w:hAnsi="Times New Roman" w:cs="Times New Roman"/>
      <w:b/>
      <w:bCs/>
      <w:noProof/>
      <w:sz w:val="23"/>
      <w:szCs w:val="23"/>
      <w:u w:val="none"/>
    </w:rPr>
  </w:style>
  <w:style w:type="character" w:customStyle="1" w:styleId="101">
    <w:name w:val="Оглавление (10)_"/>
    <w:basedOn w:val="a0"/>
    <w:link w:val="102"/>
    <w:uiPriority w:val="99"/>
    <w:rPr>
      <w:rFonts w:ascii="Times New Roman" w:hAnsi="Times New Roman" w:cs="Times New Roman"/>
      <w:b/>
      <w:bCs/>
      <w:noProof/>
      <w:sz w:val="19"/>
      <w:szCs w:val="19"/>
      <w:u w:val="none"/>
    </w:rPr>
  </w:style>
  <w:style w:type="character" w:customStyle="1" w:styleId="19">
    <w:name w:val="Основной текст (19)_"/>
    <w:basedOn w:val="a0"/>
    <w:link w:val="190"/>
    <w:uiPriority w:val="99"/>
    <w:rPr>
      <w:rFonts w:ascii="Times New Roman" w:hAnsi="Times New Roman" w:cs="Times New Roman"/>
      <w:b/>
      <w:bCs/>
      <w:i/>
      <w:iCs/>
      <w:noProof/>
      <w:spacing w:val="-20"/>
      <w:sz w:val="28"/>
      <w:szCs w:val="28"/>
      <w:u w:val="none"/>
    </w:rPr>
  </w:style>
  <w:style w:type="character" w:customStyle="1" w:styleId="1a">
    <w:name w:val="Основной текст + Курсив1"/>
    <w:aliases w:val="Интервал 1 pt"/>
    <w:basedOn w:val="1"/>
    <w:uiPriority w:val="99"/>
    <w:rPr>
      <w:rFonts w:ascii="Times New Roman" w:hAnsi="Times New Roman" w:cs="Times New Roman"/>
      <w:i/>
      <w:iCs/>
      <w:spacing w:val="20"/>
      <w:sz w:val="27"/>
      <w:szCs w:val="27"/>
      <w:u w:val="none"/>
    </w:rPr>
  </w:style>
  <w:style w:type="character" w:customStyle="1" w:styleId="2Exact">
    <w:name w:val="Подпись к картинке (2) Exact"/>
    <w:basedOn w:val="a0"/>
    <w:link w:val="28"/>
    <w:uiPriority w:val="99"/>
    <w:rPr>
      <w:rFonts w:ascii="Times New Roman" w:hAnsi="Times New Roman" w:cs="Times New Roman"/>
      <w:i/>
      <w:iCs/>
      <w:spacing w:val="1"/>
      <w:sz w:val="21"/>
      <w:szCs w:val="21"/>
      <w:u w:val="none"/>
    </w:rPr>
  </w:style>
  <w:style w:type="character" w:customStyle="1" w:styleId="4-2pt">
    <w:name w:val="Основной текст (4) + Интервал -2 pt"/>
    <w:basedOn w:val="4"/>
    <w:uiPriority w:val="99"/>
    <w:rPr>
      <w:rFonts w:ascii="Times New Roman" w:hAnsi="Times New Roman" w:cs="Times New Roman"/>
      <w:i/>
      <w:iCs/>
      <w:spacing w:val="-40"/>
      <w:sz w:val="27"/>
      <w:szCs w:val="27"/>
      <w:u w:val="none"/>
    </w:rPr>
  </w:style>
  <w:style w:type="character" w:customStyle="1" w:styleId="-1ptExact">
    <w:name w:val="Основной текст + Интервал -1 pt Exact"/>
    <w:basedOn w:val="1"/>
    <w:uiPriority w:val="99"/>
    <w:rPr>
      <w:rFonts w:ascii="Times New Roman" w:hAnsi="Times New Roman" w:cs="Times New Roman"/>
      <w:spacing w:val="-22"/>
      <w:sz w:val="24"/>
      <w:szCs w:val="24"/>
      <w:u w:val="none"/>
    </w:rPr>
  </w:style>
  <w:style w:type="character" w:customStyle="1" w:styleId="210">
    <w:name w:val="Основной текст (21)_"/>
    <w:basedOn w:val="a0"/>
    <w:link w:val="211"/>
    <w:uiPriority w:val="99"/>
    <w:rPr>
      <w:rFonts w:ascii="Times New Roman" w:hAnsi="Times New Roman" w:cs="Times New Roman"/>
      <w:sz w:val="25"/>
      <w:szCs w:val="25"/>
      <w:u w:val="none"/>
      <w:lang w:val="ru-RU" w:eastAsia="ru-RU"/>
    </w:rPr>
  </w:style>
  <w:style w:type="character" w:customStyle="1" w:styleId="220">
    <w:name w:val="Основной текст (22)_"/>
    <w:basedOn w:val="a0"/>
    <w:link w:val="221"/>
    <w:uiPriority w:val="99"/>
    <w:rPr>
      <w:rFonts w:ascii="Times New Roman" w:hAnsi="Times New Roman" w:cs="Times New Roman"/>
      <w:b/>
      <w:bCs/>
      <w:spacing w:val="-10"/>
      <w:sz w:val="25"/>
      <w:szCs w:val="25"/>
      <w:u w:val="none"/>
      <w:lang w:val="ru-RU" w:eastAsia="ru-RU"/>
    </w:rPr>
  </w:style>
  <w:style w:type="character" w:customStyle="1" w:styleId="2211pt">
    <w:name w:val="Основной текст (22) + 11 pt"/>
    <w:aliases w:val="Курсив,Интервал 0 pt1"/>
    <w:basedOn w:val="220"/>
    <w:uiPriority w:val="99"/>
    <w:rPr>
      <w:rFonts w:ascii="Times New Roman" w:hAnsi="Times New Roman" w:cs="Times New Roman"/>
      <w:b/>
      <w:bCs/>
      <w:i/>
      <w:iCs/>
      <w:noProof/>
      <w:spacing w:val="0"/>
      <w:sz w:val="22"/>
      <w:szCs w:val="22"/>
      <w:u w:val="none"/>
    </w:rPr>
  </w:style>
  <w:style w:type="paragraph" w:customStyle="1" w:styleId="10">
    <w:name w:val="Колонтитул1"/>
    <w:basedOn w:val="a"/>
    <w:link w:val="a5"/>
    <w:uiPriority w:val="99"/>
    <w:pPr>
      <w:shd w:val="clear" w:color="auto" w:fill="FFFFFF"/>
      <w:spacing w:line="240" w:lineRule="atLeast"/>
    </w:pPr>
    <w:rPr>
      <w:rFonts w:ascii="Times New Roman" w:hAnsi="Times New Roman" w:cs="Times New Roman"/>
      <w:b/>
      <w:bCs/>
      <w:color w:val="auto"/>
      <w:sz w:val="25"/>
      <w:szCs w:val="25"/>
      <w:lang w:val="ru-RU" w:eastAsia="ru-RU"/>
    </w:rPr>
  </w:style>
  <w:style w:type="paragraph" w:customStyle="1" w:styleId="20">
    <w:name w:val="Основной текст (2)"/>
    <w:basedOn w:val="a"/>
    <w:link w:val="2"/>
    <w:uiPriority w:val="99"/>
    <w:pPr>
      <w:shd w:val="clear" w:color="auto" w:fill="FFFFFF"/>
      <w:spacing w:after="360" w:line="240" w:lineRule="atLeast"/>
      <w:jc w:val="center"/>
    </w:pPr>
    <w:rPr>
      <w:rFonts w:ascii="Times New Roman" w:hAnsi="Times New Roman" w:cs="Times New Roman"/>
      <w:b/>
      <w:bCs/>
      <w:color w:val="auto"/>
      <w:spacing w:val="-10"/>
      <w:sz w:val="35"/>
      <w:szCs w:val="35"/>
      <w:lang w:eastAsia="ru-RU"/>
    </w:rPr>
  </w:style>
  <w:style w:type="paragraph" w:customStyle="1" w:styleId="30">
    <w:name w:val="Основной текст (3)"/>
    <w:basedOn w:val="a"/>
    <w:link w:val="3"/>
    <w:uiPriority w:val="99"/>
    <w:pPr>
      <w:shd w:val="clear" w:color="auto" w:fill="FFFFFF"/>
      <w:spacing w:before="360" w:line="269" w:lineRule="exact"/>
    </w:pPr>
    <w:rPr>
      <w:rFonts w:ascii="Times New Roman" w:hAnsi="Times New Roman" w:cs="Times New Roman"/>
      <w:b/>
      <w:bCs/>
      <w:color w:val="auto"/>
      <w:sz w:val="23"/>
      <w:szCs w:val="23"/>
      <w:lang w:eastAsia="ru-RU"/>
    </w:rPr>
  </w:style>
  <w:style w:type="paragraph" w:customStyle="1" w:styleId="60">
    <w:name w:val="Заголовок №6"/>
    <w:basedOn w:val="a"/>
    <w:link w:val="6"/>
    <w:uiPriority w:val="99"/>
    <w:pPr>
      <w:shd w:val="clear" w:color="auto" w:fill="FFFFFF"/>
      <w:spacing w:line="240" w:lineRule="atLeast"/>
      <w:outlineLvl w:val="5"/>
    </w:pPr>
    <w:rPr>
      <w:rFonts w:ascii="Times New Roman" w:hAnsi="Times New Roman" w:cs="Times New Roman"/>
      <w:i/>
      <w:iCs/>
      <w:noProof/>
      <w:color w:val="auto"/>
      <w:spacing w:val="-10"/>
      <w:sz w:val="27"/>
      <w:szCs w:val="27"/>
      <w:lang w:eastAsia="ru-RU"/>
    </w:rPr>
  </w:style>
  <w:style w:type="paragraph" w:customStyle="1" w:styleId="40">
    <w:name w:val="Основной текст (4)"/>
    <w:basedOn w:val="a"/>
    <w:link w:val="4"/>
    <w:uiPriority w:val="99"/>
    <w:pPr>
      <w:shd w:val="clear" w:color="auto" w:fill="FFFFFF"/>
      <w:spacing w:line="240" w:lineRule="atLeast"/>
    </w:pPr>
    <w:rPr>
      <w:rFonts w:ascii="Times New Roman" w:hAnsi="Times New Roman" w:cs="Times New Roman"/>
      <w:i/>
      <w:iCs/>
      <w:color w:val="auto"/>
      <w:spacing w:val="-10"/>
      <w:sz w:val="27"/>
      <w:szCs w:val="27"/>
      <w:lang w:eastAsia="ru-RU"/>
    </w:rPr>
  </w:style>
  <w:style w:type="paragraph" w:customStyle="1" w:styleId="50">
    <w:name w:val="Основной текст (5)"/>
    <w:basedOn w:val="a"/>
    <w:link w:val="5"/>
    <w:uiPriority w:val="99"/>
    <w:pPr>
      <w:shd w:val="clear" w:color="auto" w:fill="FFFFFF"/>
      <w:spacing w:after="780" w:line="360" w:lineRule="exact"/>
      <w:jc w:val="center"/>
    </w:pPr>
    <w:rPr>
      <w:rFonts w:ascii="Verdana" w:hAnsi="Verdana" w:cs="Verdana"/>
      <w:i/>
      <w:iCs/>
      <w:color w:val="auto"/>
      <w:spacing w:val="-10"/>
      <w:sz w:val="29"/>
      <w:szCs w:val="29"/>
      <w:lang w:val="ru-RU" w:eastAsia="ru-RU"/>
    </w:rPr>
  </w:style>
  <w:style w:type="paragraph" w:customStyle="1" w:styleId="13">
    <w:name w:val="Заголовок №1"/>
    <w:basedOn w:val="a"/>
    <w:link w:val="11"/>
    <w:uiPriority w:val="99"/>
    <w:pPr>
      <w:shd w:val="clear" w:color="auto" w:fill="FFFFFF"/>
      <w:spacing w:before="780" w:after="300" w:line="240" w:lineRule="atLeast"/>
      <w:jc w:val="right"/>
      <w:outlineLvl w:val="0"/>
    </w:pPr>
    <w:rPr>
      <w:rFonts w:ascii="Verdana" w:hAnsi="Verdana" w:cs="Verdana"/>
      <w:b/>
      <w:bCs/>
      <w:i/>
      <w:iCs/>
      <w:color w:val="auto"/>
      <w:sz w:val="75"/>
      <w:szCs w:val="75"/>
      <w:lang w:val="ru-RU" w:eastAsia="ru-RU"/>
    </w:rPr>
  </w:style>
  <w:style w:type="paragraph" w:customStyle="1" w:styleId="62">
    <w:name w:val="Основной текст (6)"/>
    <w:basedOn w:val="a"/>
    <w:link w:val="61"/>
    <w:uiPriority w:val="99"/>
    <w:pPr>
      <w:shd w:val="clear" w:color="auto" w:fill="FFFFFF"/>
      <w:spacing w:after="180" w:line="240" w:lineRule="atLeast"/>
    </w:pPr>
    <w:rPr>
      <w:rFonts w:ascii="Times New Roman" w:hAnsi="Times New Roman" w:cs="Times New Roman"/>
      <w:i/>
      <w:iCs/>
      <w:noProof/>
      <w:color w:val="auto"/>
      <w:sz w:val="19"/>
      <w:szCs w:val="19"/>
      <w:lang w:eastAsia="ru-RU"/>
    </w:rPr>
  </w:style>
  <w:style w:type="paragraph" w:customStyle="1" w:styleId="70">
    <w:name w:val="Основной текст (7)"/>
    <w:basedOn w:val="a"/>
    <w:link w:val="7"/>
    <w:uiPriority w:val="99"/>
    <w:pPr>
      <w:shd w:val="clear" w:color="auto" w:fill="FFFFFF"/>
      <w:spacing w:after="540" w:line="586" w:lineRule="exact"/>
      <w:jc w:val="center"/>
    </w:pPr>
    <w:rPr>
      <w:rFonts w:ascii="Times New Roman" w:hAnsi="Times New Roman" w:cs="Times New Roman"/>
      <w:b/>
      <w:bCs/>
      <w:i/>
      <w:iCs/>
      <w:color w:val="auto"/>
      <w:sz w:val="48"/>
      <w:szCs w:val="48"/>
      <w:lang w:val="ru-RU" w:eastAsia="ru-RU"/>
    </w:rPr>
  </w:style>
  <w:style w:type="paragraph" w:customStyle="1" w:styleId="80">
    <w:name w:val="Основной текст (8)"/>
    <w:basedOn w:val="a"/>
    <w:link w:val="8"/>
    <w:uiPriority w:val="99"/>
    <w:pPr>
      <w:shd w:val="clear" w:color="auto" w:fill="FFFFFF"/>
      <w:spacing w:after="180" w:line="235" w:lineRule="exact"/>
    </w:pPr>
    <w:rPr>
      <w:rFonts w:ascii="Times New Roman" w:hAnsi="Times New Roman" w:cs="Times New Roman"/>
      <w:b/>
      <w:bCs/>
      <w:color w:val="auto"/>
      <w:sz w:val="19"/>
      <w:szCs w:val="19"/>
      <w:lang w:eastAsia="ru-RU"/>
    </w:rPr>
  </w:style>
  <w:style w:type="paragraph" w:customStyle="1" w:styleId="43">
    <w:name w:val="Заголовок №4"/>
    <w:basedOn w:val="a"/>
    <w:link w:val="42"/>
    <w:uiPriority w:val="99"/>
    <w:pPr>
      <w:shd w:val="clear" w:color="auto" w:fill="FFFFFF"/>
      <w:spacing w:line="240" w:lineRule="atLeast"/>
      <w:jc w:val="both"/>
      <w:outlineLvl w:val="3"/>
    </w:pPr>
    <w:rPr>
      <w:rFonts w:ascii="Times New Roman" w:hAnsi="Times New Roman" w:cs="Times New Roman"/>
      <w:noProof/>
      <w:color w:val="auto"/>
      <w:w w:val="50"/>
      <w:sz w:val="44"/>
      <w:szCs w:val="44"/>
      <w:lang w:eastAsia="ru-RU"/>
    </w:rPr>
  </w:style>
  <w:style w:type="paragraph" w:customStyle="1" w:styleId="24">
    <w:name w:val="Заголовок №2"/>
    <w:basedOn w:val="a"/>
    <w:link w:val="23"/>
    <w:uiPriority w:val="99"/>
    <w:pPr>
      <w:shd w:val="clear" w:color="auto" w:fill="FFFFFF"/>
      <w:spacing w:line="240" w:lineRule="atLeast"/>
      <w:jc w:val="both"/>
      <w:outlineLvl w:val="1"/>
    </w:pPr>
    <w:rPr>
      <w:rFonts w:ascii="Times New Roman" w:hAnsi="Times New Roman" w:cs="Times New Roman"/>
      <w:i/>
      <w:iCs/>
      <w:noProof/>
      <w:color w:val="auto"/>
      <w:spacing w:val="-10"/>
      <w:sz w:val="27"/>
      <w:szCs w:val="27"/>
      <w:lang w:eastAsia="ru-RU"/>
    </w:rPr>
  </w:style>
  <w:style w:type="paragraph" w:customStyle="1" w:styleId="91">
    <w:name w:val="Основной текст (9)"/>
    <w:basedOn w:val="a"/>
    <w:link w:val="90"/>
    <w:uiPriority w:val="99"/>
    <w:pPr>
      <w:shd w:val="clear" w:color="auto" w:fill="FFFFFF"/>
      <w:spacing w:before="120" w:after="120" w:line="240" w:lineRule="atLeast"/>
      <w:jc w:val="both"/>
    </w:pPr>
    <w:rPr>
      <w:rFonts w:ascii="Book Antiqua" w:hAnsi="Book Antiqua" w:cs="Book Antiqua"/>
      <w:noProof/>
      <w:color w:val="auto"/>
      <w:sz w:val="20"/>
      <w:szCs w:val="20"/>
      <w:lang w:eastAsia="ru-RU"/>
    </w:rPr>
  </w:style>
  <w:style w:type="paragraph" w:customStyle="1" w:styleId="ab">
    <w:name w:val="Подпись к картинке"/>
    <w:basedOn w:val="a"/>
    <w:link w:val="aa"/>
    <w:uiPriority w:val="99"/>
    <w:pPr>
      <w:shd w:val="clear" w:color="auto" w:fill="FFFFFF"/>
      <w:spacing w:after="240" w:line="240" w:lineRule="atLeast"/>
      <w:jc w:val="both"/>
    </w:pPr>
    <w:rPr>
      <w:rFonts w:ascii="Times New Roman" w:hAnsi="Times New Roman" w:cs="Times New Roman"/>
      <w:color w:val="auto"/>
      <w:sz w:val="27"/>
      <w:szCs w:val="27"/>
      <w:lang w:eastAsia="ru-RU"/>
    </w:rPr>
  </w:style>
  <w:style w:type="paragraph" w:customStyle="1" w:styleId="16">
    <w:name w:val="Оглавление1"/>
    <w:basedOn w:val="a"/>
    <w:link w:val="ac"/>
    <w:uiPriority w:val="99"/>
    <w:pPr>
      <w:shd w:val="clear" w:color="auto" w:fill="FFFFFF"/>
      <w:spacing w:before="840" w:line="350" w:lineRule="exact"/>
      <w:jc w:val="both"/>
    </w:pPr>
    <w:rPr>
      <w:rFonts w:ascii="Times New Roman" w:hAnsi="Times New Roman" w:cs="Times New Roman"/>
      <w:color w:val="auto"/>
      <w:sz w:val="27"/>
      <w:szCs w:val="27"/>
      <w:lang w:eastAsia="ru-RU"/>
    </w:rPr>
  </w:style>
  <w:style w:type="paragraph" w:customStyle="1" w:styleId="26">
    <w:name w:val="Оглавление (2)"/>
    <w:basedOn w:val="a"/>
    <w:link w:val="25"/>
    <w:uiPriority w:val="99"/>
    <w:pPr>
      <w:shd w:val="clear" w:color="auto" w:fill="FFFFFF"/>
      <w:spacing w:line="350" w:lineRule="exact"/>
      <w:jc w:val="both"/>
    </w:pPr>
    <w:rPr>
      <w:rFonts w:ascii="Times New Roman" w:hAnsi="Times New Roman" w:cs="Times New Roman"/>
      <w:i/>
      <w:iCs/>
      <w:noProof/>
      <w:color w:val="auto"/>
      <w:spacing w:val="-10"/>
      <w:sz w:val="27"/>
      <w:szCs w:val="27"/>
      <w:lang w:eastAsia="ru-RU"/>
    </w:rPr>
  </w:style>
  <w:style w:type="paragraph" w:customStyle="1" w:styleId="32">
    <w:name w:val="Оглавление (3)"/>
    <w:basedOn w:val="a"/>
    <w:link w:val="31"/>
    <w:uiPriority w:val="99"/>
    <w:pPr>
      <w:shd w:val="clear" w:color="auto" w:fill="FFFFFF"/>
      <w:spacing w:line="480" w:lineRule="exact"/>
      <w:ind w:firstLine="380"/>
      <w:jc w:val="both"/>
    </w:pPr>
    <w:rPr>
      <w:rFonts w:ascii="Times New Roman" w:hAnsi="Times New Roman" w:cs="Times New Roman"/>
      <w:b/>
      <w:bCs/>
      <w:color w:val="auto"/>
      <w:sz w:val="27"/>
      <w:szCs w:val="27"/>
      <w:lang w:eastAsia="ru-RU"/>
    </w:rPr>
  </w:style>
  <w:style w:type="paragraph" w:customStyle="1" w:styleId="421">
    <w:name w:val="Заголовок №4 (2)"/>
    <w:basedOn w:val="a"/>
    <w:link w:val="420"/>
    <w:uiPriority w:val="99"/>
    <w:pPr>
      <w:shd w:val="clear" w:color="auto" w:fill="FFFFFF"/>
      <w:spacing w:before="60" w:after="600" w:line="240" w:lineRule="atLeast"/>
      <w:outlineLvl w:val="3"/>
    </w:pPr>
    <w:rPr>
      <w:rFonts w:ascii="Verdana" w:hAnsi="Verdana" w:cs="Verdana"/>
      <w:i/>
      <w:iCs/>
      <w:noProof/>
      <w:color w:val="auto"/>
      <w:spacing w:val="-10"/>
      <w:sz w:val="29"/>
      <w:szCs w:val="29"/>
      <w:lang w:eastAsia="ru-RU"/>
    </w:rPr>
  </w:style>
  <w:style w:type="paragraph" w:customStyle="1" w:styleId="100">
    <w:name w:val="Основной текст (10)"/>
    <w:basedOn w:val="a"/>
    <w:link w:val="10Exact"/>
    <w:uiPriority w:val="99"/>
    <w:pPr>
      <w:shd w:val="clear" w:color="auto" w:fill="FFFFFF"/>
      <w:spacing w:line="240" w:lineRule="atLeast"/>
    </w:pPr>
    <w:rPr>
      <w:rFonts w:ascii="Times New Roman" w:hAnsi="Times New Roman" w:cs="Times New Roman"/>
      <w:noProof/>
      <w:color w:val="auto"/>
      <w:sz w:val="17"/>
      <w:szCs w:val="17"/>
      <w:lang w:eastAsia="ru-RU"/>
    </w:rPr>
  </w:style>
  <w:style w:type="paragraph" w:customStyle="1" w:styleId="18">
    <w:name w:val="Подпись к таблице1"/>
    <w:basedOn w:val="a"/>
    <w:link w:val="af"/>
    <w:uiPriority w:val="99"/>
    <w:pPr>
      <w:shd w:val="clear" w:color="auto" w:fill="FFFFFF"/>
      <w:spacing w:line="240" w:lineRule="atLeast"/>
    </w:pPr>
    <w:rPr>
      <w:rFonts w:ascii="Times New Roman" w:hAnsi="Times New Roman" w:cs="Times New Roman"/>
      <w:color w:val="auto"/>
      <w:sz w:val="27"/>
      <w:szCs w:val="27"/>
      <w:lang w:eastAsia="ru-RU"/>
    </w:rPr>
  </w:style>
  <w:style w:type="paragraph" w:customStyle="1" w:styleId="45">
    <w:name w:val="Оглавление (4)"/>
    <w:basedOn w:val="a"/>
    <w:link w:val="44"/>
    <w:uiPriority w:val="99"/>
    <w:pPr>
      <w:shd w:val="clear" w:color="auto" w:fill="FFFFFF"/>
      <w:spacing w:before="60" w:after="180" w:line="240" w:lineRule="atLeast"/>
    </w:pPr>
    <w:rPr>
      <w:rFonts w:ascii="Times New Roman" w:hAnsi="Times New Roman" w:cs="Times New Roman"/>
      <w:i/>
      <w:iCs/>
      <w:noProof/>
      <w:color w:val="auto"/>
      <w:sz w:val="23"/>
      <w:szCs w:val="23"/>
      <w:lang w:eastAsia="ru-RU"/>
    </w:rPr>
  </w:style>
  <w:style w:type="paragraph" w:customStyle="1" w:styleId="52">
    <w:name w:val="Оглавление (5)"/>
    <w:basedOn w:val="a"/>
    <w:link w:val="51"/>
    <w:uiPriority w:val="99"/>
    <w:pPr>
      <w:shd w:val="clear" w:color="auto" w:fill="FFFFFF"/>
      <w:spacing w:before="60" w:after="60" w:line="240" w:lineRule="atLeast"/>
      <w:jc w:val="both"/>
    </w:pPr>
    <w:rPr>
      <w:rFonts w:ascii="Verdana" w:hAnsi="Verdana" w:cs="Verdana"/>
      <w:i/>
      <w:iCs/>
      <w:noProof/>
      <w:color w:val="auto"/>
      <w:spacing w:val="-30"/>
      <w:sz w:val="20"/>
      <w:szCs w:val="20"/>
      <w:lang w:eastAsia="ru-RU"/>
    </w:rPr>
  </w:style>
  <w:style w:type="paragraph" w:customStyle="1" w:styleId="920">
    <w:name w:val="Заголовок №9 (2)"/>
    <w:basedOn w:val="a"/>
    <w:link w:val="92"/>
    <w:uiPriority w:val="99"/>
    <w:pPr>
      <w:shd w:val="clear" w:color="auto" w:fill="FFFFFF"/>
      <w:spacing w:before="1380" w:after="1080" w:line="240" w:lineRule="atLeast"/>
      <w:jc w:val="center"/>
      <w:outlineLvl w:val="8"/>
    </w:pPr>
    <w:rPr>
      <w:rFonts w:ascii="Times New Roman" w:hAnsi="Times New Roman" w:cs="Times New Roman"/>
      <w:color w:val="auto"/>
      <w:sz w:val="27"/>
      <w:szCs w:val="27"/>
      <w:lang w:eastAsia="ru-RU"/>
    </w:rPr>
  </w:style>
  <w:style w:type="paragraph" w:customStyle="1" w:styleId="111">
    <w:name w:val="Основной текст (11)"/>
    <w:basedOn w:val="a"/>
    <w:link w:val="110"/>
    <w:uiPriority w:val="99"/>
    <w:pPr>
      <w:shd w:val="clear" w:color="auto" w:fill="FFFFFF"/>
      <w:spacing w:before="1380" w:after="1380" w:line="240" w:lineRule="atLeast"/>
    </w:pPr>
    <w:rPr>
      <w:rFonts w:ascii="Times New Roman" w:hAnsi="Times New Roman" w:cs="Times New Roman"/>
      <w:b/>
      <w:bCs/>
      <w:color w:val="auto"/>
      <w:sz w:val="27"/>
      <w:szCs w:val="27"/>
      <w:lang w:eastAsia="ru-RU"/>
    </w:rPr>
  </w:style>
  <w:style w:type="paragraph" w:customStyle="1" w:styleId="94">
    <w:name w:val="Заголовок №9"/>
    <w:basedOn w:val="a"/>
    <w:link w:val="93"/>
    <w:uiPriority w:val="99"/>
    <w:pPr>
      <w:shd w:val="clear" w:color="auto" w:fill="FFFFFF"/>
      <w:spacing w:line="480" w:lineRule="exact"/>
      <w:jc w:val="both"/>
      <w:outlineLvl w:val="8"/>
    </w:pPr>
    <w:rPr>
      <w:rFonts w:ascii="Times New Roman" w:hAnsi="Times New Roman" w:cs="Times New Roman"/>
      <w:i/>
      <w:iCs/>
      <w:noProof/>
      <w:color w:val="auto"/>
      <w:spacing w:val="-10"/>
      <w:sz w:val="27"/>
      <w:szCs w:val="27"/>
      <w:lang w:eastAsia="ru-RU"/>
    </w:rPr>
  </w:style>
  <w:style w:type="paragraph" w:customStyle="1" w:styleId="82">
    <w:name w:val="Заголовок №8"/>
    <w:basedOn w:val="a"/>
    <w:link w:val="81"/>
    <w:uiPriority w:val="99"/>
    <w:pPr>
      <w:shd w:val="clear" w:color="auto" w:fill="FFFFFF"/>
      <w:spacing w:after="600" w:line="240" w:lineRule="atLeast"/>
      <w:jc w:val="both"/>
      <w:outlineLvl w:val="7"/>
    </w:pPr>
    <w:rPr>
      <w:rFonts w:ascii="Times New Roman" w:hAnsi="Times New Roman" w:cs="Times New Roman"/>
      <w:i/>
      <w:iCs/>
      <w:noProof/>
      <w:color w:val="auto"/>
      <w:spacing w:val="-10"/>
      <w:sz w:val="27"/>
      <w:szCs w:val="27"/>
      <w:lang w:eastAsia="ru-RU"/>
    </w:rPr>
  </w:style>
  <w:style w:type="paragraph" w:customStyle="1" w:styleId="121">
    <w:name w:val="Основной текст (12)"/>
    <w:basedOn w:val="a"/>
    <w:link w:val="120"/>
    <w:uiPriority w:val="99"/>
    <w:pPr>
      <w:shd w:val="clear" w:color="auto" w:fill="FFFFFF"/>
      <w:spacing w:after="420" w:line="240" w:lineRule="atLeast"/>
    </w:pPr>
    <w:rPr>
      <w:rFonts w:ascii="Book Antiqua" w:hAnsi="Book Antiqua" w:cs="Book Antiqua"/>
      <w:i/>
      <w:iCs/>
      <w:noProof/>
      <w:color w:val="auto"/>
      <w:spacing w:val="-10"/>
      <w:sz w:val="20"/>
      <w:szCs w:val="20"/>
      <w:lang w:eastAsia="ru-RU"/>
    </w:rPr>
  </w:style>
  <w:style w:type="paragraph" w:customStyle="1" w:styleId="72">
    <w:name w:val="Заголовок №7"/>
    <w:basedOn w:val="a"/>
    <w:link w:val="71"/>
    <w:uiPriority w:val="99"/>
    <w:pPr>
      <w:shd w:val="clear" w:color="auto" w:fill="FFFFFF"/>
      <w:spacing w:line="240" w:lineRule="atLeast"/>
      <w:outlineLvl w:val="6"/>
    </w:pPr>
    <w:rPr>
      <w:rFonts w:ascii="Times New Roman" w:hAnsi="Times New Roman" w:cs="Times New Roman"/>
      <w:noProof/>
      <w:color w:val="auto"/>
      <w:sz w:val="27"/>
      <w:szCs w:val="27"/>
      <w:lang w:eastAsia="ru-RU"/>
    </w:rPr>
  </w:style>
  <w:style w:type="paragraph" w:customStyle="1" w:styleId="821">
    <w:name w:val="Заголовок №8 (2)"/>
    <w:basedOn w:val="a"/>
    <w:link w:val="820"/>
    <w:uiPriority w:val="99"/>
    <w:pPr>
      <w:shd w:val="clear" w:color="auto" w:fill="FFFFFF"/>
      <w:spacing w:before="480" w:line="682" w:lineRule="exact"/>
      <w:outlineLvl w:val="7"/>
    </w:pPr>
    <w:rPr>
      <w:rFonts w:ascii="Times New Roman" w:hAnsi="Times New Roman" w:cs="Times New Roman"/>
      <w:noProof/>
      <w:color w:val="auto"/>
      <w:sz w:val="27"/>
      <w:szCs w:val="27"/>
      <w:lang w:eastAsia="ru-RU"/>
    </w:rPr>
  </w:style>
  <w:style w:type="paragraph" w:customStyle="1" w:styleId="130">
    <w:name w:val="Основной текст (13)"/>
    <w:basedOn w:val="a"/>
    <w:link w:val="13Exact"/>
    <w:uiPriority w:val="99"/>
    <w:pPr>
      <w:shd w:val="clear" w:color="auto" w:fill="FFFFFF"/>
      <w:spacing w:before="480" w:after="180" w:line="240" w:lineRule="atLeast"/>
      <w:jc w:val="both"/>
    </w:pPr>
    <w:rPr>
      <w:rFonts w:ascii="Dotum" w:eastAsia="Dotum" w:cs="Dotum"/>
      <w:i/>
      <w:iCs/>
      <w:noProof/>
      <w:color w:val="auto"/>
      <w:spacing w:val="-43"/>
      <w:sz w:val="30"/>
      <w:szCs w:val="30"/>
      <w:lang w:eastAsia="ru-RU"/>
    </w:rPr>
  </w:style>
  <w:style w:type="paragraph" w:customStyle="1" w:styleId="140">
    <w:name w:val="Основной текст (14)"/>
    <w:basedOn w:val="a"/>
    <w:link w:val="14Exact"/>
    <w:uiPriority w:val="99"/>
    <w:pPr>
      <w:shd w:val="clear" w:color="auto" w:fill="FFFFFF"/>
      <w:spacing w:line="240" w:lineRule="atLeast"/>
    </w:pPr>
    <w:rPr>
      <w:rFonts w:ascii="Times New Roman" w:hAnsi="Times New Roman" w:cs="Times New Roman"/>
      <w:b/>
      <w:bCs/>
      <w:i/>
      <w:iCs/>
      <w:noProof/>
      <w:color w:val="auto"/>
      <w:spacing w:val="-4"/>
      <w:sz w:val="15"/>
      <w:szCs w:val="15"/>
      <w:lang w:eastAsia="ru-RU"/>
    </w:rPr>
  </w:style>
  <w:style w:type="paragraph" w:customStyle="1" w:styleId="54">
    <w:name w:val="Заголовок №5"/>
    <w:basedOn w:val="a"/>
    <w:link w:val="53"/>
    <w:uiPriority w:val="99"/>
    <w:pPr>
      <w:shd w:val="clear" w:color="auto" w:fill="FFFFFF"/>
      <w:spacing w:line="240" w:lineRule="atLeast"/>
      <w:outlineLvl w:val="4"/>
    </w:pPr>
    <w:rPr>
      <w:rFonts w:ascii="Times New Roman" w:hAnsi="Times New Roman" w:cs="Times New Roman"/>
      <w:i/>
      <w:iCs/>
      <w:noProof/>
      <w:color w:val="auto"/>
      <w:sz w:val="19"/>
      <w:szCs w:val="19"/>
      <w:lang w:eastAsia="ru-RU"/>
    </w:rPr>
  </w:style>
  <w:style w:type="paragraph" w:customStyle="1" w:styleId="150">
    <w:name w:val="Основной текст (15)"/>
    <w:basedOn w:val="a"/>
    <w:link w:val="15Exact"/>
    <w:uiPriority w:val="99"/>
    <w:pPr>
      <w:shd w:val="clear" w:color="auto" w:fill="FFFFFF"/>
      <w:spacing w:line="240" w:lineRule="atLeast"/>
    </w:pPr>
    <w:rPr>
      <w:rFonts w:ascii="Segoe UI" w:hAnsi="Segoe UI" w:cs="Segoe UI"/>
      <w:noProof/>
      <w:color w:val="auto"/>
      <w:spacing w:val="-21"/>
      <w:sz w:val="32"/>
      <w:szCs w:val="32"/>
      <w:lang w:eastAsia="ru-RU"/>
    </w:rPr>
  </w:style>
  <w:style w:type="paragraph" w:customStyle="1" w:styleId="64">
    <w:name w:val="Оглавление (6)"/>
    <w:basedOn w:val="a"/>
    <w:link w:val="63"/>
    <w:uiPriority w:val="99"/>
    <w:pPr>
      <w:shd w:val="clear" w:color="auto" w:fill="FFFFFF"/>
      <w:spacing w:after="60" w:line="240" w:lineRule="atLeast"/>
      <w:jc w:val="both"/>
    </w:pPr>
    <w:rPr>
      <w:rFonts w:ascii="Book Antiqua" w:hAnsi="Book Antiqua" w:cs="Book Antiqua"/>
      <w:b/>
      <w:bCs/>
      <w:i/>
      <w:iCs/>
      <w:noProof/>
      <w:color w:val="auto"/>
      <w:spacing w:val="-20"/>
      <w:sz w:val="19"/>
      <w:szCs w:val="19"/>
      <w:lang w:eastAsia="ru-RU"/>
    </w:rPr>
  </w:style>
  <w:style w:type="paragraph" w:customStyle="1" w:styleId="74">
    <w:name w:val="Оглавление (7)"/>
    <w:basedOn w:val="a"/>
    <w:link w:val="73"/>
    <w:uiPriority w:val="99"/>
    <w:pPr>
      <w:shd w:val="clear" w:color="auto" w:fill="FFFFFF"/>
      <w:spacing w:line="240" w:lineRule="atLeast"/>
      <w:jc w:val="both"/>
    </w:pPr>
    <w:rPr>
      <w:rFonts w:ascii="Times New Roman" w:hAnsi="Times New Roman" w:cs="Times New Roman"/>
      <w:b/>
      <w:bCs/>
      <w:noProof/>
      <w:color w:val="auto"/>
      <w:spacing w:val="-10"/>
      <w:sz w:val="35"/>
      <w:szCs w:val="35"/>
      <w:lang w:eastAsia="ru-RU"/>
    </w:rPr>
  </w:style>
  <w:style w:type="paragraph" w:customStyle="1" w:styleId="161">
    <w:name w:val="Основной текст (16)"/>
    <w:basedOn w:val="a"/>
    <w:link w:val="160"/>
    <w:uiPriority w:val="99"/>
    <w:pPr>
      <w:shd w:val="clear" w:color="auto" w:fill="FFFFFF"/>
      <w:spacing w:before="360" w:after="360" w:line="240" w:lineRule="atLeast"/>
      <w:jc w:val="both"/>
    </w:pPr>
    <w:rPr>
      <w:rFonts w:ascii="Verdana" w:hAnsi="Verdana" w:cs="Verdana"/>
      <w:b/>
      <w:bCs/>
      <w:i/>
      <w:iCs/>
      <w:noProof/>
      <w:color w:val="auto"/>
      <w:spacing w:val="-20"/>
      <w:sz w:val="26"/>
      <w:szCs w:val="26"/>
      <w:lang w:eastAsia="ru-RU"/>
    </w:rPr>
  </w:style>
  <w:style w:type="paragraph" w:customStyle="1" w:styleId="171">
    <w:name w:val="Основной текст (17)"/>
    <w:basedOn w:val="a"/>
    <w:link w:val="170"/>
    <w:uiPriority w:val="99"/>
    <w:pPr>
      <w:shd w:val="clear" w:color="auto" w:fill="FFFFFF"/>
      <w:spacing w:line="240" w:lineRule="atLeast"/>
    </w:pPr>
    <w:rPr>
      <w:rFonts w:ascii="Times New Roman" w:hAnsi="Times New Roman" w:cs="Times New Roman"/>
      <w:i/>
      <w:iCs/>
      <w:noProof/>
      <w:color w:val="auto"/>
      <w:sz w:val="23"/>
      <w:szCs w:val="23"/>
      <w:lang w:eastAsia="ru-RU"/>
    </w:rPr>
  </w:style>
  <w:style w:type="paragraph" w:customStyle="1" w:styleId="34">
    <w:name w:val="Заголовок №3"/>
    <w:basedOn w:val="a"/>
    <w:link w:val="33"/>
    <w:uiPriority w:val="99"/>
    <w:pPr>
      <w:shd w:val="clear" w:color="auto" w:fill="FFFFFF"/>
      <w:spacing w:line="240" w:lineRule="atLeast"/>
      <w:outlineLvl w:val="2"/>
    </w:pPr>
    <w:rPr>
      <w:rFonts w:ascii="Times New Roman" w:hAnsi="Times New Roman" w:cs="Times New Roman"/>
      <w:b/>
      <w:bCs/>
      <w:i/>
      <w:iCs/>
      <w:noProof/>
      <w:color w:val="auto"/>
      <w:sz w:val="48"/>
      <w:szCs w:val="48"/>
      <w:lang w:eastAsia="ru-RU"/>
    </w:rPr>
  </w:style>
  <w:style w:type="paragraph" w:customStyle="1" w:styleId="123">
    <w:name w:val="Заголовок №12"/>
    <w:basedOn w:val="a"/>
    <w:link w:val="122"/>
    <w:uiPriority w:val="99"/>
    <w:pPr>
      <w:shd w:val="clear" w:color="auto" w:fill="FFFFFF"/>
    </w:pPr>
    <w:rPr>
      <w:rFonts w:ascii="Times New Roman" w:hAnsi="Times New Roman" w:cs="Times New Roman"/>
      <w:noProof/>
      <w:color w:val="auto"/>
      <w:sz w:val="20"/>
      <w:szCs w:val="20"/>
      <w:lang w:eastAsia="ru-RU"/>
    </w:rPr>
  </w:style>
  <w:style w:type="paragraph" w:customStyle="1" w:styleId="96">
    <w:name w:val="Оглавление (9)"/>
    <w:basedOn w:val="a"/>
    <w:link w:val="95"/>
    <w:uiPriority w:val="99"/>
    <w:pPr>
      <w:shd w:val="clear" w:color="auto" w:fill="FFFFFF"/>
      <w:spacing w:line="240" w:lineRule="atLeast"/>
    </w:pPr>
    <w:rPr>
      <w:rFonts w:ascii="Times New Roman" w:hAnsi="Times New Roman" w:cs="Times New Roman"/>
      <w:b/>
      <w:bCs/>
      <w:noProof/>
      <w:color w:val="auto"/>
      <w:sz w:val="23"/>
      <w:szCs w:val="23"/>
      <w:lang w:eastAsia="ru-RU"/>
    </w:rPr>
  </w:style>
  <w:style w:type="paragraph" w:customStyle="1" w:styleId="102">
    <w:name w:val="Оглавление (10)"/>
    <w:basedOn w:val="a"/>
    <w:link w:val="101"/>
    <w:uiPriority w:val="99"/>
    <w:pPr>
      <w:shd w:val="clear" w:color="auto" w:fill="FFFFFF"/>
      <w:spacing w:before="960" w:line="240" w:lineRule="atLeast"/>
      <w:jc w:val="both"/>
    </w:pPr>
    <w:rPr>
      <w:rFonts w:ascii="Times New Roman" w:hAnsi="Times New Roman" w:cs="Times New Roman"/>
      <w:b/>
      <w:bCs/>
      <w:noProof/>
      <w:color w:val="auto"/>
      <w:sz w:val="19"/>
      <w:szCs w:val="19"/>
      <w:lang w:eastAsia="ru-RU"/>
    </w:rPr>
  </w:style>
  <w:style w:type="paragraph" w:customStyle="1" w:styleId="190">
    <w:name w:val="Основной текст (19)"/>
    <w:basedOn w:val="a"/>
    <w:link w:val="19"/>
    <w:uiPriority w:val="99"/>
    <w:pPr>
      <w:shd w:val="clear" w:color="auto" w:fill="FFFFFF"/>
      <w:spacing w:line="240" w:lineRule="atLeast"/>
      <w:jc w:val="both"/>
    </w:pPr>
    <w:rPr>
      <w:rFonts w:ascii="Times New Roman" w:hAnsi="Times New Roman" w:cs="Times New Roman"/>
      <w:b/>
      <w:bCs/>
      <w:i/>
      <w:iCs/>
      <w:noProof/>
      <w:color w:val="auto"/>
      <w:spacing w:val="-20"/>
      <w:sz w:val="28"/>
      <w:szCs w:val="28"/>
      <w:lang w:eastAsia="ru-RU"/>
    </w:rPr>
  </w:style>
  <w:style w:type="paragraph" w:customStyle="1" w:styleId="28">
    <w:name w:val="Подпись к картинке (2)"/>
    <w:basedOn w:val="a"/>
    <w:link w:val="2Exact"/>
    <w:uiPriority w:val="99"/>
    <w:pPr>
      <w:shd w:val="clear" w:color="auto" w:fill="FFFFFF"/>
      <w:spacing w:line="240" w:lineRule="atLeast"/>
    </w:pPr>
    <w:rPr>
      <w:rFonts w:ascii="Times New Roman" w:hAnsi="Times New Roman" w:cs="Times New Roman"/>
      <w:i/>
      <w:iCs/>
      <w:color w:val="auto"/>
      <w:spacing w:val="1"/>
      <w:sz w:val="21"/>
      <w:szCs w:val="21"/>
      <w:lang w:eastAsia="ru-RU"/>
    </w:rPr>
  </w:style>
  <w:style w:type="paragraph" w:customStyle="1" w:styleId="211">
    <w:name w:val="Основной текст (21)"/>
    <w:basedOn w:val="a"/>
    <w:link w:val="210"/>
    <w:uiPriority w:val="99"/>
    <w:pPr>
      <w:shd w:val="clear" w:color="auto" w:fill="FFFFFF"/>
      <w:spacing w:before="960" w:after="300" w:line="240" w:lineRule="atLeast"/>
      <w:jc w:val="both"/>
    </w:pPr>
    <w:rPr>
      <w:rFonts w:ascii="Times New Roman" w:hAnsi="Times New Roman" w:cs="Times New Roman"/>
      <w:color w:val="auto"/>
      <w:sz w:val="25"/>
      <w:szCs w:val="25"/>
      <w:lang w:val="ru-RU" w:eastAsia="ru-RU"/>
    </w:rPr>
  </w:style>
  <w:style w:type="paragraph" w:customStyle="1" w:styleId="221">
    <w:name w:val="Основной текст (22)"/>
    <w:basedOn w:val="a"/>
    <w:link w:val="220"/>
    <w:uiPriority w:val="99"/>
    <w:pPr>
      <w:shd w:val="clear" w:color="auto" w:fill="FFFFFF"/>
      <w:spacing w:before="180" w:after="180" w:line="240" w:lineRule="atLeast"/>
      <w:ind w:firstLine="240"/>
      <w:jc w:val="both"/>
    </w:pPr>
    <w:rPr>
      <w:rFonts w:ascii="Times New Roman" w:hAnsi="Times New Roman" w:cs="Times New Roman"/>
      <w:b/>
      <w:bCs/>
      <w:color w:val="auto"/>
      <w:spacing w:val="-10"/>
      <w:sz w:val="25"/>
      <w:szCs w:val="25"/>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eader" Target="header2.xml"/><Relationship Id="rId26" Type="http://schemas.openxmlformats.org/officeDocument/2006/relationships/header" Target="header8.xml"/><Relationship Id="rId39" Type="http://schemas.openxmlformats.org/officeDocument/2006/relationships/header" Target="header10.xml"/><Relationship Id="rId3" Type="http://schemas.microsoft.com/office/2007/relationships/stylesWithEffects" Target="stylesWithEffects.xml"/><Relationship Id="rId21" Type="http://schemas.openxmlformats.org/officeDocument/2006/relationships/header" Target="header4.xml"/><Relationship Id="rId34" Type="http://schemas.openxmlformats.org/officeDocument/2006/relationships/image" Target="media/image15.jpeg"/><Relationship Id="rId42" Type="http://schemas.openxmlformats.org/officeDocument/2006/relationships/image" Target="media/image21.jpe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5" Type="http://schemas.openxmlformats.org/officeDocument/2006/relationships/header" Target="header7.xml"/><Relationship Id="rId33" Type="http://schemas.openxmlformats.org/officeDocument/2006/relationships/image" Target="media/image14.jpeg"/><Relationship Id="rId38" Type="http://schemas.openxmlformats.org/officeDocument/2006/relationships/header" Target="header9.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eader" Target="header3.xml"/><Relationship Id="rId29" Type="http://schemas.openxmlformats.org/officeDocument/2006/relationships/image" Target="media/image10.jpeg"/><Relationship Id="rId41"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image" Target="media/image7.jpeg"/><Relationship Id="rId32" Type="http://schemas.openxmlformats.org/officeDocument/2006/relationships/image" Target="media/image13.jpeg"/><Relationship Id="rId37" Type="http://schemas.openxmlformats.org/officeDocument/2006/relationships/image" Target="media/image18.jpeg"/><Relationship Id="rId40" Type="http://schemas.openxmlformats.org/officeDocument/2006/relationships/image" Target="media/image19.jpe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6.xml"/><Relationship Id="rId28" Type="http://schemas.openxmlformats.org/officeDocument/2006/relationships/image" Target="media/image9.jpeg"/><Relationship Id="rId36" Type="http://schemas.openxmlformats.org/officeDocument/2006/relationships/image" Target="media/image17.jpeg"/><Relationship Id="rId10" Type="http://schemas.openxmlformats.org/officeDocument/2006/relationships/footer" Target="footer3.xml"/><Relationship Id="rId19" Type="http://schemas.openxmlformats.org/officeDocument/2006/relationships/image" Target="media/image6.jpeg"/><Relationship Id="rId31" Type="http://schemas.openxmlformats.org/officeDocument/2006/relationships/image" Target="media/image12.jpeg"/><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jpeg"/><Relationship Id="rId22" Type="http://schemas.openxmlformats.org/officeDocument/2006/relationships/header" Target="header5.xml"/><Relationship Id="rId27" Type="http://schemas.openxmlformats.org/officeDocument/2006/relationships/image" Target="media/image8.jpeg"/><Relationship Id="rId30" Type="http://schemas.openxmlformats.org/officeDocument/2006/relationships/image" Target="media/image11.jpeg"/><Relationship Id="rId35" Type="http://schemas.openxmlformats.org/officeDocument/2006/relationships/image" Target="media/image16.jpeg"/><Relationship Id="rId43"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5339</Words>
  <Characters>30433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2012-09-18T12:49:00Z</dcterms:created>
  <dcterms:modified xsi:type="dcterms:W3CDTF">2012-09-18T12:49:00Z</dcterms:modified>
</cp:coreProperties>
</file>